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6C0A4" w14:textId="77777777" w:rsidR="007209E5" w:rsidRPr="005E55F3" w:rsidRDefault="007209E5" w:rsidP="007209E5">
      <w:pPr>
        <w:spacing w:after="0" w:line="240" w:lineRule="exact"/>
        <w:jc w:val="center"/>
        <w:rPr>
          <w:rFonts w:ascii="Times New Roman" w:hAnsi="Times New Roman" w:cs="Times New Roman"/>
          <w:b/>
          <w:bCs/>
          <w:color w:val="000000" w:themeColor="text1"/>
          <w:sz w:val="24"/>
          <w:szCs w:val="24"/>
        </w:rPr>
      </w:pPr>
      <w:r w:rsidRPr="005E55F3">
        <w:rPr>
          <w:rFonts w:ascii="Times New Roman" w:hAnsi="Times New Roman" w:cs="Times New Roman"/>
          <w:b/>
          <w:bCs/>
          <w:color w:val="000000" w:themeColor="text1"/>
          <w:sz w:val="24"/>
          <w:szCs w:val="24"/>
        </w:rPr>
        <w:t>PHỤ LỤC 1: ĐẶC TÍNH, CẤU HÌNH, THÔNG SỐ KỸ THUẬT</w:t>
      </w:r>
    </w:p>
    <w:p w14:paraId="76991B95" w14:textId="16AFDE94" w:rsidR="007209E5" w:rsidRPr="00530C00" w:rsidRDefault="007209E5" w:rsidP="007209E5">
      <w:pPr>
        <w:autoSpaceDE w:val="0"/>
        <w:autoSpaceDN w:val="0"/>
        <w:adjustRightInd w:val="0"/>
        <w:spacing w:before="120"/>
        <w:ind w:firstLine="567"/>
        <w:jc w:val="center"/>
        <w:rPr>
          <w:rFonts w:ascii="Times New Roman" w:hAnsi="Times New Roman" w:cs="Times New Roman"/>
          <w:i/>
          <w:iCs/>
          <w:sz w:val="26"/>
          <w:szCs w:val="26"/>
          <w:lang w:val="sv-SE" w:eastAsia="vi-VN"/>
        </w:rPr>
      </w:pPr>
      <w:r w:rsidRPr="007209E5">
        <w:rPr>
          <w:rFonts w:ascii="Times New Roman" w:eastAsia="Times New Roman" w:hAnsi="Times New Roman" w:cs="Times New Roman"/>
          <w:i/>
          <w:iCs/>
          <w:color w:val="000000" w:themeColor="text1"/>
          <w:sz w:val="26"/>
          <w:szCs w:val="26"/>
        </w:rPr>
        <w:t>(Đính kèm Chương V E-</w:t>
      </w:r>
      <w:r w:rsidRPr="005A6C27">
        <w:rPr>
          <w:rFonts w:ascii="Times New Roman" w:eastAsia="Times New Roman" w:hAnsi="Times New Roman" w:cs="Times New Roman"/>
          <w:i/>
          <w:iCs/>
          <w:color w:val="000000" w:themeColor="text1"/>
          <w:sz w:val="26"/>
          <w:szCs w:val="26"/>
        </w:rPr>
        <w:t>HSMT Gói thầu:</w:t>
      </w:r>
      <w:r w:rsidRPr="005A6C27">
        <w:rPr>
          <w:rFonts w:ascii="Times New Roman" w:eastAsia="Calibri" w:hAnsi="Times New Roman" w:cs="Times New Roman"/>
          <w:i/>
          <w:iCs/>
          <w:color w:val="000000" w:themeColor="text1"/>
          <w:kern w:val="2"/>
          <w:sz w:val="26"/>
          <w:szCs w:val="26"/>
        </w:rPr>
        <w:t xml:space="preserve"> </w:t>
      </w:r>
      <w:r w:rsidRPr="00530C00">
        <w:rPr>
          <w:rFonts w:ascii="Times New Roman" w:hAnsi="Times New Roman" w:cs="Times New Roman"/>
          <w:i/>
          <w:iCs/>
          <w:sz w:val="26"/>
          <w:szCs w:val="26"/>
        </w:rPr>
        <w:t>Mua sắm trang thiết bị y tế chuyên khoa cho khoa Sơ Sinh)</w:t>
      </w:r>
    </w:p>
    <w:p w14:paraId="0FC0B236" w14:textId="3647FFC6" w:rsidR="00897BA6" w:rsidRPr="00F27269" w:rsidRDefault="00897BA6" w:rsidP="00954AE4">
      <w:pPr>
        <w:pStyle w:val="Heading1"/>
        <w:spacing w:before="0"/>
        <w:rPr>
          <w:rFonts w:ascii="Times New Roman" w:hAnsi="Times New Roman" w:cs="Times New Roman"/>
          <w:b w:val="0"/>
          <w:bCs w:val="0"/>
          <w:sz w:val="26"/>
          <w:szCs w:val="26"/>
          <w:lang w:val="sv-SE"/>
        </w:rPr>
      </w:pPr>
      <w:r w:rsidRPr="00F10C03">
        <w:rPr>
          <w:rFonts w:ascii="Times New Roman" w:hAnsi="Times New Roman" w:cs="Times New Roman"/>
          <w:color w:val="000000" w:themeColor="text1"/>
          <w:sz w:val="26"/>
          <w:szCs w:val="26"/>
          <w:lang w:val="sv-SE"/>
        </w:rPr>
        <w:t>Lô 1: Mua sắm thiết bị giúp thở cho sơ sinh</w:t>
      </w:r>
    </w:p>
    <w:p w14:paraId="76377033" w14:textId="2C14DFDB" w:rsidR="00586AA5" w:rsidRPr="00F27269" w:rsidRDefault="00F27269" w:rsidP="00F82D9F">
      <w:pPr>
        <w:pStyle w:val="Heading1"/>
        <w:spacing w:before="0"/>
        <w:rPr>
          <w:rFonts w:ascii="Times New Roman" w:hAnsi="Times New Roman" w:cs="Times New Roman"/>
          <w:sz w:val="26"/>
          <w:szCs w:val="26"/>
          <w:lang w:val="sv-SE"/>
        </w:rPr>
      </w:pPr>
      <w:r>
        <w:rPr>
          <w:rFonts w:ascii="Times New Roman" w:eastAsia="Times New Roman" w:hAnsi="Times New Roman" w:cs="Times New Roman"/>
          <w:color w:val="000000"/>
          <w:sz w:val="26"/>
          <w:szCs w:val="26"/>
          <w:lang w:val="sv-SE"/>
        </w:rPr>
        <w:t>1.</w:t>
      </w:r>
      <w:r w:rsidR="002C33A9" w:rsidRPr="00F27269">
        <w:rPr>
          <w:rFonts w:ascii="Times New Roman" w:eastAsia="Times New Roman" w:hAnsi="Times New Roman" w:cs="Times New Roman"/>
          <w:color w:val="000000"/>
          <w:sz w:val="26"/>
          <w:szCs w:val="26"/>
          <w:lang w:val="sv-SE"/>
        </w:rPr>
        <w:t>1. Máy giúp thở sơ sinh</w:t>
      </w:r>
      <w:r w:rsidRPr="00F27269">
        <w:rPr>
          <w:rFonts w:ascii="Times New Roman" w:eastAsia="Times New Roman" w:hAnsi="Times New Roman" w:cs="Times New Roman"/>
          <w:color w:val="000000"/>
          <w:sz w:val="26"/>
          <w:szCs w:val="26"/>
          <w:lang w:val="sv-SE"/>
        </w:rPr>
        <w:t xml:space="preserve"> (</w:t>
      </w:r>
      <w:r>
        <w:rPr>
          <w:rFonts w:ascii="Times New Roman" w:eastAsia="Times New Roman" w:hAnsi="Times New Roman" w:cs="Times New Roman"/>
          <w:color w:val="000000"/>
          <w:sz w:val="26"/>
          <w:szCs w:val="26"/>
          <w:lang w:val="sv-SE"/>
        </w:rPr>
        <w:t>STT theo danh mục: 1)</w:t>
      </w:r>
    </w:p>
    <w:tbl>
      <w:tblPr>
        <w:tblStyle w:val="TableGrid"/>
        <w:tblW w:w="0" w:type="auto"/>
        <w:tblLook w:val="04A0" w:firstRow="1" w:lastRow="0" w:firstColumn="1" w:lastColumn="0" w:noHBand="0" w:noVBand="1"/>
      </w:tblPr>
      <w:tblGrid>
        <w:gridCol w:w="708"/>
        <w:gridCol w:w="8167"/>
      </w:tblGrid>
      <w:tr w:rsidR="006C44D4" w:rsidRPr="00F82D9F" w14:paraId="07CB9BBB" w14:textId="77777777" w:rsidTr="00DB4A32">
        <w:tc>
          <w:tcPr>
            <w:tcW w:w="144" w:type="dxa"/>
            <w:vAlign w:val="center"/>
          </w:tcPr>
          <w:p w14:paraId="33EFFBB1"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STT</w:t>
            </w:r>
          </w:p>
        </w:tc>
        <w:tc>
          <w:tcPr>
            <w:tcW w:w="10080" w:type="dxa"/>
            <w:vAlign w:val="center"/>
          </w:tcPr>
          <w:p w14:paraId="189784BA"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NỘI DUNG YÊU CẦU</w:t>
            </w:r>
          </w:p>
        </w:tc>
      </w:tr>
      <w:tr w:rsidR="006C44D4" w:rsidRPr="00F82D9F" w14:paraId="6BD2B6CC" w14:textId="77777777" w:rsidTr="00DB4A32">
        <w:tc>
          <w:tcPr>
            <w:tcW w:w="144" w:type="dxa"/>
            <w:vAlign w:val="center"/>
          </w:tcPr>
          <w:p w14:paraId="29220557"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I</w:t>
            </w:r>
          </w:p>
        </w:tc>
        <w:tc>
          <w:tcPr>
            <w:tcW w:w="10080" w:type="dxa"/>
            <w:vAlign w:val="center"/>
          </w:tcPr>
          <w:p w14:paraId="19339B1F"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YÊU CẦU CHUNG</w:t>
            </w:r>
          </w:p>
        </w:tc>
      </w:tr>
      <w:tr w:rsidR="006C44D4" w:rsidRPr="00F82D9F" w14:paraId="380B02EB" w14:textId="77777777" w:rsidTr="00DB4A32">
        <w:tc>
          <w:tcPr>
            <w:tcW w:w="144" w:type="dxa"/>
            <w:vAlign w:val="center"/>
          </w:tcPr>
          <w:p w14:paraId="0DBB9557"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1</w:t>
            </w:r>
          </w:p>
        </w:tc>
        <w:tc>
          <w:tcPr>
            <w:tcW w:w="10080" w:type="dxa"/>
            <w:vAlign w:val="center"/>
          </w:tcPr>
          <w:p w14:paraId="705CED5D"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Năm sản xuất: Năm 2025 trở về sau, mới 100%</w:t>
            </w:r>
          </w:p>
        </w:tc>
      </w:tr>
      <w:tr w:rsidR="006C44D4" w:rsidRPr="00F82D9F" w14:paraId="235883E7" w14:textId="77777777" w:rsidTr="00DB4A32">
        <w:tc>
          <w:tcPr>
            <w:tcW w:w="144" w:type="dxa"/>
            <w:vAlign w:val="center"/>
          </w:tcPr>
          <w:p w14:paraId="197BCE36"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2</w:t>
            </w:r>
          </w:p>
        </w:tc>
        <w:tc>
          <w:tcPr>
            <w:tcW w:w="10080" w:type="dxa"/>
            <w:vAlign w:val="center"/>
          </w:tcPr>
          <w:p w14:paraId="3DA2A31E"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Đạt tiêu chuẩn quản lý chất lượng ISO 13485</w:t>
            </w:r>
          </w:p>
        </w:tc>
      </w:tr>
      <w:tr w:rsidR="006C44D4" w:rsidRPr="00F82D9F" w14:paraId="02E13242" w14:textId="77777777" w:rsidTr="00DB4A32">
        <w:tc>
          <w:tcPr>
            <w:tcW w:w="144" w:type="dxa"/>
            <w:vAlign w:val="center"/>
          </w:tcPr>
          <w:p w14:paraId="15C8EBC5"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3</w:t>
            </w:r>
          </w:p>
        </w:tc>
        <w:tc>
          <w:tcPr>
            <w:tcW w:w="10080" w:type="dxa"/>
            <w:vAlign w:val="center"/>
          </w:tcPr>
          <w:p w14:paraId="5809968B"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Đạt tiêu chuẩn CE/EU Certificate hoặc FDA (Mỹ) hoặc MDR hoặc tương đương</w:t>
            </w:r>
          </w:p>
        </w:tc>
      </w:tr>
      <w:tr w:rsidR="006C44D4" w:rsidRPr="00F82D9F" w14:paraId="66A5204D" w14:textId="77777777" w:rsidTr="00DB4A32">
        <w:tc>
          <w:tcPr>
            <w:tcW w:w="144" w:type="dxa"/>
            <w:vAlign w:val="center"/>
          </w:tcPr>
          <w:p w14:paraId="1451C6B3"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4</w:t>
            </w:r>
          </w:p>
        </w:tc>
        <w:tc>
          <w:tcPr>
            <w:tcW w:w="10080" w:type="dxa"/>
            <w:vAlign w:val="center"/>
          </w:tcPr>
          <w:p w14:paraId="204087C4"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Nguồn điện: Sử dụng điện áp tại Việt Nam</w:t>
            </w:r>
          </w:p>
        </w:tc>
      </w:tr>
      <w:tr w:rsidR="006C44D4" w:rsidRPr="00F82D9F" w14:paraId="686FB718" w14:textId="77777777" w:rsidTr="00DB4A32">
        <w:tc>
          <w:tcPr>
            <w:tcW w:w="144" w:type="dxa"/>
            <w:vAlign w:val="center"/>
          </w:tcPr>
          <w:p w14:paraId="67D5095B"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5</w:t>
            </w:r>
          </w:p>
        </w:tc>
        <w:tc>
          <w:tcPr>
            <w:tcW w:w="10080" w:type="dxa"/>
            <w:vAlign w:val="center"/>
          </w:tcPr>
          <w:p w14:paraId="72D4CAA9"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Môi trường hoạt động:</w:t>
            </w:r>
          </w:p>
        </w:tc>
      </w:tr>
      <w:tr w:rsidR="006C44D4" w:rsidRPr="00F82D9F" w14:paraId="2F92FD89" w14:textId="77777777" w:rsidTr="00DB4A32">
        <w:tc>
          <w:tcPr>
            <w:tcW w:w="144" w:type="dxa"/>
            <w:vAlign w:val="center"/>
          </w:tcPr>
          <w:p w14:paraId="20CFFDBF" w14:textId="77777777" w:rsidR="006C44D4" w:rsidRPr="00F82D9F" w:rsidRDefault="006C44D4" w:rsidP="00DB4A32">
            <w:pPr>
              <w:spacing w:line="400" w:lineRule="exact"/>
              <w:jc w:val="center"/>
              <w:rPr>
                <w:rFonts w:ascii="Times New Roman" w:hAnsi="Times New Roman" w:cs="Times New Roman"/>
                <w:sz w:val="26"/>
                <w:szCs w:val="26"/>
              </w:rPr>
            </w:pPr>
          </w:p>
        </w:tc>
        <w:tc>
          <w:tcPr>
            <w:tcW w:w="10080" w:type="dxa"/>
            <w:vAlign w:val="center"/>
          </w:tcPr>
          <w:p w14:paraId="66463CAF"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Nhiệt độ tối đa: ≥ 20°C</w:t>
            </w:r>
          </w:p>
        </w:tc>
      </w:tr>
      <w:tr w:rsidR="006C44D4" w:rsidRPr="00F82D9F" w14:paraId="4CCA5A2F" w14:textId="77777777" w:rsidTr="00DB4A32">
        <w:tc>
          <w:tcPr>
            <w:tcW w:w="144" w:type="dxa"/>
            <w:vAlign w:val="center"/>
          </w:tcPr>
          <w:p w14:paraId="35154331" w14:textId="77777777" w:rsidR="006C44D4" w:rsidRPr="00F82D9F" w:rsidRDefault="006C44D4" w:rsidP="00DB4A32">
            <w:pPr>
              <w:spacing w:line="400" w:lineRule="exact"/>
              <w:jc w:val="center"/>
              <w:rPr>
                <w:rFonts w:ascii="Times New Roman" w:hAnsi="Times New Roman" w:cs="Times New Roman"/>
                <w:sz w:val="26"/>
                <w:szCs w:val="26"/>
              </w:rPr>
            </w:pPr>
          </w:p>
        </w:tc>
        <w:tc>
          <w:tcPr>
            <w:tcW w:w="10080" w:type="dxa"/>
            <w:vAlign w:val="center"/>
          </w:tcPr>
          <w:p w14:paraId="0BBF8127"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Độ ẩm tối đa: ≥ 60%</w:t>
            </w:r>
          </w:p>
        </w:tc>
      </w:tr>
      <w:tr w:rsidR="006C44D4" w:rsidRPr="00F82D9F" w14:paraId="7758B7B0" w14:textId="77777777" w:rsidTr="00DB4A32">
        <w:tc>
          <w:tcPr>
            <w:tcW w:w="144" w:type="dxa"/>
            <w:vAlign w:val="center"/>
          </w:tcPr>
          <w:p w14:paraId="09F28C94"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6</w:t>
            </w:r>
          </w:p>
        </w:tc>
        <w:tc>
          <w:tcPr>
            <w:tcW w:w="10080" w:type="dxa"/>
            <w:vAlign w:val="center"/>
          </w:tcPr>
          <w:p w14:paraId="3907B287"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Xuất xứ: thuộc một trong các quốc gia thuộc nhóm nước G7 hoặc châu Âu</w:t>
            </w:r>
          </w:p>
        </w:tc>
      </w:tr>
      <w:tr w:rsidR="006C44D4" w:rsidRPr="00F82D9F" w14:paraId="2FB7324B" w14:textId="77777777" w:rsidTr="00DB4A32">
        <w:tc>
          <w:tcPr>
            <w:tcW w:w="144" w:type="dxa"/>
            <w:vAlign w:val="center"/>
          </w:tcPr>
          <w:p w14:paraId="218BC231"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II</w:t>
            </w:r>
          </w:p>
        </w:tc>
        <w:tc>
          <w:tcPr>
            <w:tcW w:w="10080" w:type="dxa"/>
            <w:vAlign w:val="center"/>
          </w:tcPr>
          <w:p w14:paraId="09A590F8"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YÊU CẦU CẤU HÌNH</w:t>
            </w:r>
          </w:p>
        </w:tc>
      </w:tr>
      <w:tr w:rsidR="006C44D4" w:rsidRPr="00F82D9F" w14:paraId="1778EC3B" w14:textId="77777777" w:rsidTr="00DB4A32">
        <w:tc>
          <w:tcPr>
            <w:tcW w:w="144" w:type="dxa"/>
            <w:vAlign w:val="center"/>
          </w:tcPr>
          <w:p w14:paraId="22112391" w14:textId="77777777" w:rsidR="006C44D4" w:rsidRPr="00F82D9F" w:rsidRDefault="006C44D4" w:rsidP="00DB4A32">
            <w:pPr>
              <w:spacing w:line="400" w:lineRule="exact"/>
              <w:jc w:val="center"/>
              <w:rPr>
                <w:rFonts w:ascii="Times New Roman" w:hAnsi="Times New Roman" w:cs="Times New Roman"/>
                <w:sz w:val="26"/>
                <w:szCs w:val="26"/>
              </w:rPr>
            </w:pPr>
          </w:p>
        </w:tc>
        <w:tc>
          <w:tcPr>
            <w:tcW w:w="10080" w:type="dxa"/>
            <w:vAlign w:val="center"/>
          </w:tcPr>
          <w:p w14:paraId="068E2D9F"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Máy giúp thở sơ sinh kèm phụ kiện tiêu chuẩn, tối thiểu bao gồm:</w:t>
            </w:r>
          </w:p>
        </w:tc>
      </w:tr>
      <w:tr w:rsidR="006C44D4" w:rsidRPr="00F82D9F" w14:paraId="78B2653B" w14:textId="77777777" w:rsidTr="00DB4A32">
        <w:tc>
          <w:tcPr>
            <w:tcW w:w="144" w:type="dxa"/>
            <w:vAlign w:val="center"/>
          </w:tcPr>
          <w:p w14:paraId="150B4125"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1</w:t>
            </w:r>
          </w:p>
        </w:tc>
        <w:tc>
          <w:tcPr>
            <w:tcW w:w="10080" w:type="dxa"/>
            <w:vAlign w:val="center"/>
          </w:tcPr>
          <w:p w14:paraId="6BCED446"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Máy giúp thở sơ sinh kèm có màn hình: 01 bộ</w:t>
            </w:r>
          </w:p>
        </w:tc>
      </w:tr>
      <w:tr w:rsidR="006C44D4" w:rsidRPr="00F82D9F" w14:paraId="357E76DD" w14:textId="77777777" w:rsidTr="00DB4A32">
        <w:tc>
          <w:tcPr>
            <w:tcW w:w="144" w:type="dxa"/>
            <w:vAlign w:val="center"/>
          </w:tcPr>
          <w:p w14:paraId="6EE28689"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2</w:t>
            </w:r>
          </w:p>
        </w:tc>
        <w:tc>
          <w:tcPr>
            <w:tcW w:w="10080" w:type="dxa"/>
            <w:vAlign w:val="center"/>
          </w:tcPr>
          <w:p w14:paraId="03502A96"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Van thở ra cho trẻ sơ sinh sử dụng nhiều lần: 02 bộ</w:t>
            </w:r>
          </w:p>
        </w:tc>
      </w:tr>
      <w:tr w:rsidR="006C44D4" w:rsidRPr="00F82D9F" w14:paraId="45667665" w14:textId="77777777" w:rsidTr="00DB4A32">
        <w:tc>
          <w:tcPr>
            <w:tcW w:w="144" w:type="dxa"/>
            <w:vAlign w:val="center"/>
          </w:tcPr>
          <w:p w14:paraId="4FA2C2DF"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3</w:t>
            </w:r>
          </w:p>
        </w:tc>
        <w:tc>
          <w:tcPr>
            <w:tcW w:w="10080" w:type="dxa"/>
            <w:vAlign w:val="center"/>
          </w:tcPr>
          <w:p w14:paraId="321AB38A"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Dây thở dùng cho trẻ em sử dụng nhiều lần: 02 bộ</w:t>
            </w:r>
          </w:p>
        </w:tc>
      </w:tr>
      <w:tr w:rsidR="006C44D4" w:rsidRPr="00F82D9F" w14:paraId="1A54CBF5" w14:textId="77777777" w:rsidTr="00DB4A32">
        <w:tc>
          <w:tcPr>
            <w:tcW w:w="144" w:type="dxa"/>
            <w:vAlign w:val="center"/>
          </w:tcPr>
          <w:p w14:paraId="06D8E28D"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4</w:t>
            </w:r>
          </w:p>
        </w:tc>
        <w:tc>
          <w:tcPr>
            <w:tcW w:w="10080" w:type="dxa"/>
            <w:vAlign w:val="center"/>
          </w:tcPr>
          <w:p w14:paraId="4977F73D"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Bộ dây thở sử dụng một lần cho trẻ sơ sinh: 10 bộ</w:t>
            </w:r>
          </w:p>
        </w:tc>
      </w:tr>
      <w:tr w:rsidR="006C44D4" w:rsidRPr="00F82D9F" w14:paraId="47C81BE6" w14:textId="77777777" w:rsidTr="00DB4A32">
        <w:tc>
          <w:tcPr>
            <w:tcW w:w="144" w:type="dxa"/>
            <w:vAlign w:val="center"/>
          </w:tcPr>
          <w:p w14:paraId="422145F4"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5</w:t>
            </w:r>
          </w:p>
        </w:tc>
        <w:tc>
          <w:tcPr>
            <w:tcW w:w="10080" w:type="dxa"/>
            <w:vAlign w:val="center"/>
          </w:tcPr>
          <w:p w14:paraId="11857437"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Mặt nạ thở, sử dụng nhiều lần cho trẻ em: 01 bộ</w:t>
            </w:r>
          </w:p>
        </w:tc>
      </w:tr>
      <w:tr w:rsidR="006C44D4" w:rsidRPr="00F82D9F" w14:paraId="54EB0052" w14:textId="77777777" w:rsidTr="00DB4A32">
        <w:tc>
          <w:tcPr>
            <w:tcW w:w="144" w:type="dxa"/>
            <w:vAlign w:val="center"/>
          </w:tcPr>
          <w:p w14:paraId="62E3300D"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6</w:t>
            </w:r>
          </w:p>
        </w:tc>
        <w:tc>
          <w:tcPr>
            <w:tcW w:w="10080" w:type="dxa"/>
            <w:vAlign w:val="center"/>
          </w:tcPr>
          <w:p w14:paraId="40B75956"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Cảm biến lưu lượng: 03 bộ</w:t>
            </w:r>
          </w:p>
        </w:tc>
      </w:tr>
      <w:tr w:rsidR="006C44D4" w:rsidRPr="00F82D9F" w14:paraId="7A8DBDF4" w14:textId="77777777" w:rsidTr="00DB4A32">
        <w:tc>
          <w:tcPr>
            <w:tcW w:w="144" w:type="dxa"/>
            <w:vAlign w:val="center"/>
          </w:tcPr>
          <w:p w14:paraId="56783FF3"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7</w:t>
            </w:r>
          </w:p>
        </w:tc>
        <w:tc>
          <w:tcPr>
            <w:tcW w:w="10080" w:type="dxa"/>
            <w:vAlign w:val="center"/>
          </w:tcPr>
          <w:p w14:paraId="5E3A3846"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Cảm biến lưu lượng dùng cho sơ sinh: 03 cái</w:t>
            </w:r>
          </w:p>
        </w:tc>
      </w:tr>
      <w:tr w:rsidR="006C44D4" w:rsidRPr="00F82D9F" w14:paraId="2431B76F" w14:textId="77777777" w:rsidTr="00DB4A32">
        <w:tc>
          <w:tcPr>
            <w:tcW w:w="144" w:type="dxa"/>
            <w:vAlign w:val="center"/>
          </w:tcPr>
          <w:p w14:paraId="2ABD2264"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8</w:t>
            </w:r>
          </w:p>
        </w:tc>
        <w:tc>
          <w:tcPr>
            <w:tcW w:w="10080" w:type="dxa"/>
            <w:vAlign w:val="center"/>
          </w:tcPr>
          <w:p w14:paraId="34DD2DC5"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Bộ dây nguồn khí Oxy: 01 bộ</w:t>
            </w:r>
          </w:p>
        </w:tc>
      </w:tr>
      <w:tr w:rsidR="006C44D4" w:rsidRPr="00F82D9F" w14:paraId="160F0300" w14:textId="77777777" w:rsidTr="00DB4A32">
        <w:tc>
          <w:tcPr>
            <w:tcW w:w="144" w:type="dxa"/>
            <w:vAlign w:val="center"/>
          </w:tcPr>
          <w:p w14:paraId="2256E123"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9</w:t>
            </w:r>
          </w:p>
        </w:tc>
        <w:tc>
          <w:tcPr>
            <w:tcW w:w="10080" w:type="dxa"/>
            <w:vAlign w:val="center"/>
          </w:tcPr>
          <w:p w14:paraId="7A07BDF3"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Bộ dây nguồn khí nén: 01 bộ</w:t>
            </w:r>
          </w:p>
        </w:tc>
      </w:tr>
      <w:tr w:rsidR="006C44D4" w:rsidRPr="00F82D9F" w14:paraId="76C33248" w14:textId="77777777" w:rsidTr="00DB4A32">
        <w:tc>
          <w:tcPr>
            <w:tcW w:w="144" w:type="dxa"/>
            <w:vAlign w:val="center"/>
          </w:tcPr>
          <w:p w14:paraId="58F2C3E1"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10</w:t>
            </w:r>
          </w:p>
        </w:tc>
        <w:tc>
          <w:tcPr>
            <w:tcW w:w="10080" w:type="dxa"/>
            <w:vAlign w:val="center"/>
          </w:tcPr>
          <w:p w14:paraId="7451875F"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Phổi giả người lớn: 01 cái</w:t>
            </w:r>
          </w:p>
        </w:tc>
      </w:tr>
      <w:tr w:rsidR="006C44D4" w:rsidRPr="00F82D9F" w14:paraId="26E149F2" w14:textId="77777777" w:rsidTr="00DB4A32">
        <w:tc>
          <w:tcPr>
            <w:tcW w:w="144" w:type="dxa"/>
            <w:vAlign w:val="center"/>
          </w:tcPr>
          <w:p w14:paraId="396CEE37"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11</w:t>
            </w:r>
          </w:p>
        </w:tc>
        <w:tc>
          <w:tcPr>
            <w:tcW w:w="10080" w:type="dxa"/>
            <w:vAlign w:val="center"/>
          </w:tcPr>
          <w:p w14:paraId="22FB89C7"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Phổi giả cho trẻ em: 01 cái</w:t>
            </w:r>
          </w:p>
        </w:tc>
      </w:tr>
      <w:tr w:rsidR="006C44D4" w:rsidRPr="00F82D9F" w14:paraId="53152737" w14:textId="77777777" w:rsidTr="00DB4A32">
        <w:tc>
          <w:tcPr>
            <w:tcW w:w="144" w:type="dxa"/>
            <w:vAlign w:val="center"/>
          </w:tcPr>
          <w:p w14:paraId="2BDE9AAA"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12</w:t>
            </w:r>
          </w:p>
        </w:tc>
        <w:tc>
          <w:tcPr>
            <w:tcW w:w="10080" w:type="dxa"/>
            <w:vAlign w:val="center"/>
          </w:tcPr>
          <w:p w14:paraId="15E025C1"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Xe đẩy đồng bộ, tay đỡ dây thở: 01 bộ</w:t>
            </w:r>
          </w:p>
        </w:tc>
      </w:tr>
      <w:tr w:rsidR="006C44D4" w:rsidRPr="00F82D9F" w14:paraId="0F0823DD" w14:textId="77777777" w:rsidTr="00DB4A32">
        <w:tc>
          <w:tcPr>
            <w:tcW w:w="144" w:type="dxa"/>
            <w:vAlign w:val="center"/>
          </w:tcPr>
          <w:p w14:paraId="6D8E5B78"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13</w:t>
            </w:r>
          </w:p>
        </w:tc>
        <w:tc>
          <w:tcPr>
            <w:tcW w:w="10080" w:type="dxa"/>
            <w:vAlign w:val="center"/>
          </w:tcPr>
          <w:p w14:paraId="0957F96B"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Bộ làm ấm làm ẩm: 01 bộ</w:t>
            </w:r>
          </w:p>
        </w:tc>
      </w:tr>
      <w:tr w:rsidR="006C44D4" w:rsidRPr="00F82D9F" w14:paraId="0E9655D8" w14:textId="77777777" w:rsidTr="00DB4A32">
        <w:tc>
          <w:tcPr>
            <w:tcW w:w="144" w:type="dxa"/>
            <w:vAlign w:val="center"/>
          </w:tcPr>
          <w:p w14:paraId="46548C48"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14</w:t>
            </w:r>
          </w:p>
        </w:tc>
        <w:tc>
          <w:tcPr>
            <w:tcW w:w="10080" w:type="dxa"/>
            <w:vAlign w:val="center"/>
          </w:tcPr>
          <w:p w14:paraId="34968C6F"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Buồng làm ẩm: 01 cái</w:t>
            </w:r>
          </w:p>
        </w:tc>
      </w:tr>
      <w:tr w:rsidR="006C44D4" w:rsidRPr="00F82D9F" w14:paraId="505E0E22" w14:textId="77777777" w:rsidTr="00DB4A32">
        <w:tc>
          <w:tcPr>
            <w:tcW w:w="144" w:type="dxa"/>
            <w:vAlign w:val="center"/>
          </w:tcPr>
          <w:p w14:paraId="3867F8F1"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15</w:t>
            </w:r>
          </w:p>
        </w:tc>
        <w:tc>
          <w:tcPr>
            <w:tcW w:w="10080" w:type="dxa"/>
            <w:vAlign w:val="center"/>
          </w:tcPr>
          <w:p w14:paraId="07C5F53E"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Tài liệu hướng dẫn sử dụng tiếng Anh và tiếng Việt: 01 bộ</w:t>
            </w:r>
          </w:p>
        </w:tc>
      </w:tr>
      <w:tr w:rsidR="006C44D4" w:rsidRPr="00F82D9F" w14:paraId="1E727F90" w14:textId="77777777" w:rsidTr="00DB4A32">
        <w:tc>
          <w:tcPr>
            <w:tcW w:w="144" w:type="dxa"/>
            <w:vAlign w:val="center"/>
          </w:tcPr>
          <w:p w14:paraId="43511A8C"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III</w:t>
            </w:r>
          </w:p>
        </w:tc>
        <w:tc>
          <w:tcPr>
            <w:tcW w:w="10080" w:type="dxa"/>
            <w:vAlign w:val="center"/>
          </w:tcPr>
          <w:p w14:paraId="197451CA"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YÊU CẦU CHỈ TIÊU KỸ THUẬT</w:t>
            </w:r>
          </w:p>
        </w:tc>
      </w:tr>
      <w:tr w:rsidR="006C44D4" w:rsidRPr="00F82D9F" w14:paraId="7D908E71" w14:textId="77777777" w:rsidTr="00DB4A32">
        <w:tc>
          <w:tcPr>
            <w:tcW w:w="144" w:type="dxa"/>
            <w:vAlign w:val="center"/>
          </w:tcPr>
          <w:p w14:paraId="29946E3D"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1</w:t>
            </w:r>
          </w:p>
        </w:tc>
        <w:tc>
          <w:tcPr>
            <w:tcW w:w="10080" w:type="dxa"/>
            <w:vAlign w:val="center"/>
          </w:tcPr>
          <w:p w14:paraId="3E55D31B"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Tính năng chung:</w:t>
            </w:r>
          </w:p>
        </w:tc>
      </w:tr>
      <w:tr w:rsidR="006C44D4" w:rsidRPr="00F82D9F" w14:paraId="3BE0EF73" w14:textId="77777777" w:rsidTr="00DB4A32">
        <w:tc>
          <w:tcPr>
            <w:tcW w:w="144" w:type="dxa"/>
            <w:vAlign w:val="center"/>
          </w:tcPr>
          <w:p w14:paraId="2DB58AE0" w14:textId="77777777" w:rsidR="006C44D4" w:rsidRPr="00F82D9F" w:rsidRDefault="006C44D4" w:rsidP="00DB4A32">
            <w:pPr>
              <w:spacing w:line="400" w:lineRule="exact"/>
              <w:jc w:val="center"/>
              <w:rPr>
                <w:rFonts w:ascii="Times New Roman" w:hAnsi="Times New Roman" w:cs="Times New Roman"/>
                <w:sz w:val="26"/>
                <w:szCs w:val="26"/>
              </w:rPr>
            </w:pPr>
          </w:p>
        </w:tc>
        <w:tc>
          <w:tcPr>
            <w:tcW w:w="10080" w:type="dxa"/>
            <w:vAlign w:val="center"/>
          </w:tcPr>
          <w:p w14:paraId="289D76BD"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Máy thở sử dụng cho người lớn, trẻ em và trẻ sơ sinh ≤ 0.5 kg</w:t>
            </w:r>
          </w:p>
        </w:tc>
      </w:tr>
      <w:tr w:rsidR="006C44D4" w:rsidRPr="00F82D9F" w14:paraId="52A956E7" w14:textId="77777777" w:rsidTr="00DB4A32">
        <w:tc>
          <w:tcPr>
            <w:tcW w:w="144" w:type="dxa"/>
            <w:vAlign w:val="center"/>
          </w:tcPr>
          <w:p w14:paraId="3F4EF0DC" w14:textId="77777777" w:rsidR="006C44D4" w:rsidRPr="00F82D9F" w:rsidRDefault="006C44D4" w:rsidP="00DB4A32">
            <w:pPr>
              <w:spacing w:line="400" w:lineRule="exact"/>
              <w:jc w:val="center"/>
              <w:rPr>
                <w:rFonts w:ascii="Times New Roman" w:hAnsi="Times New Roman" w:cs="Times New Roman"/>
                <w:sz w:val="26"/>
                <w:szCs w:val="26"/>
              </w:rPr>
            </w:pPr>
          </w:p>
        </w:tc>
        <w:tc>
          <w:tcPr>
            <w:tcW w:w="10080" w:type="dxa"/>
            <w:vAlign w:val="center"/>
          </w:tcPr>
          <w:p w14:paraId="527AF8D8"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Sử dụng được cả hai phương thức thở xâm nhập/không xâm nhập và Oxy liệu pháp</w:t>
            </w:r>
          </w:p>
        </w:tc>
      </w:tr>
      <w:tr w:rsidR="006C44D4" w:rsidRPr="00F82D9F" w14:paraId="419216FD" w14:textId="77777777" w:rsidTr="00DB4A32">
        <w:tc>
          <w:tcPr>
            <w:tcW w:w="144" w:type="dxa"/>
            <w:vAlign w:val="center"/>
          </w:tcPr>
          <w:p w14:paraId="4577ACFE" w14:textId="77777777" w:rsidR="006C44D4" w:rsidRPr="00F82D9F" w:rsidRDefault="006C44D4" w:rsidP="00DB4A32">
            <w:pPr>
              <w:spacing w:line="400" w:lineRule="exact"/>
              <w:jc w:val="center"/>
              <w:rPr>
                <w:rFonts w:ascii="Times New Roman" w:hAnsi="Times New Roman" w:cs="Times New Roman"/>
                <w:sz w:val="26"/>
                <w:szCs w:val="26"/>
              </w:rPr>
            </w:pPr>
          </w:p>
        </w:tc>
        <w:tc>
          <w:tcPr>
            <w:tcW w:w="10080" w:type="dxa"/>
            <w:vAlign w:val="center"/>
          </w:tcPr>
          <w:p w14:paraId="1B345448"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Đèn động 360° nhấp nháy cho phép theo dõi từ mọi hướng, chia màu theo mức độ ưu tiên của báo động</w:t>
            </w:r>
          </w:p>
        </w:tc>
      </w:tr>
      <w:tr w:rsidR="006C44D4" w:rsidRPr="00F82D9F" w14:paraId="4BC91D8D" w14:textId="77777777" w:rsidTr="00DB4A32">
        <w:tc>
          <w:tcPr>
            <w:tcW w:w="144" w:type="dxa"/>
            <w:vAlign w:val="center"/>
          </w:tcPr>
          <w:p w14:paraId="1C88B0AB" w14:textId="77777777" w:rsidR="006C44D4" w:rsidRPr="00F82D9F" w:rsidRDefault="006C44D4" w:rsidP="00DB4A32">
            <w:pPr>
              <w:spacing w:line="400" w:lineRule="exact"/>
              <w:jc w:val="center"/>
              <w:rPr>
                <w:rFonts w:ascii="Times New Roman" w:hAnsi="Times New Roman" w:cs="Times New Roman"/>
                <w:sz w:val="26"/>
                <w:szCs w:val="26"/>
              </w:rPr>
            </w:pPr>
          </w:p>
        </w:tc>
        <w:tc>
          <w:tcPr>
            <w:tcW w:w="10080" w:type="dxa"/>
            <w:vAlign w:val="center"/>
          </w:tcPr>
          <w:p w14:paraId="42EE51E9"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Có thể lựa chọn cỡ bệnh nhân là người lớn hoặc trẻ em khi khởi động máy.</w:t>
            </w:r>
          </w:p>
        </w:tc>
      </w:tr>
      <w:tr w:rsidR="006C44D4" w:rsidRPr="00F82D9F" w14:paraId="2BACBD2A" w14:textId="77777777" w:rsidTr="00DB4A32">
        <w:tc>
          <w:tcPr>
            <w:tcW w:w="144" w:type="dxa"/>
            <w:vAlign w:val="center"/>
          </w:tcPr>
          <w:p w14:paraId="7D7F961E" w14:textId="77777777" w:rsidR="006C44D4" w:rsidRPr="00F82D9F" w:rsidRDefault="006C44D4" w:rsidP="00DB4A32">
            <w:pPr>
              <w:spacing w:line="400" w:lineRule="exact"/>
              <w:jc w:val="center"/>
              <w:rPr>
                <w:rFonts w:ascii="Times New Roman" w:hAnsi="Times New Roman" w:cs="Times New Roman"/>
                <w:sz w:val="26"/>
                <w:szCs w:val="26"/>
              </w:rPr>
            </w:pPr>
          </w:p>
        </w:tc>
        <w:tc>
          <w:tcPr>
            <w:tcW w:w="10080" w:type="dxa"/>
            <w:vAlign w:val="center"/>
          </w:tcPr>
          <w:p w14:paraId="22AEEC52"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Có chức năng tự động giới hạn báo động.</w:t>
            </w:r>
          </w:p>
        </w:tc>
      </w:tr>
      <w:tr w:rsidR="006C44D4" w:rsidRPr="00F82D9F" w14:paraId="2FD64479" w14:textId="77777777" w:rsidTr="00DB4A32">
        <w:tc>
          <w:tcPr>
            <w:tcW w:w="144" w:type="dxa"/>
            <w:vAlign w:val="center"/>
          </w:tcPr>
          <w:p w14:paraId="1CE1B0A7" w14:textId="77777777" w:rsidR="006C44D4" w:rsidRPr="00F82D9F" w:rsidRDefault="006C44D4" w:rsidP="00DB4A32">
            <w:pPr>
              <w:spacing w:line="400" w:lineRule="exact"/>
              <w:jc w:val="center"/>
              <w:rPr>
                <w:rFonts w:ascii="Times New Roman" w:hAnsi="Times New Roman" w:cs="Times New Roman"/>
                <w:sz w:val="26"/>
                <w:szCs w:val="26"/>
              </w:rPr>
            </w:pPr>
          </w:p>
        </w:tc>
        <w:tc>
          <w:tcPr>
            <w:tcW w:w="10080" w:type="dxa"/>
            <w:vAlign w:val="center"/>
          </w:tcPr>
          <w:p w14:paraId="1942B995"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Tự động lưu lại giá trị kiểm tra theo thời gian ngày tháng năm.</w:t>
            </w:r>
          </w:p>
        </w:tc>
      </w:tr>
      <w:tr w:rsidR="006C44D4" w:rsidRPr="00F82D9F" w14:paraId="36C367EB" w14:textId="77777777" w:rsidTr="00DB4A32">
        <w:tc>
          <w:tcPr>
            <w:tcW w:w="144" w:type="dxa"/>
            <w:vAlign w:val="center"/>
          </w:tcPr>
          <w:p w14:paraId="4A0DAA67" w14:textId="77777777" w:rsidR="006C44D4" w:rsidRPr="00F82D9F" w:rsidRDefault="006C44D4" w:rsidP="00DB4A32">
            <w:pPr>
              <w:spacing w:line="400" w:lineRule="exact"/>
              <w:jc w:val="center"/>
              <w:rPr>
                <w:rFonts w:ascii="Times New Roman" w:hAnsi="Times New Roman" w:cs="Times New Roman"/>
                <w:sz w:val="26"/>
                <w:szCs w:val="26"/>
              </w:rPr>
            </w:pPr>
          </w:p>
        </w:tc>
        <w:tc>
          <w:tcPr>
            <w:tcW w:w="10080" w:type="dxa"/>
            <w:vAlign w:val="center"/>
          </w:tcPr>
          <w:p w14:paraId="094F0019"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Có thể cài đặt để máy tự động chuyển từ chế độ thông khí dự phòng khi ngưng thở về chế độ thông khí trước đó khi bệnh nhân thở tự nhiên trở lại.</w:t>
            </w:r>
          </w:p>
        </w:tc>
      </w:tr>
      <w:tr w:rsidR="006C44D4" w:rsidRPr="00F82D9F" w14:paraId="6506B399" w14:textId="77777777" w:rsidTr="00DB4A32">
        <w:tc>
          <w:tcPr>
            <w:tcW w:w="144" w:type="dxa"/>
            <w:vAlign w:val="center"/>
          </w:tcPr>
          <w:p w14:paraId="01767BFD" w14:textId="77777777" w:rsidR="006C44D4" w:rsidRPr="00F82D9F" w:rsidRDefault="006C44D4" w:rsidP="00DB4A32">
            <w:pPr>
              <w:spacing w:line="400" w:lineRule="exact"/>
              <w:jc w:val="center"/>
              <w:rPr>
                <w:rFonts w:ascii="Times New Roman" w:hAnsi="Times New Roman" w:cs="Times New Roman"/>
                <w:sz w:val="26"/>
                <w:szCs w:val="26"/>
              </w:rPr>
            </w:pPr>
          </w:p>
        </w:tc>
        <w:tc>
          <w:tcPr>
            <w:tcW w:w="10080" w:type="dxa"/>
            <w:vAlign w:val="center"/>
          </w:tcPr>
          <w:p w14:paraId="397F55AD"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Có chương trình kiểm tra các thành phần của hệ thống:</w:t>
            </w:r>
          </w:p>
        </w:tc>
      </w:tr>
      <w:tr w:rsidR="006C44D4" w:rsidRPr="00F82D9F" w14:paraId="6CDB1B8C" w14:textId="77777777" w:rsidTr="00DB4A32">
        <w:tc>
          <w:tcPr>
            <w:tcW w:w="144" w:type="dxa"/>
            <w:vAlign w:val="center"/>
          </w:tcPr>
          <w:p w14:paraId="4D24F383" w14:textId="77777777" w:rsidR="006C44D4" w:rsidRPr="00F82D9F" w:rsidRDefault="006C44D4" w:rsidP="00DB4A32">
            <w:pPr>
              <w:spacing w:line="400" w:lineRule="exact"/>
              <w:jc w:val="center"/>
              <w:rPr>
                <w:rFonts w:ascii="Times New Roman" w:hAnsi="Times New Roman" w:cs="Times New Roman"/>
                <w:sz w:val="26"/>
                <w:szCs w:val="26"/>
              </w:rPr>
            </w:pPr>
          </w:p>
        </w:tc>
        <w:tc>
          <w:tcPr>
            <w:tcW w:w="10080" w:type="dxa"/>
            <w:vAlign w:val="center"/>
          </w:tcPr>
          <w:p w14:paraId="1D9EB6E4"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Âm thanh báo động</w:t>
            </w:r>
          </w:p>
        </w:tc>
      </w:tr>
      <w:tr w:rsidR="006C44D4" w:rsidRPr="00F82D9F" w14:paraId="072C9D8D" w14:textId="77777777" w:rsidTr="00DB4A32">
        <w:tc>
          <w:tcPr>
            <w:tcW w:w="144" w:type="dxa"/>
            <w:vAlign w:val="center"/>
          </w:tcPr>
          <w:p w14:paraId="2CBCB815" w14:textId="77777777" w:rsidR="006C44D4" w:rsidRPr="00F82D9F" w:rsidRDefault="006C44D4" w:rsidP="00DB4A32">
            <w:pPr>
              <w:spacing w:line="400" w:lineRule="exact"/>
              <w:jc w:val="center"/>
              <w:rPr>
                <w:rFonts w:ascii="Times New Roman" w:hAnsi="Times New Roman" w:cs="Times New Roman"/>
                <w:sz w:val="26"/>
                <w:szCs w:val="26"/>
              </w:rPr>
            </w:pPr>
          </w:p>
        </w:tc>
        <w:tc>
          <w:tcPr>
            <w:tcW w:w="10080" w:type="dxa"/>
            <w:vAlign w:val="center"/>
          </w:tcPr>
          <w:p w14:paraId="5EEEB899"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Kết nối bộ dây thở</w:t>
            </w:r>
          </w:p>
        </w:tc>
      </w:tr>
      <w:tr w:rsidR="006C44D4" w:rsidRPr="00F82D9F" w14:paraId="7A28E3A3" w14:textId="77777777" w:rsidTr="00DB4A32">
        <w:tc>
          <w:tcPr>
            <w:tcW w:w="144" w:type="dxa"/>
            <w:vAlign w:val="center"/>
          </w:tcPr>
          <w:p w14:paraId="55A4E723" w14:textId="77777777" w:rsidR="006C44D4" w:rsidRPr="00F82D9F" w:rsidRDefault="006C44D4" w:rsidP="00DB4A32">
            <w:pPr>
              <w:spacing w:line="400" w:lineRule="exact"/>
              <w:jc w:val="center"/>
              <w:rPr>
                <w:rFonts w:ascii="Times New Roman" w:hAnsi="Times New Roman" w:cs="Times New Roman"/>
                <w:sz w:val="26"/>
                <w:szCs w:val="26"/>
              </w:rPr>
            </w:pPr>
          </w:p>
        </w:tc>
        <w:tc>
          <w:tcPr>
            <w:tcW w:w="10080" w:type="dxa"/>
            <w:vAlign w:val="center"/>
          </w:tcPr>
          <w:p w14:paraId="32441D68"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Hiệu chỉnh cảm biến lưu lượng</w:t>
            </w:r>
          </w:p>
        </w:tc>
      </w:tr>
      <w:tr w:rsidR="006C44D4" w:rsidRPr="00F82D9F" w14:paraId="7ED155AB" w14:textId="77777777" w:rsidTr="00DB4A32">
        <w:tc>
          <w:tcPr>
            <w:tcW w:w="144" w:type="dxa"/>
            <w:vAlign w:val="center"/>
          </w:tcPr>
          <w:p w14:paraId="0DB1E1A6" w14:textId="77777777" w:rsidR="006C44D4" w:rsidRPr="00F82D9F" w:rsidRDefault="006C44D4" w:rsidP="00DB4A32">
            <w:pPr>
              <w:spacing w:line="400" w:lineRule="exact"/>
              <w:jc w:val="center"/>
              <w:rPr>
                <w:rFonts w:ascii="Times New Roman" w:hAnsi="Times New Roman" w:cs="Times New Roman"/>
                <w:sz w:val="26"/>
                <w:szCs w:val="26"/>
              </w:rPr>
            </w:pPr>
          </w:p>
        </w:tc>
        <w:tc>
          <w:tcPr>
            <w:tcW w:w="10080" w:type="dxa"/>
            <w:vAlign w:val="center"/>
          </w:tcPr>
          <w:p w14:paraId="7C2A5379"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Kết nối phổi giả</w:t>
            </w:r>
          </w:p>
        </w:tc>
      </w:tr>
      <w:tr w:rsidR="006C44D4" w:rsidRPr="00F82D9F" w14:paraId="0D8EB6EB" w14:textId="77777777" w:rsidTr="00DB4A32">
        <w:tc>
          <w:tcPr>
            <w:tcW w:w="144" w:type="dxa"/>
            <w:vAlign w:val="center"/>
          </w:tcPr>
          <w:p w14:paraId="3FD0861F" w14:textId="77777777" w:rsidR="006C44D4" w:rsidRPr="00F82D9F" w:rsidRDefault="006C44D4" w:rsidP="00DB4A32">
            <w:pPr>
              <w:spacing w:line="400" w:lineRule="exact"/>
              <w:jc w:val="center"/>
              <w:rPr>
                <w:rFonts w:ascii="Times New Roman" w:hAnsi="Times New Roman" w:cs="Times New Roman"/>
                <w:sz w:val="26"/>
                <w:szCs w:val="26"/>
              </w:rPr>
            </w:pPr>
          </w:p>
        </w:tc>
        <w:tc>
          <w:tcPr>
            <w:tcW w:w="10080" w:type="dxa"/>
            <w:vAlign w:val="center"/>
          </w:tcPr>
          <w:p w14:paraId="3DB6169F"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Nguồn cấp khí Air và oxy</w:t>
            </w:r>
          </w:p>
        </w:tc>
      </w:tr>
      <w:tr w:rsidR="006C44D4" w:rsidRPr="00F82D9F" w14:paraId="29F8343A" w14:textId="77777777" w:rsidTr="00DB4A32">
        <w:tc>
          <w:tcPr>
            <w:tcW w:w="144" w:type="dxa"/>
            <w:vAlign w:val="center"/>
          </w:tcPr>
          <w:p w14:paraId="370C1117" w14:textId="77777777" w:rsidR="006C44D4" w:rsidRPr="00F82D9F" w:rsidRDefault="006C44D4" w:rsidP="00DB4A32">
            <w:pPr>
              <w:spacing w:line="400" w:lineRule="exact"/>
              <w:jc w:val="center"/>
              <w:rPr>
                <w:rFonts w:ascii="Times New Roman" w:hAnsi="Times New Roman" w:cs="Times New Roman"/>
                <w:sz w:val="26"/>
                <w:szCs w:val="26"/>
              </w:rPr>
            </w:pPr>
          </w:p>
        </w:tc>
        <w:tc>
          <w:tcPr>
            <w:tcW w:w="10080" w:type="dxa"/>
            <w:vAlign w:val="center"/>
          </w:tcPr>
          <w:p w14:paraId="64F87047"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Van thở ra</w:t>
            </w:r>
          </w:p>
        </w:tc>
      </w:tr>
      <w:tr w:rsidR="006C44D4" w:rsidRPr="00F82D9F" w14:paraId="626E419B" w14:textId="77777777" w:rsidTr="00DB4A32">
        <w:tc>
          <w:tcPr>
            <w:tcW w:w="144" w:type="dxa"/>
            <w:vAlign w:val="center"/>
          </w:tcPr>
          <w:p w14:paraId="31F86625" w14:textId="77777777" w:rsidR="006C44D4" w:rsidRPr="00F82D9F" w:rsidRDefault="006C44D4" w:rsidP="00DB4A32">
            <w:pPr>
              <w:spacing w:line="400" w:lineRule="exact"/>
              <w:jc w:val="center"/>
              <w:rPr>
                <w:rFonts w:ascii="Times New Roman" w:hAnsi="Times New Roman" w:cs="Times New Roman"/>
                <w:sz w:val="26"/>
                <w:szCs w:val="26"/>
              </w:rPr>
            </w:pPr>
          </w:p>
        </w:tc>
        <w:tc>
          <w:tcPr>
            <w:tcW w:w="10080" w:type="dxa"/>
            <w:vAlign w:val="center"/>
          </w:tcPr>
          <w:p w14:paraId="21736173"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Có phần mềm kiểm tra tính chất bộ dây thở trước khi đưa vào sử dụng:</w:t>
            </w:r>
          </w:p>
        </w:tc>
      </w:tr>
      <w:tr w:rsidR="006C44D4" w:rsidRPr="00F82D9F" w14:paraId="066F2AA9" w14:textId="77777777" w:rsidTr="00DB4A32">
        <w:tc>
          <w:tcPr>
            <w:tcW w:w="144" w:type="dxa"/>
            <w:vAlign w:val="center"/>
          </w:tcPr>
          <w:p w14:paraId="3AD7C66E" w14:textId="77777777" w:rsidR="006C44D4" w:rsidRPr="00F82D9F" w:rsidRDefault="006C44D4" w:rsidP="00DB4A32">
            <w:pPr>
              <w:spacing w:line="400" w:lineRule="exact"/>
              <w:jc w:val="center"/>
              <w:rPr>
                <w:rFonts w:ascii="Times New Roman" w:hAnsi="Times New Roman" w:cs="Times New Roman"/>
                <w:sz w:val="26"/>
                <w:szCs w:val="26"/>
              </w:rPr>
            </w:pPr>
          </w:p>
        </w:tc>
        <w:tc>
          <w:tcPr>
            <w:tcW w:w="10080" w:type="dxa"/>
            <w:vAlign w:val="center"/>
          </w:tcPr>
          <w:p w14:paraId="02E42BC1"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Độ rò rỉ của bộ dây thở</w:t>
            </w:r>
          </w:p>
        </w:tc>
      </w:tr>
      <w:tr w:rsidR="006C44D4" w:rsidRPr="00F82D9F" w14:paraId="1FDB330D" w14:textId="77777777" w:rsidTr="00DB4A32">
        <w:tc>
          <w:tcPr>
            <w:tcW w:w="144" w:type="dxa"/>
            <w:vAlign w:val="center"/>
          </w:tcPr>
          <w:p w14:paraId="71C45AED"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2</w:t>
            </w:r>
          </w:p>
        </w:tc>
        <w:tc>
          <w:tcPr>
            <w:tcW w:w="10080" w:type="dxa"/>
            <w:vAlign w:val="center"/>
          </w:tcPr>
          <w:p w14:paraId="14E13C83"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Mode thở:</w:t>
            </w:r>
          </w:p>
        </w:tc>
      </w:tr>
      <w:tr w:rsidR="006C44D4" w:rsidRPr="00F82D9F" w14:paraId="4BD85999" w14:textId="77777777" w:rsidTr="00DB4A32">
        <w:tc>
          <w:tcPr>
            <w:tcW w:w="144" w:type="dxa"/>
            <w:vAlign w:val="center"/>
          </w:tcPr>
          <w:p w14:paraId="37423BCF" w14:textId="77777777" w:rsidR="006C44D4" w:rsidRPr="00F82D9F" w:rsidRDefault="006C44D4" w:rsidP="00DB4A32">
            <w:pPr>
              <w:spacing w:line="400" w:lineRule="exact"/>
              <w:jc w:val="center"/>
              <w:rPr>
                <w:rFonts w:ascii="Times New Roman" w:hAnsi="Times New Roman" w:cs="Times New Roman"/>
                <w:sz w:val="26"/>
                <w:szCs w:val="26"/>
              </w:rPr>
            </w:pPr>
          </w:p>
        </w:tc>
        <w:tc>
          <w:tcPr>
            <w:tcW w:w="10080" w:type="dxa"/>
            <w:vAlign w:val="center"/>
          </w:tcPr>
          <w:p w14:paraId="02FD55FC"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Thông khí kiểm soát thể tích, các nhịp thở bắt buộc liên tục theo máy (VC-CMV) hoặc hoặc tương đương</w:t>
            </w:r>
          </w:p>
        </w:tc>
      </w:tr>
      <w:tr w:rsidR="006C44D4" w:rsidRPr="00F82D9F" w14:paraId="73D2B045" w14:textId="77777777" w:rsidTr="00DB4A32">
        <w:tc>
          <w:tcPr>
            <w:tcW w:w="144" w:type="dxa"/>
            <w:vAlign w:val="center"/>
          </w:tcPr>
          <w:p w14:paraId="45F20D23" w14:textId="77777777" w:rsidR="006C44D4" w:rsidRPr="00F82D9F" w:rsidRDefault="006C44D4" w:rsidP="00DB4A32">
            <w:pPr>
              <w:spacing w:line="400" w:lineRule="exact"/>
              <w:jc w:val="center"/>
              <w:rPr>
                <w:rFonts w:ascii="Times New Roman" w:hAnsi="Times New Roman" w:cs="Times New Roman"/>
                <w:sz w:val="26"/>
                <w:szCs w:val="26"/>
              </w:rPr>
            </w:pPr>
          </w:p>
        </w:tc>
        <w:tc>
          <w:tcPr>
            <w:tcW w:w="10080" w:type="dxa"/>
            <w:vAlign w:val="center"/>
          </w:tcPr>
          <w:p w14:paraId="71EEDE4A"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Thông khí kiểm soát áp lực, các nhịp thở bắt buộc liên tục theo máy (PC-CMV) hoặc tương đương</w:t>
            </w:r>
          </w:p>
        </w:tc>
      </w:tr>
      <w:tr w:rsidR="006C44D4" w:rsidRPr="00F82D9F" w14:paraId="6A2F6A4D" w14:textId="77777777" w:rsidTr="00DB4A32">
        <w:tc>
          <w:tcPr>
            <w:tcW w:w="144" w:type="dxa"/>
            <w:vAlign w:val="center"/>
          </w:tcPr>
          <w:p w14:paraId="74C13CC7" w14:textId="77777777" w:rsidR="006C44D4" w:rsidRPr="00F82D9F" w:rsidRDefault="006C44D4" w:rsidP="00DB4A32">
            <w:pPr>
              <w:spacing w:line="400" w:lineRule="exact"/>
              <w:jc w:val="center"/>
              <w:rPr>
                <w:rFonts w:ascii="Times New Roman" w:hAnsi="Times New Roman" w:cs="Times New Roman"/>
                <w:sz w:val="26"/>
                <w:szCs w:val="26"/>
              </w:rPr>
            </w:pPr>
          </w:p>
        </w:tc>
        <w:tc>
          <w:tcPr>
            <w:tcW w:w="10080" w:type="dxa"/>
            <w:vAlign w:val="center"/>
          </w:tcPr>
          <w:p w14:paraId="344585EB"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Thông khí kiểm soát thể tích/ áp lực, đồng bộ ngắt quãng với nhịp thở bắt buộc kết hợp với có hoặc không có hỗ trợ áp lực (VC-SIMV) hoặc tương đương</w:t>
            </w:r>
          </w:p>
        </w:tc>
      </w:tr>
      <w:tr w:rsidR="006C44D4" w:rsidRPr="00F82D9F" w14:paraId="4C882C8E" w14:textId="77777777" w:rsidTr="00DB4A32">
        <w:tc>
          <w:tcPr>
            <w:tcW w:w="144" w:type="dxa"/>
            <w:vAlign w:val="center"/>
          </w:tcPr>
          <w:p w14:paraId="380DF553" w14:textId="77777777" w:rsidR="006C44D4" w:rsidRPr="00F82D9F" w:rsidRDefault="006C44D4" w:rsidP="00DB4A32">
            <w:pPr>
              <w:spacing w:line="400" w:lineRule="exact"/>
              <w:jc w:val="center"/>
              <w:rPr>
                <w:rFonts w:ascii="Times New Roman" w:hAnsi="Times New Roman" w:cs="Times New Roman"/>
                <w:sz w:val="26"/>
                <w:szCs w:val="26"/>
              </w:rPr>
            </w:pPr>
          </w:p>
        </w:tc>
        <w:tc>
          <w:tcPr>
            <w:tcW w:w="10080" w:type="dxa"/>
            <w:vAlign w:val="center"/>
          </w:tcPr>
          <w:p w14:paraId="0A893378"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Có chế độ tự động tối ưu hóa lưu lượng thở vào và giảm thiểu áp lực đường thở và cho phép bệnh nhân thở tự nhiên trong suốt chu kỳ thở hoặc tương đương</w:t>
            </w:r>
          </w:p>
        </w:tc>
      </w:tr>
      <w:tr w:rsidR="006C44D4" w:rsidRPr="00F82D9F" w14:paraId="050E9034" w14:textId="77777777" w:rsidTr="00DB4A32">
        <w:tc>
          <w:tcPr>
            <w:tcW w:w="144" w:type="dxa"/>
            <w:vAlign w:val="center"/>
          </w:tcPr>
          <w:p w14:paraId="1F2212A3" w14:textId="77777777" w:rsidR="006C44D4" w:rsidRPr="00F82D9F" w:rsidRDefault="006C44D4" w:rsidP="00DB4A32">
            <w:pPr>
              <w:spacing w:line="400" w:lineRule="exact"/>
              <w:jc w:val="center"/>
              <w:rPr>
                <w:rFonts w:ascii="Times New Roman" w:hAnsi="Times New Roman" w:cs="Times New Roman"/>
                <w:sz w:val="26"/>
                <w:szCs w:val="26"/>
              </w:rPr>
            </w:pPr>
          </w:p>
        </w:tc>
        <w:tc>
          <w:tcPr>
            <w:tcW w:w="10080" w:type="dxa"/>
            <w:vAlign w:val="center"/>
          </w:tcPr>
          <w:p w14:paraId="7931C2E4"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Thông khí tự nhiên trên áp lực dương (CPAP) hoặc tương đương</w:t>
            </w:r>
          </w:p>
        </w:tc>
      </w:tr>
      <w:tr w:rsidR="006C44D4" w:rsidRPr="00F82D9F" w14:paraId="1F640648" w14:textId="77777777" w:rsidTr="00DB4A32">
        <w:tc>
          <w:tcPr>
            <w:tcW w:w="144" w:type="dxa"/>
            <w:vAlign w:val="center"/>
          </w:tcPr>
          <w:p w14:paraId="1ABED99C"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3</w:t>
            </w:r>
          </w:p>
        </w:tc>
        <w:tc>
          <w:tcPr>
            <w:tcW w:w="10080" w:type="dxa"/>
            <w:vAlign w:val="center"/>
          </w:tcPr>
          <w:p w14:paraId="26AEEA6C"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Cài đặt thông số thở:</w:t>
            </w:r>
          </w:p>
        </w:tc>
      </w:tr>
      <w:tr w:rsidR="006C44D4" w:rsidRPr="00F82D9F" w14:paraId="4D5D3DFE" w14:textId="77777777" w:rsidTr="00DB4A32">
        <w:tc>
          <w:tcPr>
            <w:tcW w:w="144" w:type="dxa"/>
            <w:vAlign w:val="center"/>
          </w:tcPr>
          <w:p w14:paraId="5B51B1DA" w14:textId="77777777" w:rsidR="006C44D4" w:rsidRPr="00F82D9F" w:rsidRDefault="006C44D4" w:rsidP="00DB4A32">
            <w:pPr>
              <w:spacing w:line="400" w:lineRule="exact"/>
              <w:jc w:val="center"/>
              <w:rPr>
                <w:rFonts w:ascii="Times New Roman" w:hAnsi="Times New Roman" w:cs="Times New Roman"/>
                <w:sz w:val="26"/>
                <w:szCs w:val="26"/>
              </w:rPr>
            </w:pPr>
          </w:p>
        </w:tc>
        <w:tc>
          <w:tcPr>
            <w:tcW w:w="10080" w:type="dxa"/>
            <w:vAlign w:val="center"/>
          </w:tcPr>
          <w:p w14:paraId="6820CCCA"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Tần số thở (RR): ≤ 1 đến ≥ 150 nhịp/phút</w:t>
            </w:r>
          </w:p>
        </w:tc>
      </w:tr>
      <w:tr w:rsidR="006C44D4" w:rsidRPr="00F82D9F" w14:paraId="25468338" w14:textId="77777777" w:rsidTr="00DB4A32">
        <w:tc>
          <w:tcPr>
            <w:tcW w:w="144" w:type="dxa"/>
            <w:vAlign w:val="center"/>
          </w:tcPr>
          <w:p w14:paraId="0D202699" w14:textId="77777777" w:rsidR="006C44D4" w:rsidRPr="00F82D9F" w:rsidRDefault="006C44D4" w:rsidP="00DB4A32">
            <w:pPr>
              <w:spacing w:line="400" w:lineRule="exact"/>
              <w:jc w:val="center"/>
              <w:rPr>
                <w:rFonts w:ascii="Times New Roman" w:hAnsi="Times New Roman" w:cs="Times New Roman"/>
                <w:sz w:val="26"/>
                <w:szCs w:val="26"/>
              </w:rPr>
            </w:pPr>
          </w:p>
        </w:tc>
        <w:tc>
          <w:tcPr>
            <w:tcW w:w="10080" w:type="dxa"/>
            <w:vAlign w:val="center"/>
          </w:tcPr>
          <w:p w14:paraId="25756F96"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Thời gian thở vào (Ti): ≤ 0.1 đến ≥ 8 giây</w:t>
            </w:r>
          </w:p>
        </w:tc>
      </w:tr>
      <w:tr w:rsidR="006C44D4" w:rsidRPr="00F82D9F" w14:paraId="74A8E686" w14:textId="77777777" w:rsidTr="00DB4A32">
        <w:tc>
          <w:tcPr>
            <w:tcW w:w="144" w:type="dxa"/>
            <w:vAlign w:val="center"/>
          </w:tcPr>
          <w:p w14:paraId="1D24B7E3" w14:textId="77777777" w:rsidR="006C44D4" w:rsidRPr="00F82D9F" w:rsidRDefault="006C44D4" w:rsidP="00DB4A32">
            <w:pPr>
              <w:spacing w:line="400" w:lineRule="exact"/>
              <w:jc w:val="center"/>
              <w:rPr>
                <w:rFonts w:ascii="Times New Roman" w:hAnsi="Times New Roman" w:cs="Times New Roman"/>
                <w:sz w:val="26"/>
                <w:szCs w:val="26"/>
              </w:rPr>
            </w:pPr>
          </w:p>
        </w:tc>
        <w:tc>
          <w:tcPr>
            <w:tcW w:w="10080" w:type="dxa"/>
            <w:vAlign w:val="center"/>
          </w:tcPr>
          <w:p w14:paraId="24AF5051"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Thể tích khí lưu thông (VT): ≤ 0.002 đến ≥ 3 lít</w:t>
            </w:r>
          </w:p>
        </w:tc>
      </w:tr>
      <w:tr w:rsidR="006C44D4" w:rsidRPr="00F82D9F" w14:paraId="25C884F8" w14:textId="77777777" w:rsidTr="00DB4A32">
        <w:tc>
          <w:tcPr>
            <w:tcW w:w="144" w:type="dxa"/>
            <w:vAlign w:val="center"/>
          </w:tcPr>
          <w:p w14:paraId="0EA09E3D" w14:textId="77777777" w:rsidR="006C44D4" w:rsidRPr="00F82D9F" w:rsidRDefault="006C44D4" w:rsidP="00DB4A32">
            <w:pPr>
              <w:spacing w:line="400" w:lineRule="exact"/>
              <w:jc w:val="center"/>
              <w:rPr>
                <w:rFonts w:ascii="Times New Roman" w:hAnsi="Times New Roman" w:cs="Times New Roman"/>
                <w:sz w:val="26"/>
                <w:szCs w:val="26"/>
              </w:rPr>
            </w:pPr>
          </w:p>
        </w:tc>
        <w:tc>
          <w:tcPr>
            <w:tcW w:w="10080" w:type="dxa"/>
            <w:vAlign w:val="center"/>
          </w:tcPr>
          <w:p w14:paraId="42E351DE"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Lưu lượng thở vào (Flow): ≤ 2 đến ≥ 100 L/phút</w:t>
            </w:r>
          </w:p>
        </w:tc>
      </w:tr>
      <w:tr w:rsidR="006C44D4" w:rsidRPr="00F82D9F" w14:paraId="75295B66" w14:textId="77777777" w:rsidTr="00DB4A32">
        <w:tc>
          <w:tcPr>
            <w:tcW w:w="144" w:type="dxa"/>
            <w:vAlign w:val="center"/>
          </w:tcPr>
          <w:p w14:paraId="18A1F756" w14:textId="77777777" w:rsidR="006C44D4" w:rsidRPr="00F82D9F" w:rsidRDefault="006C44D4" w:rsidP="00DB4A32">
            <w:pPr>
              <w:spacing w:line="400" w:lineRule="exact"/>
              <w:jc w:val="center"/>
              <w:rPr>
                <w:rFonts w:ascii="Times New Roman" w:hAnsi="Times New Roman" w:cs="Times New Roman"/>
                <w:sz w:val="26"/>
                <w:szCs w:val="26"/>
              </w:rPr>
            </w:pPr>
          </w:p>
        </w:tc>
        <w:tc>
          <w:tcPr>
            <w:tcW w:w="10080" w:type="dxa"/>
            <w:vAlign w:val="center"/>
          </w:tcPr>
          <w:p w14:paraId="189A5E89"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Áp lực thở vào (Pinsp): ≤ 3 đến ≥ 95 cmH2O</w:t>
            </w:r>
          </w:p>
        </w:tc>
      </w:tr>
      <w:tr w:rsidR="006C44D4" w:rsidRPr="00F82D9F" w14:paraId="0DA1EA05" w14:textId="77777777" w:rsidTr="00DB4A32">
        <w:tc>
          <w:tcPr>
            <w:tcW w:w="144" w:type="dxa"/>
            <w:vAlign w:val="center"/>
          </w:tcPr>
          <w:p w14:paraId="4EA449A5" w14:textId="77777777" w:rsidR="006C44D4" w:rsidRPr="00F82D9F" w:rsidRDefault="006C44D4" w:rsidP="00DB4A32">
            <w:pPr>
              <w:spacing w:line="400" w:lineRule="exact"/>
              <w:jc w:val="center"/>
              <w:rPr>
                <w:rFonts w:ascii="Times New Roman" w:hAnsi="Times New Roman" w:cs="Times New Roman"/>
                <w:sz w:val="26"/>
                <w:szCs w:val="26"/>
              </w:rPr>
            </w:pPr>
          </w:p>
        </w:tc>
        <w:tc>
          <w:tcPr>
            <w:tcW w:w="10080" w:type="dxa"/>
            <w:vAlign w:val="center"/>
          </w:tcPr>
          <w:p w14:paraId="0FAA26DF"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Giới hạn áp lực thở vào (Pmax): ≤ 5 đến ≥ 100 cmH2O</w:t>
            </w:r>
          </w:p>
        </w:tc>
      </w:tr>
      <w:tr w:rsidR="006C44D4" w:rsidRPr="00F82D9F" w14:paraId="75492B59" w14:textId="77777777" w:rsidTr="00DB4A32">
        <w:tc>
          <w:tcPr>
            <w:tcW w:w="144" w:type="dxa"/>
            <w:vAlign w:val="center"/>
          </w:tcPr>
          <w:p w14:paraId="179B6D5A" w14:textId="77777777" w:rsidR="006C44D4" w:rsidRPr="00F82D9F" w:rsidRDefault="006C44D4" w:rsidP="00DB4A32">
            <w:pPr>
              <w:spacing w:line="400" w:lineRule="exact"/>
              <w:jc w:val="center"/>
              <w:rPr>
                <w:rFonts w:ascii="Times New Roman" w:hAnsi="Times New Roman" w:cs="Times New Roman"/>
                <w:sz w:val="26"/>
                <w:szCs w:val="26"/>
              </w:rPr>
            </w:pPr>
          </w:p>
        </w:tc>
        <w:tc>
          <w:tcPr>
            <w:tcW w:w="10080" w:type="dxa"/>
            <w:vAlign w:val="center"/>
          </w:tcPr>
          <w:p w14:paraId="40BEDDA0"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PEEP : ≤ 1 đến ≥ 50 cmH2O</w:t>
            </w:r>
          </w:p>
        </w:tc>
      </w:tr>
      <w:tr w:rsidR="006C44D4" w:rsidRPr="00F82D9F" w14:paraId="2C12AB19" w14:textId="77777777" w:rsidTr="00DB4A32">
        <w:tc>
          <w:tcPr>
            <w:tcW w:w="144" w:type="dxa"/>
            <w:vAlign w:val="center"/>
          </w:tcPr>
          <w:p w14:paraId="1310E893" w14:textId="77777777" w:rsidR="006C44D4" w:rsidRPr="00F82D9F" w:rsidRDefault="006C44D4" w:rsidP="00DB4A32">
            <w:pPr>
              <w:spacing w:line="400" w:lineRule="exact"/>
              <w:jc w:val="center"/>
              <w:rPr>
                <w:rFonts w:ascii="Times New Roman" w:hAnsi="Times New Roman" w:cs="Times New Roman"/>
                <w:sz w:val="26"/>
                <w:szCs w:val="26"/>
              </w:rPr>
            </w:pPr>
          </w:p>
        </w:tc>
        <w:tc>
          <w:tcPr>
            <w:tcW w:w="10080" w:type="dxa"/>
            <w:vAlign w:val="center"/>
          </w:tcPr>
          <w:p w14:paraId="0AB710F8"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Áp lực hỗ trợ (Psupp): ≤ 0 đến ≥ 95 cmH2O</w:t>
            </w:r>
          </w:p>
        </w:tc>
      </w:tr>
      <w:tr w:rsidR="006C44D4" w:rsidRPr="00F82D9F" w14:paraId="44A458C3" w14:textId="77777777" w:rsidTr="00DB4A32">
        <w:tc>
          <w:tcPr>
            <w:tcW w:w="144" w:type="dxa"/>
            <w:vAlign w:val="center"/>
          </w:tcPr>
          <w:p w14:paraId="633AAFFA" w14:textId="77777777" w:rsidR="006C44D4" w:rsidRPr="00F82D9F" w:rsidRDefault="006C44D4" w:rsidP="00DB4A32">
            <w:pPr>
              <w:spacing w:line="400" w:lineRule="exact"/>
              <w:jc w:val="center"/>
              <w:rPr>
                <w:rFonts w:ascii="Times New Roman" w:hAnsi="Times New Roman" w:cs="Times New Roman"/>
                <w:sz w:val="26"/>
                <w:szCs w:val="26"/>
              </w:rPr>
            </w:pPr>
          </w:p>
        </w:tc>
        <w:tc>
          <w:tcPr>
            <w:tcW w:w="10080" w:type="dxa"/>
            <w:vAlign w:val="center"/>
          </w:tcPr>
          <w:p w14:paraId="5D7DF81D"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Nồng độ oxy (FiO2): ≤ 21 đến ≥ 100%</w:t>
            </w:r>
          </w:p>
        </w:tc>
      </w:tr>
      <w:tr w:rsidR="006C44D4" w:rsidRPr="00F82D9F" w14:paraId="4DD9D67B" w14:textId="77777777" w:rsidTr="00DB4A32">
        <w:tc>
          <w:tcPr>
            <w:tcW w:w="144" w:type="dxa"/>
            <w:vAlign w:val="center"/>
          </w:tcPr>
          <w:p w14:paraId="6FEDFDB7" w14:textId="77777777" w:rsidR="006C44D4" w:rsidRPr="00F82D9F" w:rsidRDefault="006C44D4" w:rsidP="00DB4A32">
            <w:pPr>
              <w:spacing w:line="400" w:lineRule="exact"/>
              <w:jc w:val="center"/>
              <w:rPr>
                <w:rFonts w:ascii="Times New Roman" w:hAnsi="Times New Roman" w:cs="Times New Roman"/>
                <w:sz w:val="26"/>
                <w:szCs w:val="26"/>
              </w:rPr>
            </w:pPr>
          </w:p>
        </w:tc>
        <w:tc>
          <w:tcPr>
            <w:tcW w:w="10080" w:type="dxa"/>
            <w:vAlign w:val="center"/>
          </w:tcPr>
          <w:p w14:paraId="182B3D42"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Độ nhạy trigger (Flow Trigger): ≤ 0.5 đến ≥ 15 L/phút</w:t>
            </w:r>
          </w:p>
        </w:tc>
      </w:tr>
      <w:tr w:rsidR="006C44D4" w:rsidRPr="00F82D9F" w14:paraId="5308B97A" w14:textId="77777777" w:rsidTr="00DB4A32">
        <w:tc>
          <w:tcPr>
            <w:tcW w:w="144" w:type="dxa"/>
            <w:vAlign w:val="center"/>
          </w:tcPr>
          <w:p w14:paraId="39060DCB"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4</w:t>
            </w:r>
          </w:p>
        </w:tc>
        <w:tc>
          <w:tcPr>
            <w:tcW w:w="10080" w:type="dxa"/>
            <w:vAlign w:val="center"/>
          </w:tcPr>
          <w:p w14:paraId="384BE7CF"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Liệu pháp oxy:</w:t>
            </w:r>
          </w:p>
        </w:tc>
      </w:tr>
      <w:tr w:rsidR="006C44D4" w:rsidRPr="00F82D9F" w14:paraId="788DC0FB" w14:textId="77777777" w:rsidTr="00DB4A32">
        <w:tc>
          <w:tcPr>
            <w:tcW w:w="144" w:type="dxa"/>
            <w:vAlign w:val="center"/>
          </w:tcPr>
          <w:p w14:paraId="10C06FE4" w14:textId="77777777" w:rsidR="006C44D4" w:rsidRPr="00F82D9F" w:rsidRDefault="006C44D4" w:rsidP="00DB4A32">
            <w:pPr>
              <w:spacing w:line="400" w:lineRule="exact"/>
              <w:jc w:val="center"/>
              <w:rPr>
                <w:rFonts w:ascii="Times New Roman" w:hAnsi="Times New Roman" w:cs="Times New Roman"/>
                <w:sz w:val="26"/>
                <w:szCs w:val="26"/>
              </w:rPr>
            </w:pPr>
          </w:p>
        </w:tc>
        <w:tc>
          <w:tcPr>
            <w:tcW w:w="10080" w:type="dxa"/>
            <w:vAlign w:val="center"/>
          </w:tcPr>
          <w:p w14:paraId="419126E4"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Dòng liên tục: ≤ 2 đến ≥ 80 L/phút</w:t>
            </w:r>
          </w:p>
        </w:tc>
      </w:tr>
      <w:tr w:rsidR="006C44D4" w:rsidRPr="00F82D9F" w14:paraId="1A24C0E8" w14:textId="77777777" w:rsidTr="00DB4A32">
        <w:tc>
          <w:tcPr>
            <w:tcW w:w="144" w:type="dxa"/>
            <w:vAlign w:val="center"/>
          </w:tcPr>
          <w:p w14:paraId="71315A50" w14:textId="77777777" w:rsidR="006C44D4" w:rsidRPr="00F82D9F" w:rsidRDefault="006C44D4" w:rsidP="00DB4A32">
            <w:pPr>
              <w:spacing w:line="400" w:lineRule="exact"/>
              <w:jc w:val="center"/>
              <w:rPr>
                <w:rFonts w:ascii="Times New Roman" w:hAnsi="Times New Roman" w:cs="Times New Roman"/>
                <w:sz w:val="26"/>
                <w:szCs w:val="26"/>
              </w:rPr>
            </w:pPr>
          </w:p>
        </w:tc>
        <w:tc>
          <w:tcPr>
            <w:tcW w:w="10080" w:type="dxa"/>
            <w:vAlign w:val="center"/>
          </w:tcPr>
          <w:p w14:paraId="0D629618"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FiO2: ≤ 21 đến ≥ 100%</w:t>
            </w:r>
          </w:p>
        </w:tc>
      </w:tr>
      <w:tr w:rsidR="006C44D4" w:rsidRPr="00F82D9F" w14:paraId="7D1B656E" w14:textId="77777777" w:rsidTr="00DB4A32">
        <w:tc>
          <w:tcPr>
            <w:tcW w:w="144" w:type="dxa"/>
            <w:vAlign w:val="center"/>
          </w:tcPr>
          <w:p w14:paraId="0F0941E0"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5</w:t>
            </w:r>
          </w:p>
        </w:tc>
        <w:tc>
          <w:tcPr>
            <w:tcW w:w="10080" w:type="dxa"/>
            <w:vAlign w:val="center"/>
          </w:tcPr>
          <w:p w14:paraId="7130EDB0"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Thông số theo dõi:</w:t>
            </w:r>
          </w:p>
        </w:tc>
      </w:tr>
      <w:tr w:rsidR="006C44D4" w:rsidRPr="00F82D9F" w14:paraId="63A333D8" w14:textId="77777777" w:rsidTr="00DB4A32">
        <w:tc>
          <w:tcPr>
            <w:tcW w:w="144" w:type="dxa"/>
            <w:vAlign w:val="center"/>
          </w:tcPr>
          <w:p w14:paraId="1F0F2DC4" w14:textId="77777777" w:rsidR="006C44D4" w:rsidRPr="00F82D9F" w:rsidRDefault="006C44D4" w:rsidP="00DB4A32">
            <w:pPr>
              <w:spacing w:line="400" w:lineRule="exact"/>
              <w:jc w:val="center"/>
              <w:rPr>
                <w:rFonts w:ascii="Times New Roman" w:hAnsi="Times New Roman" w:cs="Times New Roman"/>
                <w:sz w:val="26"/>
                <w:szCs w:val="26"/>
              </w:rPr>
            </w:pPr>
          </w:p>
        </w:tc>
        <w:tc>
          <w:tcPr>
            <w:tcW w:w="10080" w:type="dxa"/>
            <w:vAlign w:val="center"/>
          </w:tcPr>
          <w:p w14:paraId="245B74F9"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Áp lực đường thở</w:t>
            </w:r>
          </w:p>
        </w:tc>
      </w:tr>
      <w:tr w:rsidR="006C44D4" w:rsidRPr="00F82D9F" w14:paraId="69F28B81" w14:textId="77777777" w:rsidTr="00DB4A32">
        <w:tc>
          <w:tcPr>
            <w:tcW w:w="144" w:type="dxa"/>
            <w:vAlign w:val="center"/>
          </w:tcPr>
          <w:p w14:paraId="0708D8F0" w14:textId="77777777" w:rsidR="006C44D4" w:rsidRPr="00F82D9F" w:rsidRDefault="006C44D4" w:rsidP="00DB4A32">
            <w:pPr>
              <w:spacing w:line="400" w:lineRule="exact"/>
              <w:jc w:val="center"/>
              <w:rPr>
                <w:rFonts w:ascii="Times New Roman" w:hAnsi="Times New Roman" w:cs="Times New Roman"/>
                <w:sz w:val="26"/>
                <w:szCs w:val="26"/>
              </w:rPr>
            </w:pPr>
          </w:p>
        </w:tc>
        <w:tc>
          <w:tcPr>
            <w:tcW w:w="10080" w:type="dxa"/>
            <w:vAlign w:val="center"/>
          </w:tcPr>
          <w:p w14:paraId="79771F23"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Thông khí phút</w:t>
            </w:r>
          </w:p>
        </w:tc>
      </w:tr>
      <w:tr w:rsidR="006C44D4" w:rsidRPr="00F82D9F" w14:paraId="0A88E10A" w14:textId="77777777" w:rsidTr="00DB4A32">
        <w:tc>
          <w:tcPr>
            <w:tcW w:w="144" w:type="dxa"/>
            <w:vAlign w:val="center"/>
          </w:tcPr>
          <w:p w14:paraId="18DED591" w14:textId="77777777" w:rsidR="006C44D4" w:rsidRPr="00F82D9F" w:rsidRDefault="006C44D4" w:rsidP="00DB4A32">
            <w:pPr>
              <w:spacing w:line="400" w:lineRule="exact"/>
              <w:jc w:val="center"/>
              <w:rPr>
                <w:rFonts w:ascii="Times New Roman" w:hAnsi="Times New Roman" w:cs="Times New Roman"/>
                <w:sz w:val="26"/>
                <w:szCs w:val="26"/>
              </w:rPr>
            </w:pPr>
          </w:p>
        </w:tc>
        <w:tc>
          <w:tcPr>
            <w:tcW w:w="10080" w:type="dxa"/>
            <w:vAlign w:val="center"/>
          </w:tcPr>
          <w:p w14:paraId="37B3DF43"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Thể tích khí lưu thông</w:t>
            </w:r>
          </w:p>
        </w:tc>
      </w:tr>
      <w:tr w:rsidR="006C44D4" w:rsidRPr="00F82D9F" w14:paraId="23EDFEE0" w14:textId="77777777" w:rsidTr="00DB4A32">
        <w:tc>
          <w:tcPr>
            <w:tcW w:w="144" w:type="dxa"/>
            <w:vAlign w:val="center"/>
          </w:tcPr>
          <w:p w14:paraId="402DEBFD" w14:textId="77777777" w:rsidR="006C44D4" w:rsidRPr="00F82D9F" w:rsidRDefault="006C44D4" w:rsidP="00DB4A32">
            <w:pPr>
              <w:spacing w:line="400" w:lineRule="exact"/>
              <w:jc w:val="center"/>
              <w:rPr>
                <w:rFonts w:ascii="Times New Roman" w:hAnsi="Times New Roman" w:cs="Times New Roman"/>
                <w:sz w:val="26"/>
                <w:szCs w:val="26"/>
              </w:rPr>
            </w:pPr>
          </w:p>
        </w:tc>
        <w:tc>
          <w:tcPr>
            <w:tcW w:w="10080" w:type="dxa"/>
            <w:vAlign w:val="center"/>
          </w:tcPr>
          <w:p w14:paraId="3CC31AF5"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Tần số thở</w:t>
            </w:r>
          </w:p>
        </w:tc>
      </w:tr>
      <w:tr w:rsidR="006C44D4" w:rsidRPr="00F82D9F" w14:paraId="45476F13" w14:textId="77777777" w:rsidTr="00DB4A32">
        <w:tc>
          <w:tcPr>
            <w:tcW w:w="144" w:type="dxa"/>
            <w:vAlign w:val="center"/>
          </w:tcPr>
          <w:p w14:paraId="7C5790FE" w14:textId="77777777" w:rsidR="006C44D4" w:rsidRPr="00F82D9F" w:rsidRDefault="006C44D4" w:rsidP="00DB4A32">
            <w:pPr>
              <w:spacing w:line="400" w:lineRule="exact"/>
              <w:jc w:val="center"/>
              <w:rPr>
                <w:rFonts w:ascii="Times New Roman" w:hAnsi="Times New Roman" w:cs="Times New Roman"/>
                <w:sz w:val="26"/>
                <w:szCs w:val="26"/>
              </w:rPr>
            </w:pPr>
          </w:p>
        </w:tc>
        <w:tc>
          <w:tcPr>
            <w:tcW w:w="10080" w:type="dxa"/>
            <w:vAlign w:val="center"/>
          </w:tcPr>
          <w:p w14:paraId="46625443"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Nồng độ oxy</w:t>
            </w:r>
          </w:p>
        </w:tc>
      </w:tr>
      <w:tr w:rsidR="006C44D4" w:rsidRPr="00F82D9F" w14:paraId="2F4D0728" w14:textId="77777777" w:rsidTr="00DB4A32">
        <w:tc>
          <w:tcPr>
            <w:tcW w:w="144" w:type="dxa"/>
            <w:vAlign w:val="center"/>
          </w:tcPr>
          <w:p w14:paraId="607CF27C" w14:textId="77777777" w:rsidR="006C44D4" w:rsidRPr="00F82D9F" w:rsidRDefault="006C44D4" w:rsidP="00DB4A32">
            <w:pPr>
              <w:spacing w:line="400" w:lineRule="exact"/>
              <w:jc w:val="center"/>
              <w:rPr>
                <w:rFonts w:ascii="Times New Roman" w:hAnsi="Times New Roman" w:cs="Times New Roman"/>
                <w:sz w:val="26"/>
                <w:szCs w:val="26"/>
              </w:rPr>
            </w:pPr>
          </w:p>
        </w:tc>
        <w:tc>
          <w:tcPr>
            <w:tcW w:w="10080" w:type="dxa"/>
            <w:vAlign w:val="center"/>
          </w:tcPr>
          <w:p w14:paraId="346F5CEF"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Độ giãn nở phổi (C)</w:t>
            </w:r>
          </w:p>
        </w:tc>
      </w:tr>
      <w:tr w:rsidR="006C44D4" w:rsidRPr="00F82D9F" w14:paraId="77CCA2F2" w14:textId="77777777" w:rsidTr="00DB4A32">
        <w:tc>
          <w:tcPr>
            <w:tcW w:w="144" w:type="dxa"/>
            <w:vAlign w:val="center"/>
          </w:tcPr>
          <w:p w14:paraId="39184433" w14:textId="77777777" w:rsidR="006C44D4" w:rsidRPr="00F82D9F" w:rsidRDefault="006C44D4" w:rsidP="00DB4A32">
            <w:pPr>
              <w:spacing w:line="400" w:lineRule="exact"/>
              <w:jc w:val="center"/>
              <w:rPr>
                <w:rFonts w:ascii="Times New Roman" w:hAnsi="Times New Roman" w:cs="Times New Roman"/>
                <w:sz w:val="26"/>
                <w:szCs w:val="26"/>
              </w:rPr>
            </w:pPr>
          </w:p>
        </w:tc>
        <w:tc>
          <w:tcPr>
            <w:tcW w:w="10080" w:type="dxa"/>
            <w:vAlign w:val="center"/>
          </w:tcPr>
          <w:p w14:paraId="72FD3AFB"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Trở kháng đường thở (R)</w:t>
            </w:r>
          </w:p>
        </w:tc>
      </w:tr>
      <w:tr w:rsidR="006C44D4" w:rsidRPr="00F82D9F" w14:paraId="139848A4" w14:textId="77777777" w:rsidTr="00DB4A32">
        <w:tc>
          <w:tcPr>
            <w:tcW w:w="144" w:type="dxa"/>
            <w:vAlign w:val="center"/>
          </w:tcPr>
          <w:p w14:paraId="0094102F" w14:textId="77777777" w:rsidR="006C44D4" w:rsidRPr="00F82D9F" w:rsidRDefault="006C44D4" w:rsidP="00DB4A32">
            <w:pPr>
              <w:spacing w:line="400" w:lineRule="exact"/>
              <w:jc w:val="center"/>
              <w:rPr>
                <w:rFonts w:ascii="Times New Roman" w:hAnsi="Times New Roman" w:cs="Times New Roman"/>
                <w:sz w:val="26"/>
                <w:szCs w:val="26"/>
              </w:rPr>
            </w:pPr>
          </w:p>
        </w:tc>
        <w:tc>
          <w:tcPr>
            <w:tcW w:w="10080" w:type="dxa"/>
            <w:vAlign w:val="center"/>
          </w:tcPr>
          <w:p w14:paraId="4B3D8EB3"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Thể tích khí phút rò rỉ (MVleak)</w:t>
            </w:r>
          </w:p>
        </w:tc>
      </w:tr>
      <w:tr w:rsidR="006C44D4" w:rsidRPr="00F82D9F" w14:paraId="176762D3" w14:textId="77777777" w:rsidTr="00DB4A32">
        <w:tc>
          <w:tcPr>
            <w:tcW w:w="144" w:type="dxa"/>
            <w:vAlign w:val="center"/>
          </w:tcPr>
          <w:p w14:paraId="542771D3" w14:textId="77777777" w:rsidR="006C44D4" w:rsidRPr="00F82D9F" w:rsidRDefault="006C44D4" w:rsidP="00DB4A32">
            <w:pPr>
              <w:spacing w:line="400" w:lineRule="exact"/>
              <w:jc w:val="center"/>
              <w:rPr>
                <w:rFonts w:ascii="Times New Roman" w:hAnsi="Times New Roman" w:cs="Times New Roman"/>
                <w:sz w:val="26"/>
                <w:szCs w:val="26"/>
              </w:rPr>
            </w:pPr>
          </w:p>
        </w:tc>
        <w:tc>
          <w:tcPr>
            <w:tcW w:w="10080" w:type="dxa"/>
            <w:vAlign w:val="center"/>
          </w:tcPr>
          <w:p w14:paraId="084698FA"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Chỉ số thở nhanh nông (RSB)</w:t>
            </w:r>
          </w:p>
        </w:tc>
      </w:tr>
      <w:tr w:rsidR="006C44D4" w:rsidRPr="00F82D9F" w14:paraId="3BB7B881" w14:textId="77777777" w:rsidTr="00DB4A32">
        <w:tc>
          <w:tcPr>
            <w:tcW w:w="144" w:type="dxa"/>
            <w:vAlign w:val="center"/>
          </w:tcPr>
          <w:p w14:paraId="7446EE60" w14:textId="77777777" w:rsidR="006C44D4" w:rsidRPr="00F82D9F" w:rsidRDefault="006C44D4" w:rsidP="00DB4A32">
            <w:pPr>
              <w:spacing w:line="400" w:lineRule="exact"/>
              <w:jc w:val="center"/>
              <w:rPr>
                <w:rFonts w:ascii="Times New Roman" w:hAnsi="Times New Roman" w:cs="Times New Roman"/>
                <w:sz w:val="26"/>
                <w:szCs w:val="26"/>
              </w:rPr>
            </w:pPr>
          </w:p>
        </w:tc>
        <w:tc>
          <w:tcPr>
            <w:tcW w:w="10080" w:type="dxa"/>
            <w:vAlign w:val="center"/>
          </w:tcPr>
          <w:p w14:paraId="6033BBC7"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Áp lực tắc nghẽn (P 0.1)</w:t>
            </w:r>
          </w:p>
        </w:tc>
      </w:tr>
      <w:tr w:rsidR="006C44D4" w:rsidRPr="00F82D9F" w14:paraId="73D6A2BF" w14:textId="77777777" w:rsidTr="00DB4A32">
        <w:tc>
          <w:tcPr>
            <w:tcW w:w="144" w:type="dxa"/>
            <w:vAlign w:val="center"/>
          </w:tcPr>
          <w:p w14:paraId="122E0655"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6</w:t>
            </w:r>
          </w:p>
        </w:tc>
        <w:tc>
          <w:tcPr>
            <w:tcW w:w="10080" w:type="dxa"/>
            <w:vAlign w:val="center"/>
          </w:tcPr>
          <w:p w14:paraId="0AB599B6"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Cài đặt báo động:</w:t>
            </w:r>
          </w:p>
        </w:tc>
      </w:tr>
      <w:tr w:rsidR="006C44D4" w:rsidRPr="00F82D9F" w14:paraId="573FEAFC" w14:textId="77777777" w:rsidTr="00DB4A32">
        <w:tc>
          <w:tcPr>
            <w:tcW w:w="144" w:type="dxa"/>
            <w:vAlign w:val="center"/>
          </w:tcPr>
          <w:p w14:paraId="0C2E6C1B" w14:textId="77777777" w:rsidR="006C44D4" w:rsidRPr="00F82D9F" w:rsidRDefault="006C44D4" w:rsidP="00DB4A32">
            <w:pPr>
              <w:spacing w:line="400" w:lineRule="exact"/>
              <w:jc w:val="center"/>
              <w:rPr>
                <w:rFonts w:ascii="Times New Roman" w:hAnsi="Times New Roman" w:cs="Times New Roman"/>
                <w:sz w:val="26"/>
                <w:szCs w:val="26"/>
              </w:rPr>
            </w:pPr>
          </w:p>
        </w:tc>
        <w:tc>
          <w:tcPr>
            <w:tcW w:w="10080" w:type="dxa"/>
            <w:vAlign w:val="center"/>
          </w:tcPr>
          <w:p w14:paraId="6BF5FEE1"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Thông khí phút thở ra: cao/thấp</w:t>
            </w:r>
          </w:p>
        </w:tc>
      </w:tr>
      <w:tr w:rsidR="006C44D4" w:rsidRPr="00F82D9F" w14:paraId="3C9609CA" w14:textId="77777777" w:rsidTr="00DB4A32">
        <w:tc>
          <w:tcPr>
            <w:tcW w:w="144" w:type="dxa"/>
            <w:vAlign w:val="center"/>
          </w:tcPr>
          <w:p w14:paraId="4A269917" w14:textId="77777777" w:rsidR="006C44D4" w:rsidRPr="00F82D9F" w:rsidRDefault="006C44D4" w:rsidP="00DB4A32">
            <w:pPr>
              <w:spacing w:line="400" w:lineRule="exact"/>
              <w:jc w:val="center"/>
              <w:rPr>
                <w:rFonts w:ascii="Times New Roman" w:hAnsi="Times New Roman" w:cs="Times New Roman"/>
                <w:sz w:val="26"/>
                <w:szCs w:val="26"/>
              </w:rPr>
            </w:pPr>
          </w:p>
        </w:tc>
        <w:tc>
          <w:tcPr>
            <w:tcW w:w="10080" w:type="dxa"/>
            <w:vAlign w:val="center"/>
          </w:tcPr>
          <w:p w14:paraId="45CBF580"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Áp lực đường thở: cao</w:t>
            </w:r>
          </w:p>
        </w:tc>
      </w:tr>
      <w:tr w:rsidR="006C44D4" w:rsidRPr="00F82D9F" w14:paraId="16E64385" w14:textId="77777777" w:rsidTr="00DB4A32">
        <w:tc>
          <w:tcPr>
            <w:tcW w:w="144" w:type="dxa"/>
            <w:vAlign w:val="center"/>
          </w:tcPr>
          <w:p w14:paraId="63025F80" w14:textId="77777777" w:rsidR="006C44D4" w:rsidRPr="00F82D9F" w:rsidRDefault="006C44D4" w:rsidP="00DB4A32">
            <w:pPr>
              <w:spacing w:line="400" w:lineRule="exact"/>
              <w:jc w:val="center"/>
              <w:rPr>
                <w:rFonts w:ascii="Times New Roman" w:hAnsi="Times New Roman" w:cs="Times New Roman"/>
                <w:sz w:val="26"/>
                <w:szCs w:val="26"/>
              </w:rPr>
            </w:pPr>
          </w:p>
        </w:tc>
        <w:tc>
          <w:tcPr>
            <w:tcW w:w="10080" w:type="dxa"/>
            <w:vAlign w:val="center"/>
          </w:tcPr>
          <w:p w14:paraId="6D169886"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Nồng độ oxy thở vào: cao/thấp</w:t>
            </w:r>
          </w:p>
        </w:tc>
      </w:tr>
      <w:tr w:rsidR="006C44D4" w:rsidRPr="00F82D9F" w14:paraId="6B4CF673" w14:textId="77777777" w:rsidTr="00DB4A32">
        <w:tc>
          <w:tcPr>
            <w:tcW w:w="144" w:type="dxa"/>
            <w:vAlign w:val="center"/>
          </w:tcPr>
          <w:p w14:paraId="1AB8FC17" w14:textId="77777777" w:rsidR="006C44D4" w:rsidRPr="00F82D9F" w:rsidRDefault="006C44D4" w:rsidP="00DB4A32">
            <w:pPr>
              <w:spacing w:line="400" w:lineRule="exact"/>
              <w:jc w:val="center"/>
              <w:rPr>
                <w:rFonts w:ascii="Times New Roman" w:hAnsi="Times New Roman" w:cs="Times New Roman"/>
                <w:sz w:val="26"/>
                <w:szCs w:val="26"/>
              </w:rPr>
            </w:pPr>
          </w:p>
        </w:tc>
        <w:tc>
          <w:tcPr>
            <w:tcW w:w="10080" w:type="dxa"/>
            <w:vAlign w:val="center"/>
          </w:tcPr>
          <w:p w14:paraId="45ABCFBA"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Tần số thở: cao</w:t>
            </w:r>
          </w:p>
        </w:tc>
      </w:tr>
      <w:tr w:rsidR="006C44D4" w:rsidRPr="00F82D9F" w14:paraId="07DCDCD4" w14:textId="77777777" w:rsidTr="00DB4A32">
        <w:tc>
          <w:tcPr>
            <w:tcW w:w="144" w:type="dxa"/>
            <w:vAlign w:val="center"/>
          </w:tcPr>
          <w:p w14:paraId="0297787E" w14:textId="77777777" w:rsidR="006C44D4" w:rsidRPr="00F82D9F" w:rsidRDefault="006C44D4" w:rsidP="00DB4A32">
            <w:pPr>
              <w:spacing w:line="400" w:lineRule="exact"/>
              <w:jc w:val="center"/>
              <w:rPr>
                <w:rFonts w:ascii="Times New Roman" w:hAnsi="Times New Roman" w:cs="Times New Roman"/>
                <w:sz w:val="26"/>
                <w:szCs w:val="26"/>
              </w:rPr>
            </w:pPr>
          </w:p>
        </w:tc>
        <w:tc>
          <w:tcPr>
            <w:tcW w:w="10080" w:type="dxa"/>
            <w:vAlign w:val="center"/>
          </w:tcPr>
          <w:p w14:paraId="07F61DAB"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Ngưng thở</w:t>
            </w:r>
          </w:p>
        </w:tc>
      </w:tr>
      <w:tr w:rsidR="006C44D4" w:rsidRPr="00F82D9F" w14:paraId="427D3267" w14:textId="77777777" w:rsidTr="00DB4A32">
        <w:tc>
          <w:tcPr>
            <w:tcW w:w="144" w:type="dxa"/>
            <w:vAlign w:val="center"/>
          </w:tcPr>
          <w:p w14:paraId="3F1061DC" w14:textId="77777777" w:rsidR="006C44D4" w:rsidRPr="00F82D9F" w:rsidRDefault="006C44D4" w:rsidP="00DB4A32">
            <w:pPr>
              <w:spacing w:line="400" w:lineRule="exact"/>
              <w:jc w:val="center"/>
              <w:rPr>
                <w:rFonts w:ascii="Times New Roman" w:hAnsi="Times New Roman" w:cs="Times New Roman"/>
                <w:sz w:val="26"/>
                <w:szCs w:val="26"/>
              </w:rPr>
            </w:pPr>
          </w:p>
        </w:tc>
        <w:tc>
          <w:tcPr>
            <w:tcW w:w="10080" w:type="dxa"/>
            <w:vAlign w:val="center"/>
          </w:tcPr>
          <w:p w14:paraId="72870FFC"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Theo dõi thể tích: cao/thấp</w:t>
            </w:r>
          </w:p>
        </w:tc>
      </w:tr>
      <w:tr w:rsidR="006C44D4" w:rsidRPr="00F82D9F" w14:paraId="44A18B7B" w14:textId="77777777" w:rsidTr="00DB4A32">
        <w:tc>
          <w:tcPr>
            <w:tcW w:w="144" w:type="dxa"/>
            <w:vAlign w:val="center"/>
          </w:tcPr>
          <w:p w14:paraId="58037CFF"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7</w:t>
            </w:r>
          </w:p>
        </w:tc>
        <w:tc>
          <w:tcPr>
            <w:tcW w:w="10080" w:type="dxa"/>
            <w:vAlign w:val="center"/>
          </w:tcPr>
          <w:p w14:paraId="18DF2BD7"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Chức năng đặc biệt:</w:t>
            </w:r>
          </w:p>
        </w:tc>
      </w:tr>
      <w:tr w:rsidR="006C44D4" w:rsidRPr="00F82D9F" w14:paraId="3DFC1AF2" w14:textId="77777777" w:rsidTr="00DB4A32">
        <w:tc>
          <w:tcPr>
            <w:tcW w:w="144" w:type="dxa"/>
            <w:vAlign w:val="center"/>
          </w:tcPr>
          <w:p w14:paraId="0470C641" w14:textId="77777777" w:rsidR="006C44D4" w:rsidRPr="00F82D9F" w:rsidRDefault="006C44D4" w:rsidP="00DB4A32">
            <w:pPr>
              <w:spacing w:line="400" w:lineRule="exact"/>
              <w:jc w:val="center"/>
              <w:rPr>
                <w:rFonts w:ascii="Times New Roman" w:hAnsi="Times New Roman" w:cs="Times New Roman"/>
                <w:sz w:val="26"/>
                <w:szCs w:val="26"/>
              </w:rPr>
            </w:pPr>
          </w:p>
        </w:tc>
        <w:tc>
          <w:tcPr>
            <w:tcW w:w="10080" w:type="dxa"/>
            <w:vAlign w:val="center"/>
          </w:tcPr>
          <w:p w14:paraId="7572538C"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Phần mềm hỗ trợ hút đờm</w:t>
            </w:r>
          </w:p>
        </w:tc>
      </w:tr>
      <w:tr w:rsidR="006C44D4" w:rsidRPr="00F82D9F" w14:paraId="2094A2A7" w14:textId="77777777" w:rsidTr="00DB4A32">
        <w:tc>
          <w:tcPr>
            <w:tcW w:w="144" w:type="dxa"/>
            <w:vAlign w:val="center"/>
          </w:tcPr>
          <w:p w14:paraId="0BA27DC6" w14:textId="77777777" w:rsidR="006C44D4" w:rsidRPr="00F82D9F" w:rsidRDefault="006C44D4" w:rsidP="00DB4A32">
            <w:pPr>
              <w:spacing w:line="400" w:lineRule="exact"/>
              <w:jc w:val="center"/>
              <w:rPr>
                <w:rFonts w:ascii="Times New Roman" w:hAnsi="Times New Roman" w:cs="Times New Roman"/>
                <w:sz w:val="26"/>
                <w:szCs w:val="26"/>
              </w:rPr>
            </w:pPr>
          </w:p>
        </w:tc>
        <w:tc>
          <w:tcPr>
            <w:tcW w:w="10080" w:type="dxa"/>
            <w:vAlign w:val="center"/>
          </w:tcPr>
          <w:p w14:paraId="73BFCFD2"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Chức năng Sigh</w:t>
            </w:r>
          </w:p>
        </w:tc>
      </w:tr>
      <w:tr w:rsidR="006C44D4" w:rsidRPr="00F82D9F" w14:paraId="49027707" w14:textId="77777777" w:rsidTr="00DB4A32">
        <w:tc>
          <w:tcPr>
            <w:tcW w:w="144" w:type="dxa"/>
            <w:vAlign w:val="center"/>
          </w:tcPr>
          <w:p w14:paraId="0130A1C9"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8</w:t>
            </w:r>
          </w:p>
        </w:tc>
        <w:tc>
          <w:tcPr>
            <w:tcW w:w="10080" w:type="dxa"/>
            <w:vAlign w:val="center"/>
          </w:tcPr>
          <w:p w14:paraId="41BB4993"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Hiển thị:</w:t>
            </w:r>
          </w:p>
        </w:tc>
      </w:tr>
      <w:tr w:rsidR="006C44D4" w:rsidRPr="00F82D9F" w14:paraId="1B0F21A8" w14:textId="77777777" w:rsidTr="00DB4A32">
        <w:tc>
          <w:tcPr>
            <w:tcW w:w="144" w:type="dxa"/>
            <w:vAlign w:val="center"/>
          </w:tcPr>
          <w:p w14:paraId="7E9D18B0" w14:textId="77777777" w:rsidR="006C44D4" w:rsidRPr="00F82D9F" w:rsidRDefault="006C44D4" w:rsidP="00DB4A32">
            <w:pPr>
              <w:spacing w:line="400" w:lineRule="exact"/>
              <w:jc w:val="center"/>
              <w:rPr>
                <w:rFonts w:ascii="Times New Roman" w:hAnsi="Times New Roman" w:cs="Times New Roman"/>
                <w:sz w:val="26"/>
                <w:szCs w:val="26"/>
              </w:rPr>
            </w:pPr>
          </w:p>
        </w:tc>
        <w:tc>
          <w:tcPr>
            <w:tcW w:w="10080" w:type="dxa"/>
            <w:vAlign w:val="center"/>
          </w:tcPr>
          <w:p w14:paraId="6BC90D46"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Màn hình màu, cảm ứng ≥ 15.5 inch</w:t>
            </w:r>
          </w:p>
        </w:tc>
      </w:tr>
      <w:tr w:rsidR="006C44D4" w:rsidRPr="00F82D9F" w14:paraId="327C8DE2" w14:textId="77777777" w:rsidTr="00DB4A32">
        <w:tc>
          <w:tcPr>
            <w:tcW w:w="144" w:type="dxa"/>
            <w:vAlign w:val="center"/>
          </w:tcPr>
          <w:p w14:paraId="2E8ADAD0" w14:textId="77777777" w:rsidR="006C44D4" w:rsidRPr="00F82D9F" w:rsidRDefault="006C44D4" w:rsidP="00DB4A32">
            <w:pPr>
              <w:spacing w:line="400" w:lineRule="exact"/>
              <w:jc w:val="center"/>
              <w:rPr>
                <w:rFonts w:ascii="Times New Roman" w:hAnsi="Times New Roman" w:cs="Times New Roman"/>
                <w:sz w:val="26"/>
                <w:szCs w:val="26"/>
              </w:rPr>
            </w:pPr>
          </w:p>
        </w:tc>
        <w:tc>
          <w:tcPr>
            <w:tcW w:w="10080" w:type="dxa"/>
            <w:vAlign w:val="center"/>
          </w:tcPr>
          <w:p w14:paraId="1FF91A8E"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Độ sáng màn hình có thể điều chỉnh tự động hoặc bằng tay</w:t>
            </w:r>
          </w:p>
        </w:tc>
      </w:tr>
      <w:tr w:rsidR="006C44D4" w:rsidRPr="00F82D9F" w14:paraId="509115CC" w14:textId="77777777" w:rsidTr="00DB4A32">
        <w:tc>
          <w:tcPr>
            <w:tcW w:w="144" w:type="dxa"/>
            <w:vAlign w:val="center"/>
          </w:tcPr>
          <w:p w14:paraId="6F5BD7D6"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lastRenderedPageBreak/>
              <w:t>9</w:t>
            </w:r>
          </w:p>
        </w:tc>
        <w:tc>
          <w:tcPr>
            <w:tcW w:w="10080" w:type="dxa"/>
            <w:vAlign w:val="center"/>
          </w:tcPr>
          <w:p w14:paraId="31742A8C"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Giao tiếp:</w:t>
            </w:r>
          </w:p>
        </w:tc>
      </w:tr>
      <w:tr w:rsidR="006C44D4" w:rsidRPr="00F82D9F" w14:paraId="34B3C2AA" w14:textId="77777777" w:rsidTr="00DB4A32">
        <w:tc>
          <w:tcPr>
            <w:tcW w:w="144" w:type="dxa"/>
            <w:vAlign w:val="center"/>
          </w:tcPr>
          <w:p w14:paraId="68FE2440" w14:textId="77777777" w:rsidR="006C44D4" w:rsidRPr="00F82D9F" w:rsidRDefault="006C44D4" w:rsidP="00DB4A32">
            <w:pPr>
              <w:spacing w:line="400" w:lineRule="exact"/>
              <w:jc w:val="center"/>
              <w:rPr>
                <w:rFonts w:ascii="Times New Roman" w:hAnsi="Times New Roman" w:cs="Times New Roman"/>
                <w:sz w:val="26"/>
                <w:szCs w:val="26"/>
              </w:rPr>
            </w:pPr>
          </w:p>
        </w:tc>
        <w:tc>
          <w:tcPr>
            <w:tcW w:w="10080" w:type="dxa"/>
            <w:vAlign w:val="center"/>
          </w:tcPr>
          <w:p w14:paraId="78C18FBA"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Có khả năng kết nối tối thiểu một trong các cổng: RS-232 hoặc USB hoặc LAN hoặc Ethernet hoặc tương đương</w:t>
            </w:r>
          </w:p>
        </w:tc>
      </w:tr>
      <w:tr w:rsidR="006C44D4" w:rsidRPr="00F82D9F" w14:paraId="1675AE06" w14:textId="77777777" w:rsidTr="00DB4A32">
        <w:tc>
          <w:tcPr>
            <w:tcW w:w="144" w:type="dxa"/>
            <w:vAlign w:val="center"/>
          </w:tcPr>
          <w:p w14:paraId="6F3FC367"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IV</w:t>
            </w:r>
          </w:p>
        </w:tc>
        <w:tc>
          <w:tcPr>
            <w:tcW w:w="10080" w:type="dxa"/>
            <w:vAlign w:val="center"/>
          </w:tcPr>
          <w:p w14:paraId="7C3849D7"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YÊU CẦU KHÁC</w:t>
            </w:r>
          </w:p>
        </w:tc>
      </w:tr>
      <w:tr w:rsidR="006C44D4" w:rsidRPr="00F82D9F" w14:paraId="4BF326AB" w14:textId="77777777" w:rsidTr="00DB4A32">
        <w:tc>
          <w:tcPr>
            <w:tcW w:w="144" w:type="dxa"/>
            <w:vAlign w:val="center"/>
          </w:tcPr>
          <w:p w14:paraId="3BA1EBD4"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1</w:t>
            </w:r>
          </w:p>
        </w:tc>
        <w:tc>
          <w:tcPr>
            <w:tcW w:w="10080" w:type="dxa"/>
            <w:vAlign w:val="center"/>
          </w:tcPr>
          <w:p w14:paraId="4DE10113"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Thời gian giao hàng: ≤ 150 ngày. Địa điểm giao hàng: tại nơi sử dụng</w:t>
            </w:r>
          </w:p>
        </w:tc>
      </w:tr>
      <w:tr w:rsidR="006C44D4" w:rsidRPr="00F82D9F" w14:paraId="090AD85C" w14:textId="77777777" w:rsidTr="00DB4A32">
        <w:tc>
          <w:tcPr>
            <w:tcW w:w="144" w:type="dxa"/>
            <w:vAlign w:val="center"/>
          </w:tcPr>
          <w:p w14:paraId="4A1F561F"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2</w:t>
            </w:r>
          </w:p>
        </w:tc>
        <w:tc>
          <w:tcPr>
            <w:tcW w:w="10080" w:type="dxa"/>
            <w:vAlign w:val="center"/>
          </w:tcPr>
          <w:p w14:paraId="2F37C199"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Thời gian bảo hành: ≥ 12 tháng kể từ khi ký kết biên bản bàn giao, nghiệm thu với bên mua, bên bán phải thực hiện bảo trì/hiệu chuẩn theo quy định của nhà sản xuất. Định kỳ thực hiện bảo trì trong thời gian bảo hành ≤ 06 tháng/lần.</w:t>
            </w:r>
          </w:p>
        </w:tc>
      </w:tr>
      <w:tr w:rsidR="006C44D4" w:rsidRPr="00F82D9F" w14:paraId="47DDA111" w14:textId="77777777" w:rsidTr="00DB4A32">
        <w:tc>
          <w:tcPr>
            <w:tcW w:w="144" w:type="dxa"/>
            <w:vAlign w:val="center"/>
          </w:tcPr>
          <w:p w14:paraId="001B09BB"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3</w:t>
            </w:r>
          </w:p>
        </w:tc>
        <w:tc>
          <w:tcPr>
            <w:tcW w:w="10080" w:type="dxa"/>
            <w:vAlign w:val="center"/>
          </w:tcPr>
          <w:p w14:paraId="28510947"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Đào tạo chuyển giao công nghệ: Tại nơi sử dụng.</w:t>
            </w:r>
          </w:p>
        </w:tc>
      </w:tr>
      <w:tr w:rsidR="006C44D4" w:rsidRPr="00F82D9F" w14:paraId="7059A8EE" w14:textId="77777777" w:rsidTr="00DB4A32">
        <w:tc>
          <w:tcPr>
            <w:tcW w:w="144" w:type="dxa"/>
            <w:vAlign w:val="center"/>
          </w:tcPr>
          <w:p w14:paraId="1C78DADA"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4</w:t>
            </w:r>
          </w:p>
        </w:tc>
        <w:tc>
          <w:tcPr>
            <w:tcW w:w="10080" w:type="dxa"/>
            <w:vAlign w:val="center"/>
          </w:tcPr>
          <w:p w14:paraId="63709038"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Bảo trì miễn phí nhân công sau bảo hành ≥ 06 tháng.</w:t>
            </w:r>
          </w:p>
        </w:tc>
      </w:tr>
      <w:tr w:rsidR="006C44D4" w:rsidRPr="00F82D9F" w14:paraId="7D2D72C6" w14:textId="77777777" w:rsidTr="00DB4A32">
        <w:tc>
          <w:tcPr>
            <w:tcW w:w="144" w:type="dxa"/>
            <w:vAlign w:val="center"/>
          </w:tcPr>
          <w:p w14:paraId="3AB2A494"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5</w:t>
            </w:r>
          </w:p>
        </w:tc>
        <w:tc>
          <w:tcPr>
            <w:tcW w:w="10080" w:type="dxa"/>
            <w:vAlign w:val="center"/>
          </w:tcPr>
          <w:p w14:paraId="72608DD1"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Thời gian có mặt để giải quyết sự cố kỹ thuật ≤ 24 giờ kể từ khi nhận được thông báo.</w:t>
            </w:r>
          </w:p>
        </w:tc>
      </w:tr>
      <w:tr w:rsidR="006C44D4" w:rsidRPr="00F82D9F" w14:paraId="41A39CFF" w14:textId="77777777" w:rsidTr="00DB4A32">
        <w:tc>
          <w:tcPr>
            <w:tcW w:w="144" w:type="dxa"/>
            <w:vAlign w:val="center"/>
          </w:tcPr>
          <w:p w14:paraId="53990CD7"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6</w:t>
            </w:r>
          </w:p>
        </w:tc>
        <w:tc>
          <w:tcPr>
            <w:tcW w:w="10080" w:type="dxa"/>
            <w:vAlign w:val="center"/>
          </w:tcPr>
          <w:p w14:paraId="318E7823"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Có cam kết cung cấp phụ tùng và linh kiện thay thế theo model thiết bị đã dự thầu, trong vòng tối thiểu ≥ 8 năm.</w:t>
            </w:r>
          </w:p>
        </w:tc>
      </w:tr>
      <w:tr w:rsidR="006C44D4" w:rsidRPr="00F82D9F" w14:paraId="508AD973" w14:textId="77777777" w:rsidTr="00DB4A32">
        <w:tc>
          <w:tcPr>
            <w:tcW w:w="144" w:type="dxa"/>
            <w:vAlign w:val="center"/>
          </w:tcPr>
          <w:p w14:paraId="3CCACB03"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7</w:t>
            </w:r>
          </w:p>
        </w:tc>
        <w:tc>
          <w:tcPr>
            <w:tcW w:w="10080" w:type="dxa"/>
            <w:vAlign w:val="center"/>
          </w:tcPr>
          <w:p w14:paraId="4ADB0CE7"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Nhà cung cấp có trách nhiệm kết nối với hệ thống CNTT của bệnh viện (nếu có)</w:t>
            </w:r>
          </w:p>
        </w:tc>
      </w:tr>
      <w:tr w:rsidR="003F2158" w:rsidRPr="00F82D9F" w14:paraId="73EA0224" w14:textId="77777777" w:rsidTr="00DB4A32">
        <w:tc>
          <w:tcPr>
            <w:tcW w:w="144" w:type="dxa"/>
            <w:vAlign w:val="center"/>
          </w:tcPr>
          <w:p w14:paraId="42425BBB" w14:textId="73610B92" w:rsidR="003F2158" w:rsidRPr="00F82D9F" w:rsidRDefault="003F2158" w:rsidP="00DB4A32">
            <w:pPr>
              <w:spacing w:line="400" w:lineRule="exact"/>
              <w:jc w:val="center"/>
              <w:rPr>
                <w:rFonts w:ascii="Times New Roman" w:eastAsia="Times New Roman" w:hAnsi="Times New Roman" w:cs="Times New Roman"/>
                <w:sz w:val="26"/>
                <w:szCs w:val="26"/>
              </w:rPr>
            </w:pPr>
            <w:r w:rsidRPr="003F2158">
              <w:rPr>
                <w:rFonts w:ascii="Times New Roman" w:eastAsia="Times New Roman" w:hAnsi="Times New Roman" w:cs="Times New Roman"/>
                <w:color w:val="EE0000"/>
                <w:sz w:val="26"/>
                <w:szCs w:val="26"/>
                <w:highlight w:val="yellow"/>
              </w:rPr>
              <w:t>8</w:t>
            </w:r>
          </w:p>
        </w:tc>
        <w:tc>
          <w:tcPr>
            <w:tcW w:w="10080" w:type="dxa"/>
            <w:vAlign w:val="center"/>
          </w:tcPr>
          <w:p w14:paraId="777BA191" w14:textId="77777777" w:rsidR="003A71FF" w:rsidRDefault="003F2158" w:rsidP="00DB4A32">
            <w:pPr>
              <w:spacing w:line="400" w:lineRule="exact"/>
              <w:rPr>
                <w:rFonts w:ascii="Times New Roman" w:eastAsia="Times New Roman" w:hAnsi="Times New Roman" w:cs="Times New Roman"/>
                <w:color w:val="EE0000"/>
                <w:sz w:val="26"/>
                <w:szCs w:val="26"/>
                <w:highlight w:val="yellow"/>
              </w:rPr>
            </w:pPr>
            <w:r w:rsidRPr="003F2158">
              <w:rPr>
                <w:rFonts w:ascii="Times New Roman" w:eastAsia="Times New Roman" w:hAnsi="Times New Roman" w:cs="Times New Roman"/>
                <w:color w:val="EE0000"/>
                <w:sz w:val="26"/>
                <w:szCs w:val="26"/>
                <w:highlight w:val="yellow"/>
              </w:rPr>
              <w:t xml:space="preserve">Có kỹ sư có chứng chỉ đào tạo </w:t>
            </w:r>
            <w:r w:rsidR="00F10C03">
              <w:rPr>
                <w:rFonts w:ascii="Times New Roman" w:eastAsia="Times New Roman" w:hAnsi="Times New Roman" w:cs="Times New Roman"/>
                <w:color w:val="EE0000"/>
                <w:sz w:val="26"/>
                <w:szCs w:val="26"/>
                <w:highlight w:val="yellow"/>
              </w:rPr>
              <w:t xml:space="preserve">về </w:t>
            </w:r>
            <w:r w:rsidR="003A71FF">
              <w:rPr>
                <w:rFonts w:ascii="Times New Roman" w:eastAsia="Times New Roman" w:hAnsi="Times New Roman" w:cs="Times New Roman"/>
                <w:color w:val="EE0000"/>
                <w:sz w:val="26"/>
                <w:szCs w:val="26"/>
                <w:highlight w:val="yellow"/>
              </w:rPr>
              <w:t>thiết bị dự thầu (máy chính)</w:t>
            </w:r>
            <w:r w:rsidRPr="003F2158">
              <w:rPr>
                <w:rFonts w:ascii="Times New Roman" w:eastAsia="Times New Roman" w:hAnsi="Times New Roman" w:cs="Times New Roman"/>
                <w:color w:val="EE0000"/>
                <w:sz w:val="26"/>
                <w:szCs w:val="26"/>
                <w:highlight w:val="yellow"/>
              </w:rPr>
              <w:t xml:space="preserve"> </w:t>
            </w:r>
          </w:p>
          <w:p w14:paraId="06C5F8E4" w14:textId="7BD5BB2F" w:rsidR="003F2158" w:rsidRPr="00F82D9F" w:rsidRDefault="003A71FF" w:rsidP="00DB4A32">
            <w:pPr>
              <w:spacing w:line="400" w:lineRule="exact"/>
              <w:rPr>
                <w:rFonts w:ascii="Times New Roman" w:eastAsia="Times New Roman" w:hAnsi="Times New Roman" w:cs="Times New Roman"/>
                <w:sz w:val="26"/>
                <w:szCs w:val="26"/>
              </w:rPr>
            </w:pPr>
            <w:r>
              <w:rPr>
                <w:rFonts w:ascii="Times New Roman" w:eastAsia="Times New Roman" w:hAnsi="Times New Roman" w:cs="Times New Roman"/>
                <w:color w:val="EE0000"/>
                <w:sz w:val="26"/>
                <w:szCs w:val="26"/>
                <w:highlight w:val="yellow"/>
              </w:rPr>
              <w:t>(C</w:t>
            </w:r>
            <w:r w:rsidR="003F2158" w:rsidRPr="003F2158">
              <w:rPr>
                <w:rFonts w:ascii="Times New Roman" w:eastAsia="Times New Roman" w:hAnsi="Times New Roman" w:cs="Times New Roman"/>
                <w:color w:val="EE0000"/>
                <w:sz w:val="26"/>
                <w:szCs w:val="26"/>
                <w:highlight w:val="yellow"/>
              </w:rPr>
              <w:t>ung cấp chứng chỉ đào tạo và tài liệu chứng minh khả năng huy động nhân sự).</w:t>
            </w:r>
          </w:p>
        </w:tc>
      </w:tr>
    </w:tbl>
    <w:p w14:paraId="343BFD5D" w14:textId="71777715" w:rsidR="00586AA5" w:rsidRPr="00146900" w:rsidRDefault="00586AA5" w:rsidP="00F82D9F">
      <w:pPr>
        <w:spacing w:after="0"/>
        <w:rPr>
          <w:rFonts w:ascii="Times New Roman" w:hAnsi="Times New Roman" w:cs="Times New Roman"/>
          <w:sz w:val="26"/>
          <w:szCs w:val="26"/>
        </w:rPr>
      </w:pPr>
    </w:p>
    <w:p w14:paraId="7C73A5A9" w14:textId="754C3D47" w:rsidR="00586AA5" w:rsidRDefault="00F27269" w:rsidP="00F82D9F">
      <w:pPr>
        <w:pStyle w:val="Heading1"/>
        <w:spacing w:before="0"/>
        <w:rPr>
          <w:rFonts w:ascii="Times New Roman" w:eastAsia="Times New Roman" w:hAnsi="Times New Roman" w:cs="Times New Roman"/>
          <w:color w:val="000000"/>
          <w:sz w:val="26"/>
          <w:szCs w:val="26"/>
          <w:lang w:val="sv-SE"/>
        </w:rPr>
      </w:pPr>
      <w:r>
        <w:rPr>
          <w:rFonts w:ascii="Times New Roman" w:eastAsia="Times New Roman" w:hAnsi="Times New Roman" w:cs="Times New Roman"/>
          <w:color w:val="000000"/>
          <w:sz w:val="26"/>
          <w:szCs w:val="26"/>
        </w:rPr>
        <w:t>1.</w:t>
      </w:r>
      <w:r w:rsidR="002C33A9" w:rsidRPr="00146900">
        <w:rPr>
          <w:rFonts w:ascii="Times New Roman" w:eastAsia="Times New Roman" w:hAnsi="Times New Roman" w:cs="Times New Roman"/>
          <w:color w:val="000000"/>
          <w:sz w:val="26"/>
          <w:szCs w:val="26"/>
        </w:rPr>
        <w:t>2. Máy giúp thở sơ sinh cao tần</w:t>
      </w:r>
      <w:r>
        <w:rPr>
          <w:rFonts w:ascii="Times New Roman" w:eastAsia="Times New Roman" w:hAnsi="Times New Roman" w:cs="Times New Roman"/>
          <w:color w:val="000000"/>
          <w:sz w:val="26"/>
          <w:szCs w:val="26"/>
        </w:rPr>
        <w:t xml:space="preserve"> </w:t>
      </w:r>
      <w:r w:rsidRPr="00F27269">
        <w:rPr>
          <w:rFonts w:ascii="Times New Roman" w:eastAsia="Times New Roman" w:hAnsi="Times New Roman" w:cs="Times New Roman"/>
          <w:color w:val="000000"/>
          <w:sz w:val="26"/>
          <w:szCs w:val="26"/>
          <w:lang w:val="sv-SE"/>
        </w:rPr>
        <w:t>(</w:t>
      </w:r>
      <w:r>
        <w:rPr>
          <w:rFonts w:ascii="Times New Roman" w:eastAsia="Times New Roman" w:hAnsi="Times New Roman" w:cs="Times New Roman"/>
          <w:color w:val="000000"/>
          <w:sz w:val="26"/>
          <w:szCs w:val="26"/>
          <w:lang w:val="sv-SE"/>
        </w:rPr>
        <w:t>STT theo danh mục: 2)</w:t>
      </w:r>
    </w:p>
    <w:tbl>
      <w:tblPr>
        <w:tblStyle w:val="TableGrid"/>
        <w:tblW w:w="0" w:type="auto"/>
        <w:tblInd w:w="-34" w:type="dxa"/>
        <w:tblLook w:val="04A0" w:firstRow="1" w:lastRow="0" w:firstColumn="1" w:lastColumn="0" w:noHBand="0" w:noVBand="1"/>
      </w:tblPr>
      <w:tblGrid>
        <w:gridCol w:w="708"/>
        <w:gridCol w:w="8201"/>
      </w:tblGrid>
      <w:tr w:rsidR="006C44D4" w:rsidRPr="00F82D9F" w14:paraId="6A6F574C" w14:textId="77777777" w:rsidTr="001D4E5A">
        <w:tc>
          <w:tcPr>
            <w:tcW w:w="708" w:type="dxa"/>
            <w:vAlign w:val="center"/>
          </w:tcPr>
          <w:p w14:paraId="7CCB3AD4"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STT</w:t>
            </w:r>
          </w:p>
        </w:tc>
        <w:tc>
          <w:tcPr>
            <w:tcW w:w="8393" w:type="dxa"/>
            <w:vAlign w:val="center"/>
          </w:tcPr>
          <w:p w14:paraId="1B9CD3A0"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NỘI DUNG YÊU CẦU</w:t>
            </w:r>
          </w:p>
        </w:tc>
      </w:tr>
      <w:tr w:rsidR="006C44D4" w:rsidRPr="00F82D9F" w14:paraId="4E1B79E8" w14:textId="77777777" w:rsidTr="001D4E5A">
        <w:tc>
          <w:tcPr>
            <w:tcW w:w="708" w:type="dxa"/>
            <w:vAlign w:val="center"/>
          </w:tcPr>
          <w:p w14:paraId="4C74E4F6"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I</w:t>
            </w:r>
          </w:p>
        </w:tc>
        <w:tc>
          <w:tcPr>
            <w:tcW w:w="8393" w:type="dxa"/>
            <w:vAlign w:val="center"/>
          </w:tcPr>
          <w:p w14:paraId="3B808FDA"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YÊU CẦU CHUNG</w:t>
            </w:r>
          </w:p>
        </w:tc>
      </w:tr>
      <w:tr w:rsidR="006C44D4" w:rsidRPr="00F82D9F" w14:paraId="005C70D9" w14:textId="77777777" w:rsidTr="001D4E5A">
        <w:tc>
          <w:tcPr>
            <w:tcW w:w="708" w:type="dxa"/>
            <w:vAlign w:val="center"/>
          </w:tcPr>
          <w:p w14:paraId="0F209FB6"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1</w:t>
            </w:r>
          </w:p>
        </w:tc>
        <w:tc>
          <w:tcPr>
            <w:tcW w:w="8393" w:type="dxa"/>
            <w:vAlign w:val="center"/>
          </w:tcPr>
          <w:p w14:paraId="719BC834"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Năm sản xuất: Năm 2025 trở về sau, mới 100%</w:t>
            </w:r>
          </w:p>
        </w:tc>
      </w:tr>
      <w:tr w:rsidR="006C44D4" w:rsidRPr="00F82D9F" w14:paraId="1A034D44" w14:textId="77777777" w:rsidTr="001D4E5A">
        <w:tc>
          <w:tcPr>
            <w:tcW w:w="708" w:type="dxa"/>
            <w:vAlign w:val="center"/>
          </w:tcPr>
          <w:p w14:paraId="7561F558"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2</w:t>
            </w:r>
          </w:p>
        </w:tc>
        <w:tc>
          <w:tcPr>
            <w:tcW w:w="8393" w:type="dxa"/>
            <w:vAlign w:val="center"/>
          </w:tcPr>
          <w:p w14:paraId="4A0E19DF"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Đạt tiêu chuẩn quản lý chất lượng ISO 13485</w:t>
            </w:r>
          </w:p>
        </w:tc>
      </w:tr>
      <w:tr w:rsidR="006C44D4" w:rsidRPr="00F82D9F" w14:paraId="1309AACC" w14:textId="77777777" w:rsidTr="001D4E5A">
        <w:tc>
          <w:tcPr>
            <w:tcW w:w="708" w:type="dxa"/>
            <w:vAlign w:val="center"/>
          </w:tcPr>
          <w:p w14:paraId="0BB7E799"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3</w:t>
            </w:r>
          </w:p>
        </w:tc>
        <w:tc>
          <w:tcPr>
            <w:tcW w:w="8393" w:type="dxa"/>
            <w:vAlign w:val="center"/>
          </w:tcPr>
          <w:p w14:paraId="293C8D68"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Đạt tiêu chuẩn CE/EU Certificate hoặc FDA (Mỹ) hoặc MDR hoặc tương đương</w:t>
            </w:r>
          </w:p>
        </w:tc>
      </w:tr>
      <w:tr w:rsidR="006C44D4" w:rsidRPr="00F82D9F" w14:paraId="0FCBD4BD" w14:textId="77777777" w:rsidTr="001D4E5A">
        <w:tc>
          <w:tcPr>
            <w:tcW w:w="708" w:type="dxa"/>
            <w:vAlign w:val="center"/>
          </w:tcPr>
          <w:p w14:paraId="74EA09AE"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4</w:t>
            </w:r>
          </w:p>
        </w:tc>
        <w:tc>
          <w:tcPr>
            <w:tcW w:w="8393" w:type="dxa"/>
            <w:vAlign w:val="center"/>
          </w:tcPr>
          <w:p w14:paraId="5182538B"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Nguồn điện: Sử dụng điện áp tại Việt Nam</w:t>
            </w:r>
          </w:p>
        </w:tc>
      </w:tr>
      <w:tr w:rsidR="006C44D4" w:rsidRPr="00F82D9F" w14:paraId="275314A9" w14:textId="77777777" w:rsidTr="001D4E5A">
        <w:tc>
          <w:tcPr>
            <w:tcW w:w="708" w:type="dxa"/>
            <w:vAlign w:val="center"/>
          </w:tcPr>
          <w:p w14:paraId="19AD16F4"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5</w:t>
            </w:r>
          </w:p>
        </w:tc>
        <w:tc>
          <w:tcPr>
            <w:tcW w:w="8393" w:type="dxa"/>
            <w:vAlign w:val="center"/>
          </w:tcPr>
          <w:p w14:paraId="20563C46"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Môi trường hoạt động:</w:t>
            </w:r>
          </w:p>
        </w:tc>
      </w:tr>
      <w:tr w:rsidR="006C44D4" w:rsidRPr="00F82D9F" w14:paraId="5918BC68" w14:textId="77777777" w:rsidTr="001D4E5A">
        <w:tc>
          <w:tcPr>
            <w:tcW w:w="708" w:type="dxa"/>
            <w:vAlign w:val="center"/>
          </w:tcPr>
          <w:p w14:paraId="394C58F5"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40FD865F"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Nhiệt độ tối đa: ≥ 20°C</w:t>
            </w:r>
          </w:p>
        </w:tc>
      </w:tr>
      <w:tr w:rsidR="006C44D4" w:rsidRPr="00F82D9F" w14:paraId="1DA42BDE" w14:textId="77777777" w:rsidTr="001D4E5A">
        <w:tc>
          <w:tcPr>
            <w:tcW w:w="708" w:type="dxa"/>
            <w:vAlign w:val="center"/>
          </w:tcPr>
          <w:p w14:paraId="2500D014"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2B3B5121"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Độ ẩm tối đa: ≥ 60%</w:t>
            </w:r>
          </w:p>
        </w:tc>
      </w:tr>
      <w:tr w:rsidR="006C44D4" w:rsidRPr="00F82D9F" w14:paraId="42F1C4AA" w14:textId="77777777" w:rsidTr="001D4E5A">
        <w:tc>
          <w:tcPr>
            <w:tcW w:w="708" w:type="dxa"/>
            <w:vAlign w:val="center"/>
          </w:tcPr>
          <w:p w14:paraId="3E33A510"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6</w:t>
            </w:r>
          </w:p>
        </w:tc>
        <w:tc>
          <w:tcPr>
            <w:tcW w:w="8393" w:type="dxa"/>
            <w:vAlign w:val="center"/>
          </w:tcPr>
          <w:p w14:paraId="5E50203E"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Xuất xứ: thuộc một trong các quốc gia thuộc nhóm nước G7 hoặc Liên minh châu Âu EU</w:t>
            </w:r>
          </w:p>
        </w:tc>
      </w:tr>
      <w:tr w:rsidR="006C44D4" w:rsidRPr="00F82D9F" w14:paraId="4826FA3A" w14:textId="77777777" w:rsidTr="001D4E5A">
        <w:tc>
          <w:tcPr>
            <w:tcW w:w="708" w:type="dxa"/>
            <w:vAlign w:val="center"/>
          </w:tcPr>
          <w:p w14:paraId="501274F0"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II</w:t>
            </w:r>
          </w:p>
        </w:tc>
        <w:tc>
          <w:tcPr>
            <w:tcW w:w="8393" w:type="dxa"/>
            <w:vAlign w:val="center"/>
          </w:tcPr>
          <w:p w14:paraId="6F1D0A74"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YÊU CẦU CẤU HÌNH</w:t>
            </w:r>
          </w:p>
        </w:tc>
      </w:tr>
      <w:tr w:rsidR="006C44D4" w:rsidRPr="00F82D9F" w14:paraId="319EC5F2" w14:textId="77777777" w:rsidTr="001D4E5A">
        <w:tc>
          <w:tcPr>
            <w:tcW w:w="708" w:type="dxa"/>
            <w:vAlign w:val="center"/>
          </w:tcPr>
          <w:p w14:paraId="1A5A671A"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193216BB"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Máy giúp thở sơ sinh cao tần kèm phụ kiện tiêu chuẩn, tối thiểu bao gồm:</w:t>
            </w:r>
          </w:p>
        </w:tc>
      </w:tr>
      <w:tr w:rsidR="006C44D4" w:rsidRPr="00F82D9F" w14:paraId="64F09FFC" w14:textId="77777777" w:rsidTr="001D4E5A">
        <w:tc>
          <w:tcPr>
            <w:tcW w:w="708" w:type="dxa"/>
            <w:vAlign w:val="center"/>
          </w:tcPr>
          <w:p w14:paraId="331CAFBA"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1</w:t>
            </w:r>
          </w:p>
        </w:tc>
        <w:tc>
          <w:tcPr>
            <w:tcW w:w="8393" w:type="dxa"/>
            <w:vAlign w:val="center"/>
          </w:tcPr>
          <w:p w14:paraId="6E8E521A"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Máy giúp thở sơ sinh cao tần: 01 bộ</w:t>
            </w:r>
          </w:p>
        </w:tc>
      </w:tr>
      <w:tr w:rsidR="006C44D4" w:rsidRPr="00F82D9F" w14:paraId="112BB366" w14:textId="77777777" w:rsidTr="001D4E5A">
        <w:tc>
          <w:tcPr>
            <w:tcW w:w="708" w:type="dxa"/>
            <w:vAlign w:val="center"/>
          </w:tcPr>
          <w:p w14:paraId="7E368027"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2</w:t>
            </w:r>
          </w:p>
        </w:tc>
        <w:tc>
          <w:tcPr>
            <w:tcW w:w="8393" w:type="dxa"/>
            <w:vAlign w:val="center"/>
          </w:tcPr>
          <w:p w14:paraId="0BDF50CE"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Cảm biến lưu lượng sơ sinh: 03 cái</w:t>
            </w:r>
          </w:p>
        </w:tc>
      </w:tr>
      <w:tr w:rsidR="006C44D4" w:rsidRPr="00F82D9F" w14:paraId="3ABD5565" w14:textId="77777777" w:rsidTr="001D4E5A">
        <w:tc>
          <w:tcPr>
            <w:tcW w:w="708" w:type="dxa"/>
            <w:vAlign w:val="center"/>
          </w:tcPr>
          <w:p w14:paraId="548E0B3F"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3</w:t>
            </w:r>
          </w:p>
        </w:tc>
        <w:tc>
          <w:tcPr>
            <w:tcW w:w="8393" w:type="dxa"/>
            <w:vAlign w:val="center"/>
          </w:tcPr>
          <w:p w14:paraId="68525CC1"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Bộ dây thở sử dụng một lần: 10 bộ</w:t>
            </w:r>
          </w:p>
        </w:tc>
      </w:tr>
      <w:tr w:rsidR="006C44D4" w:rsidRPr="00F82D9F" w14:paraId="7F020545" w14:textId="77777777" w:rsidTr="001D4E5A">
        <w:tc>
          <w:tcPr>
            <w:tcW w:w="708" w:type="dxa"/>
            <w:vAlign w:val="center"/>
          </w:tcPr>
          <w:p w14:paraId="0C81D225"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4</w:t>
            </w:r>
          </w:p>
        </w:tc>
        <w:tc>
          <w:tcPr>
            <w:tcW w:w="8393" w:type="dxa"/>
            <w:vAlign w:val="center"/>
          </w:tcPr>
          <w:p w14:paraId="6B678FBC"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Bộ dây nguồn khí Oxy: 01 bộ</w:t>
            </w:r>
          </w:p>
        </w:tc>
      </w:tr>
      <w:tr w:rsidR="006C44D4" w:rsidRPr="00F82D9F" w14:paraId="5C477BE4" w14:textId="77777777" w:rsidTr="001D4E5A">
        <w:tc>
          <w:tcPr>
            <w:tcW w:w="708" w:type="dxa"/>
            <w:vAlign w:val="center"/>
          </w:tcPr>
          <w:p w14:paraId="0B913084"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5</w:t>
            </w:r>
          </w:p>
        </w:tc>
        <w:tc>
          <w:tcPr>
            <w:tcW w:w="8393" w:type="dxa"/>
            <w:vAlign w:val="center"/>
          </w:tcPr>
          <w:p w14:paraId="5BFEE296"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Bộ dây nguồn khí nén: 01 bộ</w:t>
            </w:r>
          </w:p>
        </w:tc>
      </w:tr>
      <w:tr w:rsidR="006C44D4" w:rsidRPr="00F82D9F" w14:paraId="32C87FF6" w14:textId="77777777" w:rsidTr="001D4E5A">
        <w:tc>
          <w:tcPr>
            <w:tcW w:w="708" w:type="dxa"/>
            <w:vAlign w:val="center"/>
          </w:tcPr>
          <w:p w14:paraId="3D68CD25"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6</w:t>
            </w:r>
          </w:p>
        </w:tc>
        <w:tc>
          <w:tcPr>
            <w:tcW w:w="8393" w:type="dxa"/>
            <w:vAlign w:val="center"/>
          </w:tcPr>
          <w:p w14:paraId="7892CCD2"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Xe đẩy đồng bộ máy chính: 01 bộ</w:t>
            </w:r>
          </w:p>
        </w:tc>
      </w:tr>
      <w:tr w:rsidR="006C44D4" w:rsidRPr="00F82D9F" w14:paraId="3A8D2465" w14:textId="77777777" w:rsidTr="001D4E5A">
        <w:tc>
          <w:tcPr>
            <w:tcW w:w="708" w:type="dxa"/>
            <w:vAlign w:val="center"/>
          </w:tcPr>
          <w:p w14:paraId="50E1DAF4"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7</w:t>
            </w:r>
          </w:p>
        </w:tc>
        <w:tc>
          <w:tcPr>
            <w:tcW w:w="8393" w:type="dxa"/>
            <w:vAlign w:val="center"/>
          </w:tcPr>
          <w:p w14:paraId="0399B3A3"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Tay đỡ dây thở: 01 cái</w:t>
            </w:r>
          </w:p>
        </w:tc>
      </w:tr>
      <w:tr w:rsidR="006C44D4" w:rsidRPr="00F82D9F" w14:paraId="33B68123" w14:textId="77777777" w:rsidTr="001D4E5A">
        <w:tc>
          <w:tcPr>
            <w:tcW w:w="708" w:type="dxa"/>
            <w:vAlign w:val="center"/>
          </w:tcPr>
          <w:p w14:paraId="53BA08A9"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8</w:t>
            </w:r>
          </w:p>
        </w:tc>
        <w:tc>
          <w:tcPr>
            <w:tcW w:w="8393" w:type="dxa"/>
            <w:vAlign w:val="center"/>
          </w:tcPr>
          <w:p w14:paraId="22EB30A9"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Phổi giả sơ sinh: 01 cái</w:t>
            </w:r>
          </w:p>
        </w:tc>
      </w:tr>
      <w:tr w:rsidR="006C44D4" w:rsidRPr="00F82D9F" w14:paraId="173FB1E3" w14:textId="77777777" w:rsidTr="001D4E5A">
        <w:tc>
          <w:tcPr>
            <w:tcW w:w="708" w:type="dxa"/>
            <w:vAlign w:val="center"/>
          </w:tcPr>
          <w:p w14:paraId="7B84E8F6"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9</w:t>
            </w:r>
          </w:p>
        </w:tc>
        <w:tc>
          <w:tcPr>
            <w:tcW w:w="8393" w:type="dxa"/>
            <w:vAlign w:val="center"/>
          </w:tcPr>
          <w:p w14:paraId="34EA2FFC"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Bộ làm ấm: 01 bộ</w:t>
            </w:r>
          </w:p>
        </w:tc>
      </w:tr>
      <w:tr w:rsidR="006C44D4" w:rsidRPr="00F82D9F" w14:paraId="53C84997" w14:textId="77777777" w:rsidTr="001D4E5A">
        <w:tc>
          <w:tcPr>
            <w:tcW w:w="708" w:type="dxa"/>
            <w:vAlign w:val="center"/>
          </w:tcPr>
          <w:p w14:paraId="0198150E"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10</w:t>
            </w:r>
          </w:p>
        </w:tc>
        <w:tc>
          <w:tcPr>
            <w:tcW w:w="8393" w:type="dxa"/>
            <w:vAlign w:val="center"/>
          </w:tcPr>
          <w:p w14:paraId="426C676B"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Tài liệu hướng dẫn sử dụng tiếng Anh và tiếng Việt: 01 bộ</w:t>
            </w:r>
          </w:p>
        </w:tc>
      </w:tr>
      <w:tr w:rsidR="006C44D4" w:rsidRPr="00F82D9F" w14:paraId="3D7EFE46" w14:textId="77777777" w:rsidTr="001D4E5A">
        <w:tc>
          <w:tcPr>
            <w:tcW w:w="708" w:type="dxa"/>
            <w:vAlign w:val="center"/>
          </w:tcPr>
          <w:p w14:paraId="45BC035E"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III</w:t>
            </w:r>
          </w:p>
        </w:tc>
        <w:tc>
          <w:tcPr>
            <w:tcW w:w="8393" w:type="dxa"/>
            <w:vAlign w:val="center"/>
          </w:tcPr>
          <w:p w14:paraId="58D9FAFF"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YÊU CẦU CHỈ TIÊU KỸ THUẬT</w:t>
            </w:r>
          </w:p>
        </w:tc>
      </w:tr>
      <w:tr w:rsidR="006C44D4" w:rsidRPr="00F82D9F" w14:paraId="54BD3335" w14:textId="77777777" w:rsidTr="001D4E5A">
        <w:tc>
          <w:tcPr>
            <w:tcW w:w="708" w:type="dxa"/>
            <w:vAlign w:val="center"/>
          </w:tcPr>
          <w:p w14:paraId="4BEDA403"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1</w:t>
            </w:r>
          </w:p>
        </w:tc>
        <w:tc>
          <w:tcPr>
            <w:tcW w:w="8393" w:type="dxa"/>
            <w:vAlign w:val="center"/>
          </w:tcPr>
          <w:p w14:paraId="76B9E619"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Tính năng chung</w:t>
            </w:r>
          </w:p>
        </w:tc>
      </w:tr>
      <w:tr w:rsidR="006C44D4" w:rsidRPr="00F82D9F" w14:paraId="73F52980" w14:textId="77777777" w:rsidTr="001D4E5A">
        <w:tc>
          <w:tcPr>
            <w:tcW w:w="708" w:type="dxa"/>
            <w:vAlign w:val="center"/>
          </w:tcPr>
          <w:p w14:paraId="79626845"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4F470E1C"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Sử dụng được các phương thức thở xâm nhập, không xâm nhập và O2 liệu pháp</w:t>
            </w:r>
          </w:p>
        </w:tc>
      </w:tr>
      <w:tr w:rsidR="006C44D4" w:rsidRPr="00F82D9F" w14:paraId="12D751AE" w14:textId="77777777" w:rsidTr="001D4E5A">
        <w:tc>
          <w:tcPr>
            <w:tcW w:w="708" w:type="dxa"/>
            <w:vAlign w:val="center"/>
          </w:tcPr>
          <w:p w14:paraId="1F4611D5"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5E26D572"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Máy thở sử dụng cho trẻ em, sơ sinh ≤ 0.4 kg</w:t>
            </w:r>
          </w:p>
        </w:tc>
      </w:tr>
      <w:tr w:rsidR="006C44D4" w:rsidRPr="00F82D9F" w14:paraId="5B5188B9" w14:textId="77777777" w:rsidTr="001D4E5A">
        <w:tc>
          <w:tcPr>
            <w:tcW w:w="708" w:type="dxa"/>
            <w:vAlign w:val="center"/>
          </w:tcPr>
          <w:p w14:paraId="69653CD3"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6BDB68D4"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Có thể lựa chọn cỡ bệnh nhân là trẻ em, trẻ sơ sinh khi khởi động máy thích hợp với yêu cầu của bệnh viện</w:t>
            </w:r>
          </w:p>
        </w:tc>
      </w:tr>
      <w:tr w:rsidR="006C44D4" w:rsidRPr="00F82D9F" w14:paraId="02A45B6C" w14:textId="77777777" w:rsidTr="001D4E5A">
        <w:tc>
          <w:tcPr>
            <w:tcW w:w="708" w:type="dxa"/>
            <w:vAlign w:val="center"/>
          </w:tcPr>
          <w:p w14:paraId="61F6F6D9"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5A68D446"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Tự động cài đặt các thông số thông khí ban đầu cho bệnh nhân dựa trên cỡ bệnh nhân hoặc chỉ số cân nặng lý tưởng được đưa vào</w:t>
            </w:r>
          </w:p>
        </w:tc>
      </w:tr>
      <w:tr w:rsidR="006C44D4" w:rsidRPr="00F82D9F" w14:paraId="4728A35B" w14:textId="77777777" w:rsidTr="001D4E5A">
        <w:tc>
          <w:tcPr>
            <w:tcW w:w="708" w:type="dxa"/>
            <w:vAlign w:val="center"/>
          </w:tcPr>
          <w:p w14:paraId="7653F77A"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0E49FAD6"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Có thể chọn lựa các thông số cài đặt của bệnh nhân trước đó khi bắt đầu vận hành</w:t>
            </w:r>
          </w:p>
        </w:tc>
      </w:tr>
      <w:tr w:rsidR="006C44D4" w:rsidRPr="00F82D9F" w14:paraId="498EB09E" w14:textId="77777777" w:rsidTr="001D4E5A">
        <w:tc>
          <w:tcPr>
            <w:tcW w:w="708" w:type="dxa"/>
            <w:vAlign w:val="center"/>
          </w:tcPr>
          <w:p w14:paraId="7D0FBC10"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5FAEA221"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Có thế cấu hình trước tất cả các giới hạn báo động khi khởi động</w:t>
            </w:r>
          </w:p>
        </w:tc>
      </w:tr>
      <w:tr w:rsidR="006C44D4" w:rsidRPr="00F82D9F" w14:paraId="302D35F1" w14:textId="77777777" w:rsidTr="001D4E5A">
        <w:tc>
          <w:tcPr>
            <w:tcW w:w="708" w:type="dxa"/>
            <w:vAlign w:val="center"/>
          </w:tcPr>
          <w:p w14:paraId="021A7512"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4C09D495"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Có chương trình kiểm tra các thành phần của hệ thống:</w:t>
            </w:r>
          </w:p>
        </w:tc>
      </w:tr>
      <w:tr w:rsidR="006C44D4" w:rsidRPr="00F82D9F" w14:paraId="52BE8CA0" w14:textId="77777777" w:rsidTr="001D4E5A">
        <w:tc>
          <w:tcPr>
            <w:tcW w:w="708" w:type="dxa"/>
            <w:vAlign w:val="center"/>
          </w:tcPr>
          <w:p w14:paraId="517B38EA"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7F434517"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Âm thanh báo động</w:t>
            </w:r>
          </w:p>
        </w:tc>
      </w:tr>
      <w:tr w:rsidR="006C44D4" w:rsidRPr="00F82D9F" w14:paraId="7C9C6E13" w14:textId="77777777" w:rsidTr="001D4E5A">
        <w:tc>
          <w:tcPr>
            <w:tcW w:w="708" w:type="dxa"/>
            <w:vAlign w:val="center"/>
          </w:tcPr>
          <w:p w14:paraId="7325A6F8"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068377ED"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Kết nối bộ dây thở</w:t>
            </w:r>
          </w:p>
        </w:tc>
      </w:tr>
      <w:tr w:rsidR="006C44D4" w:rsidRPr="00F82D9F" w14:paraId="0C0A440D" w14:textId="77777777" w:rsidTr="001D4E5A">
        <w:tc>
          <w:tcPr>
            <w:tcW w:w="708" w:type="dxa"/>
            <w:vAlign w:val="center"/>
          </w:tcPr>
          <w:p w14:paraId="1837CAD6"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2F6D3801"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Hiệu chỉnh cảm biến lưu lượng</w:t>
            </w:r>
          </w:p>
        </w:tc>
      </w:tr>
      <w:tr w:rsidR="006C44D4" w:rsidRPr="00F82D9F" w14:paraId="52F54E12" w14:textId="77777777" w:rsidTr="001D4E5A">
        <w:tc>
          <w:tcPr>
            <w:tcW w:w="708" w:type="dxa"/>
            <w:vAlign w:val="center"/>
          </w:tcPr>
          <w:p w14:paraId="00E1575B"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5FE0ED1D"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Kết nối phổi giả</w:t>
            </w:r>
          </w:p>
        </w:tc>
      </w:tr>
      <w:tr w:rsidR="006C44D4" w:rsidRPr="00F82D9F" w14:paraId="16CB450D" w14:textId="77777777" w:rsidTr="001D4E5A">
        <w:tc>
          <w:tcPr>
            <w:tcW w:w="708" w:type="dxa"/>
            <w:vAlign w:val="center"/>
          </w:tcPr>
          <w:p w14:paraId="27C0FA5B"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31514B87"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Nguồn cấp khí Air và oxy</w:t>
            </w:r>
          </w:p>
        </w:tc>
      </w:tr>
      <w:tr w:rsidR="006C44D4" w:rsidRPr="00F82D9F" w14:paraId="4FEE66DE" w14:textId="77777777" w:rsidTr="001D4E5A">
        <w:tc>
          <w:tcPr>
            <w:tcW w:w="708" w:type="dxa"/>
            <w:vAlign w:val="center"/>
          </w:tcPr>
          <w:p w14:paraId="0F24B062"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0D8F5CF9"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Van thở ra</w:t>
            </w:r>
          </w:p>
        </w:tc>
      </w:tr>
      <w:tr w:rsidR="006C44D4" w:rsidRPr="00F82D9F" w14:paraId="14333ABD" w14:textId="77777777" w:rsidTr="001D4E5A">
        <w:tc>
          <w:tcPr>
            <w:tcW w:w="708" w:type="dxa"/>
            <w:vAlign w:val="center"/>
          </w:tcPr>
          <w:p w14:paraId="07ED2526"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2FB6D5C2"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Có phần mềm kiểm tra tính chất bộ dây thở trước khi đưa vào sử dụng:</w:t>
            </w:r>
          </w:p>
        </w:tc>
      </w:tr>
      <w:tr w:rsidR="006C44D4" w:rsidRPr="00F82D9F" w14:paraId="236A53E6" w14:textId="77777777" w:rsidTr="001D4E5A">
        <w:tc>
          <w:tcPr>
            <w:tcW w:w="708" w:type="dxa"/>
            <w:vAlign w:val="center"/>
          </w:tcPr>
          <w:p w14:paraId="0C610E2D"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02697997"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Độ rò rỉ của bộ dây thở</w:t>
            </w:r>
          </w:p>
        </w:tc>
      </w:tr>
      <w:tr w:rsidR="006C44D4" w:rsidRPr="00F82D9F" w14:paraId="5214B726" w14:textId="77777777" w:rsidTr="001D4E5A">
        <w:tc>
          <w:tcPr>
            <w:tcW w:w="708" w:type="dxa"/>
            <w:vAlign w:val="center"/>
          </w:tcPr>
          <w:p w14:paraId="41216152"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389F4B33"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Độ giãn nở của bộ dây</w:t>
            </w:r>
          </w:p>
        </w:tc>
      </w:tr>
      <w:tr w:rsidR="006C44D4" w:rsidRPr="00F82D9F" w14:paraId="0F425DC2" w14:textId="77777777" w:rsidTr="001D4E5A">
        <w:tc>
          <w:tcPr>
            <w:tcW w:w="708" w:type="dxa"/>
            <w:vAlign w:val="center"/>
          </w:tcPr>
          <w:p w14:paraId="7FC2FB8D"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76394CC0"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Trở kháng đường thở vào</w:t>
            </w:r>
          </w:p>
        </w:tc>
      </w:tr>
      <w:tr w:rsidR="006C44D4" w:rsidRPr="00F82D9F" w14:paraId="60B0A3E7" w14:textId="77777777" w:rsidTr="001D4E5A">
        <w:tc>
          <w:tcPr>
            <w:tcW w:w="708" w:type="dxa"/>
            <w:vAlign w:val="center"/>
          </w:tcPr>
          <w:p w14:paraId="0013A6A2"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0CEC4F73"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Trở kháng đường thở ra</w:t>
            </w:r>
          </w:p>
        </w:tc>
      </w:tr>
      <w:tr w:rsidR="006C44D4" w:rsidRPr="00F82D9F" w14:paraId="4A253DF0" w14:textId="77777777" w:rsidTr="001D4E5A">
        <w:tc>
          <w:tcPr>
            <w:tcW w:w="708" w:type="dxa"/>
            <w:vAlign w:val="center"/>
          </w:tcPr>
          <w:p w14:paraId="738CB418"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77E5E8EA"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Tự động lưu lại giá trị kiểm tra theo thời gian ngày tháng năm.</w:t>
            </w:r>
          </w:p>
        </w:tc>
      </w:tr>
      <w:tr w:rsidR="006C44D4" w:rsidRPr="00F82D9F" w14:paraId="43E089BD" w14:textId="77777777" w:rsidTr="001D4E5A">
        <w:tc>
          <w:tcPr>
            <w:tcW w:w="708" w:type="dxa"/>
            <w:vAlign w:val="center"/>
          </w:tcPr>
          <w:p w14:paraId="11C5ED71"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7132C5F0"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Có thể cài đặt để máy tự động chuyển từ chế độ thông khí dự phòng khi ngưng thở về chế độ thông khí trước đó khi bệnh nhân thở tự nhiên trở lại.</w:t>
            </w:r>
          </w:p>
        </w:tc>
      </w:tr>
      <w:tr w:rsidR="006C44D4" w:rsidRPr="00F82D9F" w14:paraId="582E1318" w14:textId="77777777" w:rsidTr="001D4E5A">
        <w:tc>
          <w:tcPr>
            <w:tcW w:w="708" w:type="dxa"/>
            <w:vAlign w:val="center"/>
          </w:tcPr>
          <w:p w14:paraId="1810F3C0"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5D63C94A"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Có chức năng điều trị oxy liệu pháp với lưu lượng tối đa ≥ 30L/phút đối với trẻ em và ≥ 15L/ phút đối với trẻ sơ sinh.</w:t>
            </w:r>
          </w:p>
        </w:tc>
      </w:tr>
      <w:tr w:rsidR="006C44D4" w:rsidRPr="00F82D9F" w14:paraId="37615FC6" w14:textId="77777777" w:rsidTr="001D4E5A">
        <w:tc>
          <w:tcPr>
            <w:tcW w:w="708" w:type="dxa"/>
            <w:vAlign w:val="center"/>
          </w:tcPr>
          <w:p w14:paraId="7A9F592E"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2</w:t>
            </w:r>
          </w:p>
        </w:tc>
        <w:tc>
          <w:tcPr>
            <w:tcW w:w="8393" w:type="dxa"/>
            <w:vAlign w:val="center"/>
          </w:tcPr>
          <w:p w14:paraId="4E2D3544"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Chế độ thở</w:t>
            </w:r>
          </w:p>
        </w:tc>
      </w:tr>
      <w:tr w:rsidR="006C44D4" w:rsidRPr="00F82D9F" w14:paraId="3025E410" w14:textId="77777777" w:rsidTr="001D4E5A">
        <w:tc>
          <w:tcPr>
            <w:tcW w:w="708" w:type="dxa"/>
            <w:vAlign w:val="center"/>
          </w:tcPr>
          <w:p w14:paraId="2DA40240"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07F72A7E"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Thông khí kiểm soát áp lực, các nhịp thở bắt buộc liên tục theo máy (PC-CMV) hoặc tương đương</w:t>
            </w:r>
          </w:p>
        </w:tc>
      </w:tr>
      <w:tr w:rsidR="006C44D4" w:rsidRPr="00F82D9F" w14:paraId="74CE0285" w14:textId="77777777" w:rsidTr="001D4E5A">
        <w:tc>
          <w:tcPr>
            <w:tcW w:w="708" w:type="dxa"/>
            <w:vAlign w:val="center"/>
          </w:tcPr>
          <w:p w14:paraId="38AB0DCF"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153D896E"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Thông khí kiểm soát áp lực, các nhịp hỗ trợ kiểm soát (PC-AC), có thể kiểm soát thể tích (Volume Guarantee) hoặc tương đương</w:t>
            </w:r>
          </w:p>
        </w:tc>
      </w:tr>
      <w:tr w:rsidR="006C44D4" w:rsidRPr="00F82D9F" w14:paraId="298B27A7" w14:textId="77777777" w:rsidTr="001D4E5A">
        <w:tc>
          <w:tcPr>
            <w:tcW w:w="708" w:type="dxa"/>
            <w:vAlign w:val="center"/>
          </w:tcPr>
          <w:p w14:paraId="1E43A60C"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2445EC68"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Thông khí kiểm soát áp lực, đồng bộ ngắt quãng với nhịp thở bắt buộc kết hợp với có hoặc không có hỗ trợ áp lực (PC-SIMV) hoặc tương đương</w:t>
            </w:r>
          </w:p>
        </w:tc>
      </w:tr>
      <w:tr w:rsidR="006C44D4" w:rsidRPr="00F82D9F" w14:paraId="1939B2F6" w14:textId="77777777" w:rsidTr="001D4E5A">
        <w:tc>
          <w:tcPr>
            <w:tcW w:w="708" w:type="dxa"/>
            <w:vAlign w:val="center"/>
          </w:tcPr>
          <w:p w14:paraId="5A7CEB49"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055B4383"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Chế độ thở áp lực cao tần (PC-HFO) hoặc tương đương</w:t>
            </w:r>
          </w:p>
        </w:tc>
      </w:tr>
      <w:tr w:rsidR="006C44D4" w:rsidRPr="00F82D9F" w14:paraId="302AB297" w14:textId="77777777" w:rsidTr="001D4E5A">
        <w:tc>
          <w:tcPr>
            <w:tcW w:w="708" w:type="dxa"/>
            <w:vAlign w:val="center"/>
          </w:tcPr>
          <w:p w14:paraId="55934DF3"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0F22412A"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Thông khí tự nhiên trên áp lực dương với hỗ trợ áp lực (SPN-CPAP/PS) hoặc tương đương</w:t>
            </w:r>
          </w:p>
        </w:tc>
      </w:tr>
      <w:tr w:rsidR="006C44D4" w:rsidRPr="00F82D9F" w14:paraId="2A8CB444" w14:textId="77777777" w:rsidTr="001D4E5A">
        <w:tc>
          <w:tcPr>
            <w:tcW w:w="708" w:type="dxa"/>
            <w:vAlign w:val="center"/>
          </w:tcPr>
          <w:p w14:paraId="71120586"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5B6AC822"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Chế độ bảo đảm thể tích khi thở cao tần (HFO-VG) hoặc tương đương</w:t>
            </w:r>
          </w:p>
        </w:tc>
      </w:tr>
      <w:tr w:rsidR="006C44D4" w:rsidRPr="00F82D9F" w14:paraId="61828D31" w14:textId="77777777" w:rsidTr="001D4E5A">
        <w:tc>
          <w:tcPr>
            <w:tcW w:w="708" w:type="dxa"/>
            <w:vAlign w:val="center"/>
          </w:tcPr>
          <w:p w14:paraId="72EC6E77"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3</w:t>
            </w:r>
          </w:p>
        </w:tc>
        <w:tc>
          <w:tcPr>
            <w:tcW w:w="8393" w:type="dxa"/>
            <w:vAlign w:val="center"/>
          </w:tcPr>
          <w:p w14:paraId="7356BC4B"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Các thông số thở cài đặt</w:t>
            </w:r>
          </w:p>
        </w:tc>
      </w:tr>
      <w:tr w:rsidR="006C44D4" w:rsidRPr="00F82D9F" w14:paraId="7A12D6DF" w14:textId="77777777" w:rsidTr="001D4E5A">
        <w:tc>
          <w:tcPr>
            <w:tcW w:w="708" w:type="dxa"/>
            <w:vAlign w:val="center"/>
          </w:tcPr>
          <w:p w14:paraId="686F8C0E"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1A5CED93"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Tần số thở (RR): ≤ 4 đến ≥ 150 nhịp/phút</w:t>
            </w:r>
          </w:p>
        </w:tc>
      </w:tr>
      <w:tr w:rsidR="006C44D4" w:rsidRPr="00F82D9F" w14:paraId="20786ED9" w14:textId="77777777" w:rsidTr="001D4E5A">
        <w:tc>
          <w:tcPr>
            <w:tcW w:w="708" w:type="dxa"/>
            <w:vAlign w:val="center"/>
          </w:tcPr>
          <w:p w14:paraId="3FCA2B3D"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49E9914F"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Thời gian thở vào (Ti): ≤ 0.1 đến ≥ 3 giây</w:t>
            </w:r>
          </w:p>
        </w:tc>
      </w:tr>
      <w:tr w:rsidR="006C44D4" w:rsidRPr="00F82D9F" w14:paraId="0C353E23" w14:textId="77777777" w:rsidTr="001D4E5A">
        <w:tc>
          <w:tcPr>
            <w:tcW w:w="708" w:type="dxa"/>
            <w:vAlign w:val="center"/>
          </w:tcPr>
          <w:p w14:paraId="47414AEE"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2EE46CF8"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Thể tích khí lưu thông (VT): ≤ 2 đến ≥ 300 ml</w:t>
            </w:r>
          </w:p>
        </w:tc>
      </w:tr>
      <w:tr w:rsidR="006C44D4" w:rsidRPr="00F82D9F" w14:paraId="43FFAE7A" w14:textId="77777777" w:rsidTr="001D4E5A">
        <w:tc>
          <w:tcPr>
            <w:tcW w:w="708" w:type="dxa"/>
            <w:vAlign w:val="center"/>
          </w:tcPr>
          <w:p w14:paraId="719D8899"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438E4526"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Áp lực thở vào (Pinsp): ≤ 5 đến ≥ 75cmH2O</w:t>
            </w:r>
          </w:p>
        </w:tc>
      </w:tr>
      <w:tr w:rsidR="006C44D4" w:rsidRPr="00F82D9F" w14:paraId="457DC315" w14:textId="77777777" w:rsidTr="001D4E5A">
        <w:tc>
          <w:tcPr>
            <w:tcW w:w="708" w:type="dxa"/>
            <w:vAlign w:val="center"/>
          </w:tcPr>
          <w:p w14:paraId="42D558D5"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0DBDCD68"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Giới hạn áp lực thở vào (Pmax): ≤ 5 đến ≥ 79 cmH2O</w:t>
            </w:r>
          </w:p>
        </w:tc>
      </w:tr>
      <w:tr w:rsidR="006C44D4" w:rsidRPr="00F82D9F" w14:paraId="4A13091F" w14:textId="77777777" w:rsidTr="001D4E5A">
        <w:tc>
          <w:tcPr>
            <w:tcW w:w="708" w:type="dxa"/>
            <w:vAlign w:val="center"/>
          </w:tcPr>
          <w:p w14:paraId="04B1CE3B"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3441597E"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PEEP: 0 đến ≥ 35 cmH2O</w:t>
            </w:r>
          </w:p>
        </w:tc>
      </w:tr>
      <w:tr w:rsidR="006C44D4" w:rsidRPr="00F82D9F" w14:paraId="711EE263" w14:textId="77777777" w:rsidTr="001D4E5A">
        <w:tc>
          <w:tcPr>
            <w:tcW w:w="708" w:type="dxa"/>
            <w:vAlign w:val="center"/>
          </w:tcPr>
          <w:p w14:paraId="5751B5A3"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74B22413"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Thời gian áp lực đạt đỉnh: 0 đến ≥ 2 giây</w:t>
            </w:r>
          </w:p>
        </w:tc>
      </w:tr>
      <w:tr w:rsidR="006C44D4" w:rsidRPr="00F82D9F" w14:paraId="0EA80802" w14:textId="77777777" w:rsidTr="001D4E5A">
        <w:tc>
          <w:tcPr>
            <w:tcW w:w="708" w:type="dxa"/>
            <w:vAlign w:val="center"/>
          </w:tcPr>
          <w:p w14:paraId="48DFE8F9"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50F97FC8"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Nồng độ Oxy (FiO2): ≤ 21 đến ≥ 100%</w:t>
            </w:r>
          </w:p>
        </w:tc>
      </w:tr>
      <w:tr w:rsidR="006C44D4" w:rsidRPr="00F82D9F" w14:paraId="518EA12A" w14:textId="77777777" w:rsidTr="001D4E5A">
        <w:tc>
          <w:tcPr>
            <w:tcW w:w="708" w:type="dxa"/>
            <w:vAlign w:val="center"/>
          </w:tcPr>
          <w:p w14:paraId="5F47DADD"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62A43B95"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Ngưỡng trigger: ≤ 0.2 đến ≥ 0.5 L/phút</w:t>
            </w:r>
          </w:p>
        </w:tc>
      </w:tr>
      <w:tr w:rsidR="006C44D4" w:rsidRPr="00F82D9F" w14:paraId="11B197CD" w14:textId="77777777" w:rsidTr="001D4E5A">
        <w:tc>
          <w:tcPr>
            <w:tcW w:w="708" w:type="dxa"/>
            <w:vAlign w:val="center"/>
          </w:tcPr>
          <w:p w14:paraId="67C9A085"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3D200D78"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Thông khí cao tần:</w:t>
            </w:r>
          </w:p>
        </w:tc>
      </w:tr>
      <w:tr w:rsidR="006C44D4" w:rsidRPr="00F82D9F" w14:paraId="1BABE51E" w14:textId="77777777" w:rsidTr="001D4E5A">
        <w:tc>
          <w:tcPr>
            <w:tcW w:w="708" w:type="dxa"/>
            <w:vAlign w:val="center"/>
          </w:tcPr>
          <w:p w14:paraId="651959D4"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1898095D"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Áp lực trung bình (MAPhf): ≤ 5 đến ≥ 40 cmH2O</w:t>
            </w:r>
          </w:p>
        </w:tc>
      </w:tr>
      <w:tr w:rsidR="006C44D4" w:rsidRPr="00F82D9F" w14:paraId="36B0F465" w14:textId="77777777" w:rsidTr="001D4E5A">
        <w:tc>
          <w:tcPr>
            <w:tcW w:w="708" w:type="dxa"/>
            <w:vAlign w:val="center"/>
          </w:tcPr>
          <w:p w14:paraId="2C816972"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7BB70111"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Tần số dao động (fhf): ≤ 5 đến ≥ 20 Hz</w:t>
            </w:r>
          </w:p>
        </w:tc>
      </w:tr>
      <w:tr w:rsidR="006C44D4" w:rsidRPr="00F82D9F" w14:paraId="46477415" w14:textId="77777777" w:rsidTr="001D4E5A">
        <w:tc>
          <w:tcPr>
            <w:tcW w:w="708" w:type="dxa"/>
            <w:vAlign w:val="center"/>
          </w:tcPr>
          <w:p w14:paraId="3D9C8D0D"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39DBF4B4"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I:Ehf: 1:1 đến 1:3</w:t>
            </w:r>
          </w:p>
        </w:tc>
      </w:tr>
      <w:tr w:rsidR="006C44D4" w:rsidRPr="00F82D9F" w14:paraId="09D47F3D" w14:textId="77777777" w:rsidTr="001D4E5A">
        <w:tc>
          <w:tcPr>
            <w:tcW w:w="708" w:type="dxa"/>
            <w:vAlign w:val="center"/>
          </w:tcPr>
          <w:p w14:paraId="3E3D298A"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4B6F59CA"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Biên độ áp lực (Amp hf): ≤ 5 đến ≥ 90 cmH2O</w:t>
            </w:r>
          </w:p>
        </w:tc>
      </w:tr>
      <w:tr w:rsidR="006C44D4" w:rsidRPr="00F82D9F" w14:paraId="5DED1685" w14:textId="77777777" w:rsidTr="001D4E5A">
        <w:tc>
          <w:tcPr>
            <w:tcW w:w="708" w:type="dxa"/>
            <w:vAlign w:val="center"/>
          </w:tcPr>
          <w:p w14:paraId="38220D5E"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0D67B08F"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Thể tích khí lưu thông khi thở cao tần: ≤ 0.2 đến ≥ 40 ml</w:t>
            </w:r>
          </w:p>
        </w:tc>
      </w:tr>
      <w:tr w:rsidR="006C44D4" w:rsidRPr="00F82D9F" w14:paraId="3A880898" w14:textId="77777777" w:rsidTr="001D4E5A">
        <w:tc>
          <w:tcPr>
            <w:tcW w:w="708" w:type="dxa"/>
            <w:vAlign w:val="center"/>
          </w:tcPr>
          <w:p w14:paraId="6B85CB79"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06DBD506"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Rise time: 0 đến ≥ 0.2 giây</w:t>
            </w:r>
          </w:p>
        </w:tc>
      </w:tr>
      <w:tr w:rsidR="006C44D4" w:rsidRPr="00F82D9F" w14:paraId="1492A699" w14:textId="77777777" w:rsidTr="001D4E5A">
        <w:tc>
          <w:tcPr>
            <w:tcW w:w="708" w:type="dxa"/>
            <w:vAlign w:val="center"/>
          </w:tcPr>
          <w:p w14:paraId="0FBE78A7"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4</w:t>
            </w:r>
          </w:p>
        </w:tc>
        <w:tc>
          <w:tcPr>
            <w:tcW w:w="8393" w:type="dxa"/>
            <w:vAlign w:val="center"/>
          </w:tcPr>
          <w:p w14:paraId="19275272"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Các thông số theo dõi</w:t>
            </w:r>
          </w:p>
        </w:tc>
      </w:tr>
      <w:tr w:rsidR="006C44D4" w:rsidRPr="00F82D9F" w14:paraId="651E9F61" w14:textId="77777777" w:rsidTr="001D4E5A">
        <w:tc>
          <w:tcPr>
            <w:tcW w:w="708" w:type="dxa"/>
            <w:vAlign w:val="center"/>
          </w:tcPr>
          <w:p w14:paraId="590E047C"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09CEFF23"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Áp lực đường thở</w:t>
            </w:r>
          </w:p>
        </w:tc>
      </w:tr>
      <w:tr w:rsidR="006C44D4" w:rsidRPr="00F82D9F" w14:paraId="38420922" w14:textId="77777777" w:rsidTr="001D4E5A">
        <w:tc>
          <w:tcPr>
            <w:tcW w:w="708" w:type="dxa"/>
            <w:vAlign w:val="center"/>
          </w:tcPr>
          <w:p w14:paraId="62D538E2"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28F41E7A"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Thông khí phút</w:t>
            </w:r>
          </w:p>
        </w:tc>
      </w:tr>
      <w:tr w:rsidR="006C44D4" w:rsidRPr="00F82D9F" w14:paraId="56827F09" w14:textId="77777777" w:rsidTr="001D4E5A">
        <w:tc>
          <w:tcPr>
            <w:tcW w:w="708" w:type="dxa"/>
            <w:vAlign w:val="center"/>
          </w:tcPr>
          <w:p w14:paraId="58653CE2"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3EDD9AA5"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Thể tích khí lưu thông</w:t>
            </w:r>
          </w:p>
        </w:tc>
      </w:tr>
      <w:tr w:rsidR="006C44D4" w:rsidRPr="00F82D9F" w14:paraId="7A41E641" w14:textId="77777777" w:rsidTr="001D4E5A">
        <w:tc>
          <w:tcPr>
            <w:tcW w:w="708" w:type="dxa"/>
            <w:vAlign w:val="center"/>
          </w:tcPr>
          <w:p w14:paraId="675066F7"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128B04C0"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Tần số thở</w:t>
            </w:r>
          </w:p>
        </w:tc>
      </w:tr>
      <w:tr w:rsidR="006C44D4" w:rsidRPr="00F82D9F" w14:paraId="46E3EABF" w14:textId="77777777" w:rsidTr="001D4E5A">
        <w:tc>
          <w:tcPr>
            <w:tcW w:w="708" w:type="dxa"/>
            <w:vAlign w:val="center"/>
          </w:tcPr>
          <w:p w14:paraId="4D2B47C5"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106D29A9"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Nồng độ oxy</w:t>
            </w:r>
          </w:p>
        </w:tc>
      </w:tr>
      <w:tr w:rsidR="006C44D4" w:rsidRPr="00F82D9F" w14:paraId="743B5BE9" w14:textId="77777777" w:rsidTr="001D4E5A">
        <w:tc>
          <w:tcPr>
            <w:tcW w:w="708" w:type="dxa"/>
            <w:vAlign w:val="center"/>
          </w:tcPr>
          <w:p w14:paraId="30B17DA0"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242D2D9B"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Độ giãn nở phổi (C)</w:t>
            </w:r>
          </w:p>
        </w:tc>
      </w:tr>
      <w:tr w:rsidR="006C44D4" w:rsidRPr="00F82D9F" w14:paraId="505DFEB5" w14:textId="77777777" w:rsidTr="001D4E5A">
        <w:tc>
          <w:tcPr>
            <w:tcW w:w="708" w:type="dxa"/>
            <w:vAlign w:val="center"/>
          </w:tcPr>
          <w:p w14:paraId="2441FA39"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12292ADC"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Trở kháng đường thở (R)</w:t>
            </w:r>
          </w:p>
        </w:tc>
      </w:tr>
      <w:tr w:rsidR="006C44D4" w:rsidRPr="00F82D9F" w14:paraId="3668ED6F" w14:textId="77777777" w:rsidTr="001D4E5A">
        <w:tc>
          <w:tcPr>
            <w:tcW w:w="708" w:type="dxa"/>
            <w:vAlign w:val="center"/>
          </w:tcPr>
          <w:p w14:paraId="410135DA"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667BCCB3"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Chỉ số thở nhanh nông (RSB)</w:t>
            </w:r>
          </w:p>
        </w:tc>
      </w:tr>
      <w:tr w:rsidR="006C44D4" w:rsidRPr="00F82D9F" w14:paraId="03997AF7" w14:textId="77777777" w:rsidTr="001D4E5A">
        <w:tc>
          <w:tcPr>
            <w:tcW w:w="708" w:type="dxa"/>
            <w:vAlign w:val="center"/>
          </w:tcPr>
          <w:p w14:paraId="72697F35"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5</w:t>
            </w:r>
          </w:p>
        </w:tc>
        <w:tc>
          <w:tcPr>
            <w:tcW w:w="8393" w:type="dxa"/>
            <w:vAlign w:val="center"/>
          </w:tcPr>
          <w:p w14:paraId="544203D2"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Các thông số cài đặt báo động</w:t>
            </w:r>
          </w:p>
        </w:tc>
      </w:tr>
      <w:tr w:rsidR="006C44D4" w:rsidRPr="00F82D9F" w14:paraId="0573A182" w14:textId="77777777" w:rsidTr="001D4E5A">
        <w:tc>
          <w:tcPr>
            <w:tcW w:w="708" w:type="dxa"/>
            <w:vAlign w:val="center"/>
          </w:tcPr>
          <w:p w14:paraId="320F09E2"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05FAE6C4"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Thông khí phút thở ra: cao/thấp</w:t>
            </w:r>
          </w:p>
        </w:tc>
      </w:tr>
      <w:tr w:rsidR="006C44D4" w:rsidRPr="00F82D9F" w14:paraId="02A8C13C" w14:textId="77777777" w:rsidTr="001D4E5A">
        <w:tc>
          <w:tcPr>
            <w:tcW w:w="708" w:type="dxa"/>
            <w:vAlign w:val="center"/>
          </w:tcPr>
          <w:p w14:paraId="4007A376"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0016B84B"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Áp lực đường thở: cao</w:t>
            </w:r>
          </w:p>
        </w:tc>
      </w:tr>
      <w:tr w:rsidR="006C44D4" w:rsidRPr="00F82D9F" w14:paraId="15013B5A" w14:textId="77777777" w:rsidTr="001D4E5A">
        <w:tc>
          <w:tcPr>
            <w:tcW w:w="708" w:type="dxa"/>
            <w:vAlign w:val="center"/>
          </w:tcPr>
          <w:p w14:paraId="1F09BFD1"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54106BB7"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Nồng độ oxy thở vào máy cài đặt sẵn: cao/thấp</w:t>
            </w:r>
          </w:p>
        </w:tc>
      </w:tr>
      <w:tr w:rsidR="006C44D4" w:rsidRPr="00F82D9F" w14:paraId="089521E5" w14:textId="77777777" w:rsidTr="001D4E5A">
        <w:tc>
          <w:tcPr>
            <w:tcW w:w="708" w:type="dxa"/>
            <w:vAlign w:val="center"/>
          </w:tcPr>
          <w:p w14:paraId="6B4EA670"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4354001D"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Theo dõi thể tích: thấp</w:t>
            </w:r>
          </w:p>
        </w:tc>
      </w:tr>
      <w:tr w:rsidR="006C44D4" w:rsidRPr="00F82D9F" w14:paraId="3FFD4ADE" w14:textId="77777777" w:rsidTr="001D4E5A">
        <w:tc>
          <w:tcPr>
            <w:tcW w:w="708" w:type="dxa"/>
            <w:vAlign w:val="center"/>
          </w:tcPr>
          <w:p w14:paraId="5C41FAFF"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6</w:t>
            </w:r>
          </w:p>
        </w:tc>
        <w:tc>
          <w:tcPr>
            <w:tcW w:w="8393" w:type="dxa"/>
            <w:vAlign w:val="center"/>
          </w:tcPr>
          <w:p w14:paraId="6A46FA4D"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Các chức năng đặc biệt</w:t>
            </w:r>
          </w:p>
        </w:tc>
      </w:tr>
      <w:tr w:rsidR="006C44D4" w:rsidRPr="00F82D9F" w14:paraId="215DD1CB" w14:textId="77777777" w:rsidTr="001D4E5A">
        <w:tc>
          <w:tcPr>
            <w:tcW w:w="708" w:type="dxa"/>
            <w:vAlign w:val="center"/>
          </w:tcPr>
          <w:p w14:paraId="732DF9E4"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45D89876"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Phần mềm hỗ trợ hút đờm: có</w:t>
            </w:r>
          </w:p>
        </w:tc>
      </w:tr>
      <w:tr w:rsidR="006C44D4" w:rsidRPr="00F82D9F" w14:paraId="7CB5D55D" w14:textId="77777777" w:rsidTr="001D4E5A">
        <w:tc>
          <w:tcPr>
            <w:tcW w:w="708" w:type="dxa"/>
            <w:vAlign w:val="center"/>
          </w:tcPr>
          <w:p w14:paraId="274613F1"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4677CB0F"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Làm giàu oxy: tối đa ≥ 3 phút</w:t>
            </w:r>
          </w:p>
        </w:tc>
      </w:tr>
      <w:tr w:rsidR="006C44D4" w:rsidRPr="00F82D9F" w14:paraId="1314ED03" w14:textId="77777777" w:rsidTr="001D4E5A">
        <w:tc>
          <w:tcPr>
            <w:tcW w:w="708" w:type="dxa"/>
            <w:vAlign w:val="center"/>
          </w:tcPr>
          <w:p w14:paraId="66C74599"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05C5DF51"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Giai đoạn hút: tối đa ≥ 2 phút</w:t>
            </w:r>
          </w:p>
        </w:tc>
      </w:tr>
      <w:tr w:rsidR="006C44D4" w:rsidRPr="00F82D9F" w14:paraId="363AD8D1" w14:textId="77777777" w:rsidTr="001D4E5A">
        <w:tc>
          <w:tcPr>
            <w:tcW w:w="708" w:type="dxa"/>
            <w:vAlign w:val="center"/>
          </w:tcPr>
          <w:p w14:paraId="24D5439D"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248FA85E"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Có thể cài đặt nồng độ oxy làm giàu cho trẻ em, sơ sinh</w:t>
            </w:r>
          </w:p>
        </w:tc>
      </w:tr>
      <w:tr w:rsidR="006C44D4" w:rsidRPr="00F82D9F" w14:paraId="5C966730" w14:textId="77777777" w:rsidTr="001D4E5A">
        <w:tc>
          <w:tcPr>
            <w:tcW w:w="708" w:type="dxa"/>
            <w:vAlign w:val="center"/>
          </w:tcPr>
          <w:p w14:paraId="0A9CAC63"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7</w:t>
            </w:r>
          </w:p>
        </w:tc>
        <w:tc>
          <w:tcPr>
            <w:tcW w:w="8393" w:type="dxa"/>
            <w:vAlign w:val="center"/>
          </w:tcPr>
          <w:p w14:paraId="378DF901"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Màn hình hiển thị</w:t>
            </w:r>
          </w:p>
        </w:tc>
      </w:tr>
      <w:tr w:rsidR="006C44D4" w:rsidRPr="00F82D9F" w14:paraId="51CB8FB3" w14:textId="77777777" w:rsidTr="001D4E5A">
        <w:tc>
          <w:tcPr>
            <w:tcW w:w="708" w:type="dxa"/>
            <w:vAlign w:val="center"/>
          </w:tcPr>
          <w:p w14:paraId="110195C0"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04DA9D27"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Màn hình màu, cảm ứng ≥ 15 inch</w:t>
            </w:r>
          </w:p>
        </w:tc>
      </w:tr>
      <w:tr w:rsidR="006C44D4" w:rsidRPr="00F82D9F" w14:paraId="619A5D70" w14:textId="77777777" w:rsidTr="001D4E5A">
        <w:tc>
          <w:tcPr>
            <w:tcW w:w="708" w:type="dxa"/>
            <w:vAlign w:val="center"/>
          </w:tcPr>
          <w:p w14:paraId="09549827"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0D5DC6A5"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Có thể điều chỉnh độ sáng màn hình được điều chỉnh</w:t>
            </w:r>
          </w:p>
        </w:tc>
      </w:tr>
      <w:tr w:rsidR="006C44D4" w:rsidRPr="00F82D9F" w14:paraId="0BDA122B" w14:textId="77777777" w:rsidTr="001D4E5A">
        <w:tc>
          <w:tcPr>
            <w:tcW w:w="708" w:type="dxa"/>
            <w:vAlign w:val="center"/>
          </w:tcPr>
          <w:p w14:paraId="79FF860C"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8</w:t>
            </w:r>
          </w:p>
        </w:tc>
        <w:tc>
          <w:tcPr>
            <w:tcW w:w="8393" w:type="dxa"/>
            <w:vAlign w:val="center"/>
          </w:tcPr>
          <w:p w14:paraId="5AC67DEF"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Các cổng giao tiếp ngoài tối thiểu có:</w:t>
            </w:r>
          </w:p>
        </w:tc>
      </w:tr>
      <w:tr w:rsidR="006C44D4" w:rsidRPr="00F82D9F" w14:paraId="5BF429DD" w14:textId="77777777" w:rsidTr="001D4E5A">
        <w:tc>
          <w:tcPr>
            <w:tcW w:w="708" w:type="dxa"/>
            <w:vAlign w:val="center"/>
          </w:tcPr>
          <w:p w14:paraId="47F7B504"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04E8398B"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Cổng RS 232</w:t>
            </w:r>
          </w:p>
        </w:tc>
      </w:tr>
      <w:tr w:rsidR="006C44D4" w:rsidRPr="00F82D9F" w14:paraId="15CC10C3" w14:textId="77777777" w:rsidTr="001D4E5A">
        <w:tc>
          <w:tcPr>
            <w:tcW w:w="708" w:type="dxa"/>
            <w:vAlign w:val="center"/>
          </w:tcPr>
          <w:p w14:paraId="40F6EF1B"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5C3FC742"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Cổng USB</w:t>
            </w:r>
          </w:p>
        </w:tc>
      </w:tr>
      <w:tr w:rsidR="006C44D4" w:rsidRPr="00F82D9F" w14:paraId="17E8E52E" w14:textId="77777777" w:rsidTr="001D4E5A">
        <w:tc>
          <w:tcPr>
            <w:tcW w:w="708" w:type="dxa"/>
            <w:vAlign w:val="center"/>
          </w:tcPr>
          <w:p w14:paraId="50ABBDE3"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67A09E61"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Cổng LAN</w:t>
            </w:r>
          </w:p>
        </w:tc>
      </w:tr>
      <w:tr w:rsidR="006C44D4" w:rsidRPr="00F82D9F" w14:paraId="2B164508" w14:textId="77777777" w:rsidTr="001D4E5A">
        <w:tc>
          <w:tcPr>
            <w:tcW w:w="708" w:type="dxa"/>
            <w:vAlign w:val="center"/>
          </w:tcPr>
          <w:p w14:paraId="5CACC570"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6B1F4E93"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Cổng HDMI</w:t>
            </w:r>
          </w:p>
        </w:tc>
      </w:tr>
      <w:tr w:rsidR="006C44D4" w:rsidRPr="00F82D9F" w14:paraId="45FECF03" w14:textId="77777777" w:rsidTr="001D4E5A">
        <w:tc>
          <w:tcPr>
            <w:tcW w:w="708" w:type="dxa"/>
            <w:vAlign w:val="center"/>
          </w:tcPr>
          <w:p w14:paraId="1062FF7A"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IV</w:t>
            </w:r>
          </w:p>
        </w:tc>
        <w:tc>
          <w:tcPr>
            <w:tcW w:w="8393" w:type="dxa"/>
            <w:vAlign w:val="center"/>
          </w:tcPr>
          <w:p w14:paraId="40EFAE4E"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YÊU CẦU KHÁC</w:t>
            </w:r>
          </w:p>
        </w:tc>
      </w:tr>
      <w:tr w:rsidR="006C44D4" w:rsidRPr="00F82D9F" w14:paraId="48672CA0" w14:textId="77777777" w:rsidTr="001D4E5A">
        <w:tc>
          <w:tcPr>
            <w:tcW w:w="708" w:type="dxa"/>
            <w:vAlign w:val="center"/>
          </w:tcPr>
          <w:p w14:paraId="5B587669"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1</w:t>
            </w:r>
          </w:p>
        </w:tc>
        <w:tc>
          <w:tcPr>
            <w:tcW w:w="8393" w:type="dxa"/>
            <w:vAlign w:val="center"/>
          </w:tcPr>
          <w:p w14:paraId="6BC38F8E"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Thời gian giao hàng: ≤ 150 ngày. Địa điểm giao hàng: tại nơi sử dụng</w:t>
            </w:r>
          </w:p>
        </w:tc>
      </w:tr>
      <w:tr w:rsidR="006C44D4" w:rsidRPr="00F82D9F" w14:paraId="3FD2CF01" w14:textId="77777777" w:rsidTr="001D4E5A">
        <w:tc>
          <w:tcPr>
            <w:tcW w:w="708" w:type="dxa"/>
            <w:vAlign w:val="center"/>
          </w:tcPr>
          <w:p w14:paraId="3927E1A6"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2</w:t>
            </w:r>
          </w:p>
        </w:tc>
        <w:tc>
          <w:tcPr>
            <w:tcW w:w="8393" w:type="dxa"/>
            <w:vAlign w:val="center"/>
          </w:tcPr>
          <w:p w14:paraId="4A0869E2"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Thời gian bảo hành: ≥ 12 tháng kể từ khi ký kết biên bản bàn giao, nghiệm thu với bên mua, bên bán phải thực hiện bảo trì/hiệu chuẩn theo quy định của nhà sản xuất. Định kỳ thực hiện bảo trì trong thời gian bảo hành ≤ 06 tháng/lần.</w:t>
            </w:r>
          </w:p>
        </w:tc>
      </w:tr>
      <w:tr w:rsidR="006C44D4" w:rsidRPr="00F82D9F" w14:paraId="53188E97" w14:textId="77777777" w:rsidTr="001D4E5A">
        <w:tc>
          <w:tcPr>
            <w:tcW w:w="708" w:type="dxa"/>
            <w:vAlign w:val="center"/>
          </w:tcPr>
          <w:p w14:paraId="155C3348"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3</w:t>
            </w:r>
          </w:p>
        </w:tc>
        <w:tc>
          <w:tcPr>
            <w:tcW w:w="8393" w:type="dxa"/>
            <w:vAlign w:val="center"/>
          </w:tcPr>
          <w:p w14:paraId="0D280370"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Đào tạo chuyển giao công nghệ: Tại nơi sử dụng.</w:t>
            </w:r>
          </w:p>
        </w:tc>
      </w:tr>
      <w:tr w:rsidR="006C44D4" w:rsidRPr="00F82D9F" w14:paraId="230FCF0E" w14:textId="77777777" w:rsidTr="001D4E5A">
        <w:tc>
          <w:tcPr>
            <w:tcW w:w="708" w:type="dxa"/>
            <w:vAlign w:val="center"/>
          </w:tcPr>
          <w:p w14:paraId="70232BD1"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4</w:t>
            </w:r>
          </w:p>
        </w:tc>
        <w:tc>
          <w:tcPr>
            <w:tcW w:w="8393" w:type="dxa"/>
            <w:vAlign w:val="center"/>
          </w:tcPr>
          <w:p w14:paraId="1054DF86"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Bảo trì miễn phí nhân công sau bảo hành ≥ 06 tháng.</w:t>
            </w:r>
          </w:p>
        </w:tc>
      </w:tr>
      <w:tr w:rsidR="006C44D4" w:rsidRPr="00F82D9F" w14:paraId="59ABBDED" w14:textId="77777777" w:rsidTr="001D4E5A">
        <w:tc>
          <w:tcPr>
            <w:tcW w:w="708" w:type="dxa"/>
            <w:vAlign w:val="center"/>
          </w:tcPr>
          <w:p w14:paraId="3087087B"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lastRenderedPageBreak/>
              <w:t>5</w:t>
            </w:r>
          </w:p>
        </w:tc>
        <w:tc>
          <w:tcPr>
            <w:tcW w:w="8393" w:type="dxa"/>
            <w:vAlign w:val="center"/>
          </w:tcPr>
          <w:p w14:paraId="475D1998"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Thời gian có mặt để giải quyết sự cố kỹ thuật ≤ 24 giờ kể từ khi nhận được thông báo.</w:t>
            </w:r>
          </w:p>
        </w:tc>
      </w:tr>
      <w:tr w:rsidR="006C44D4" w:rsidRPr="00F82D9F" w14:paraId="596D672F" w14:textId="77777777" w:rsidTr="001D4E5A">
        <w:tc>
          <w:tcPr>
            <w:tcW w:w="708" w:type="dxa"/>
            <w:vAlign w:val="center"/>
          </w:tcPr>
          <w:p w14:paraId="2CA2018B"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6</w:t>
            </w:r>
          </w:p>
        </w:tc>
        <w:tc>
          <w:tcPr>
            <w:tcW w:w="8393" w:type="dxa"/>
            <w:vAlign w:val="center"/>
          </w:tcPr>
          <w:p w14:paraId="5E22002B"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Có cam kết cung cấp phụ tùng và linh kiện thay thế theo model thiết bị đã dự thầu, trong vòng tối thiểu ≥ 8 năm.</w:t>
            </w:r>
          </w:p>
        </w:tc>
      </w:tr>
      <w:tr w:rsidR="006C44D4" w:rsidRPr="00F82D9F" w14:paraId="76D1CFED" w14:textId="77777777" w:rsidTr="001D4E5A">
        <w:tc>
          <w:tcPr>
            <w:tcW w:w="708" w:type="dxa"/>
            <w:vAlign w:val="center"/>
          </w:tcPr>
          <w:p w14:paraId="551C4FB0"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7</w:t>
            </w:r>
          </w:p>
        </w:tc>
        <w:tc>
          <w:tcPr>
            <w:tcW w:w="8393" w:type="dxa"/>
            <w:vAlign w:val="center"/>
          </w:tcPr>
          <w:p w14:paraId="3A29F611"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Nhà cung cấp có trách nhiệm kết nối với hệ thống CNTT của bệnh viện (nếu có)</w:t>
            </w:r>
          </w:p>
        </w:tc>
      </w:tr>
      <w:tr w:rsidR="003F2158" w:rsidRPr="00F82D9F" w14:paraId="512F45B4" w14:textId="77777777" w:rsidTr="001D4E5A">
        <w:tc>
          <w:tcPr>
            <w:tcW w:w="708" w:type="dxa"/>
            <w:vAlign w:val="center"/>
          </w:tcPr>
          <w:p w14:paraId="2FD9C06B" w14:textId="7F943E89" w:rsidR="003F2158" w:rsidRPr="00F82D9F" w:rsidRDefault="003F2158" w:rsidP="003F2158">
            <w:pPr>
              <w:spacing w:line="400" w:lineRule="exact"/>
              <w:jc w:val="center"/>
              <w:rPr>
                <w:rFonts w:ascii="Times New Roman" w:eastAsia="Times New Roman" w:hAnsi="Times New Roman" w:cs="Times New Roman"/>
                <w:sz w:val="26"/>
                <w:szCs w:val="26"/>
              </w:rPr>
            </w:pPr>
            <w:r w:rsidRPr="003F2158">
              <w:rPr>
                <w:rFonts w:ascii="Times New Roman" w:eastAsia="Times New Roman" w:hAnsi="Times New Roman" w:cs="Times New Roman"/>
                <w:color w:val="EE0000"/>
                <w:sz w:val="26"/>
                <w:szCs w:val="26"/>
                <w:highlight w:val="yellow"/>
              </w:rPr>
              <w:t>8</w:t>
            </w:r>
          </w:p>
        </w:tc>
        <w:tc>
          <w:tcPr>
            <w:tcW w:w="8393" w:type="dxa"/>
            <w:vAlign w:val="center"/>
          </w:tcPr>
          <w:p w14:paraId="3D3BE7EA" w14:textId="77777777" w:rsidR="003A71FF" w:rsidRDefault="003A71FF" w:rsidP="003A71FF">
            <w:pPr>
              <w:spacing w:line="400" w:lineRule="exact"/>
              <w:rPr>
                <w:rFonts w:ascii="Times New Roman" w:eastAsia="Times New Roman" w:hAnsi="Times New Roman" w:cs="Times New Roman"/>
                <w:color w:val="EE0000"/>
                <w:sz w:val="26"/>
                <w:szCs w:val="26"/>
                <w:highlight w:val="yellow"/>
              </w:rPr>
            </w:pPr>
            <w:r w:rsidRPr="003F2158">
              <w:rPr>
                <w:rFonts w:ascii="Times New Roman" w:eastAsia="Times New Roman" w:hAnsi="Times New Roman" w:cs="Times New Roman"/>
                <w:color w:val="EE0000"/>
                <w:sz w:val="26"/>
                <w:szCs w:val="26"/>
                <w:highlight w:val="yellow"/>
              </w:rPr>
              <w:t xml:space="preserve">Có kỹ sư có chứng chỉ đào tạo </w:t>
            </w:r>
            <w:r>
              <w:rPr>
                <w:rFonts w:ascii="Times New Roman" w:eastAsia="Times New Roman" w:hAnsi="Times New Roman" w:cs="Times New Roman"/>
                <w:color w:val="EE0000"/>
                <w:sz w:val="26"/>
                <w:szCs w:val="26"/>
                <w:highlight w:val="yellow"/>
              </w:rPr>
              <w:t>về thiết bị dự thầu (máy chính)</w:t>
            </w:r>
            <w:r w:rsidRPr="003F2158">
              <w:rPr>
                <w:rFonts w:ascii="Times New Roman" w:eastAsia="Times New Roman" w:hAnsi="Times New Roman" w:cs="Times New Roman"/>
                <w:color w:val="EE0000"/>
                <w:sz w:val="26"/>
                <w:szCs w:val="26"/>
                <w:highlight w:val="yellow"/>
              </w:rPr>
              <w:t xml:space="preserve"> </w:t>
            </w:r>
          </w:p>
          <w:p w14:paraId="4FB7972C" w14:textId="3E3CDDCA" w:rsidR="003F2158" w:rsidRPr="00F82D9F" w:rsidRDefault="003A71FF" w:rsidP="003A71FF">
            <w:pPr>
              <w:spacing w:line="400" w:lineRule="exact"/>
              <w:rPr>
                <w:rFonts w:ascii="Times New Roman" w:eastAsia="Times New Roman" w:hAnsi="Times New Roman" w:cs="Times New Roman"/>
                <w:sz w:val="26"/>
                <w:szCs w:val="26"/>
              </w:rPr>
            </w:pPr>
            <w:r>
              <w:rPr>
                <w:rFonts w:ascii="Times New Roman" w:eastAsia="Times New Roman" w:hAnsi="Times New Roman" w:cs="Times New Roman"/>
                <w:color w:val="EE0000"/>
                <w:sz w:val="26"/>
                <w:szCs w:val="26"/>
                <w:highlight w:val="yellow"/>
              </w:rPr>
              <w:t>(C</w:t>
            </w:r>
            <w:r w:rsidRPr="003F2158">
              <w:rPr>
                <w:rFonts w:ascii="Times New Roman" w:eastAsia="Times New Roman" w:hAnsi="Times New Roman" w:cs="Times New Roman"/>
                <w:color w:val="EE0000"/>
                <w:sz w:val="26"/>
                <w:szCs w:val="26"/>
                <w:highlight w:val="yellow"/>
              </w:rPr>
              <w:t>ung cấp chứng chỉ đào tạo và tài liệu chứng minh khả năng huy động nhân sự).</w:t>
            </w:r>
          </w:p>
        </w:tc>
      </w:tr>
    </w:tbl>
    <w:p w14:paraId="5F2A8207" w14:textId="77777777" w:rsidR="006C44D4" w:rsidRPr="006C44D4" w:rsidRDefault="006C44D4" w:rsidP="006C44D4"/>
    <w:p w14:paraId="79A0621A" w14:textId="3D86A512" w:rsidR="00586AA5" w:rsidRPr="00146900" w:rsidRDefault="00586AA5" w:rsidP="00F82D9F">
      <w:pPr>
        <w:spacing w:after="0"/>
        <w:rPr>
          <w:rFonts w:ascii="Times New Roman" w:hAnsi="Times New Roman" w:cs="Times New Roman"/>
          <w:sz w:val="26"/>
          <w:szCs w:val="26"/>
        </w:rPr>
      </w:pPr>
    </w:p>
    <w:p w14:paraId="18E07C34" w14:textId="5B30752D" w:rsidR="00586AA5" w:rsidRDefault="00F27269" w:rsidP="00F82D9F">
      <w:pPr>
        <w:pStyle w:val="Heading1"/>
        <w:spacing w:before="0"/>
        <w:rPr>
          <w:rFonts w:ascii="Times New Roman" w:eastAsia="Times New Roman" w:hAnsi="Times New Roman" w:cs="Times New Roman"/>
          <w:color w:val="000000"/>
          <w:sz w:val="26"/>
          <w:szCs w:val="26"/>
          <w:lang w:val="sv-SE"/>
        </w:rPr>
      </w:pPr>
      <w:r>
        <w:rPr>
          <w:rFonts w:ascii="Times New Roman" w:eastAsia="Times New Roman" w:hAnsi="Times New Roman" w:cs="Times New Roman"/>
          <w:color w:val="000000"/>
          <w:sz w:val="26"/>
          <w:szCs w:val="26"/>
        </w:rPr>
        <w:t>1.</w:t>
      </w:r>
      <w:r w:rsidR="002C33A9" w:rsidRPr="00146900">
        <w:rPr>
          <w:rFonts w:ascii="Times New Roman" w:eastAsia="Times New Roman" w:hAnsi="Times New Roman" w:cs="Times New Roman"/>
          <w:color w:val="000000"/>
          <w:sz w:val="26"/>
          <w:szCs w:val="26"/>
        </w:rPr>
        <w:t>3. Máy giúp thở xách tay - sơ sinh</w:t>
      </w:r>
      <w:r>
        <w:rPr>
          <w:rFonts w:ascii="Times New Roman" w:eastAsia="Times New Roman" w:hAnsi="Times New Roman" w:cs="Times New Roman"/>
          <w:color w:val="000000"/>
          <w:sz w:val="26"/>
          <w:szCs w:val="26"/>
        </w:rPr>
        <w:t xml:space="preserve"> </w:t>
      </w:r>
      <w:r w:rsidRPr="00F27269">
        <w:rPr>
          <w:rFonts w:ascii="Times New Roman" w:eastAsia="Times New Roman" w:hAnsi="Times New Roman" w:cs="Times New Roman"/>
          <w:color w:val="000000"/>
          <w:sz w:val="26"/>
          <w:szCs w:val="26"/>
          <w:lang w:val="sv-SE"/>
        </w:rPr>
        <w:t>(</w:t>
      </w:r>
      <w:r>
        <w:rPr>
          <w:rFonts w:ascii="Times New Roman" w:eastAsia="Times New Roman" w:hAnsi="Times New Roman" w:cs="Times New Roman"/>
          <w:color w:val="000000"/>
          <w:sz w:val="26"/>
          <w:szCs w:val="26"/>
          <w:lang w:val="sv-SE"/>
        </w:rPr>
        <w:t>STT theo danh mục: 3)</w:t>
      </w:r>
    </w:p>
    <w:tbl>
      <w:tblPr>
        <w:tblStyle w:val="TableGrid"/>
        <w:tblW w:w="0" w:type="auto"/>
        <w:tblLook w:val="04A0" w:firstRow="1" w:lastRow="0" w:firstColumn="1" w:lastColumn="0" w:noHBand="0" w:noVBand="1"/>
      </w:tblPr>
      <w:tblGrid>
        <w:gridCol w:w="968"/>
        <w:gridCol w:w="7907"/>
      </w:tblGrid>
      <w:tr w:rsidR="006C44D4" w:rsidRPr="00F82D9F" w14:paraId="5C38289B" w14:textId="77777777" w:rsidTr="001D4E5A">
        <w:tc>
          <w:tcPr>
            <w:tcW w:w="968" w:type="dxa"/>
            <w:vAlign w:val="center"/>
          </w:tcPr>
          <w:p w14:paraId="27E90F6D"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STT</w:t>
            </w:r>
          </w:p>
        </w:tc>
        <w:tc>
          <w:tcPr>
            <w:tcW w:w="8133" w:type="dxa"/>
            <w:vAlign w:val="center"/>
          </w:tcPr>
          <w:p w14:paraId="3301842B"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NỘI DUNG YÊU CẦU</w:t>
            </w:r>
          </w:p>
        </w:tc>
      </w:tr>
      <w:tr w:rsidR="006C44D4" w:rsidRPr="00F82D9F" w14:paraId="7D311B0F" w14:textId="77777777" w:rsidTr="001D4E5A">
        <w:tc>
          <w:tcPr>
            <w:tcW w:w="968" w:type="dxa"/>
            <w:vAlign w:val="center"/>
          </w:tcPr>
          <w:p w14:paraId="717AAAFB"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I</w:t>
            </w:r>
          </w:p>
        </w:tc>
        <w:tc>
          <w:tcPr>
            <w:tcW w:w="8133" w:type="dxa"/>
            <w:vAlign w:val="center"/>
          </w:tcPr>
          <w:p w14:paraId="09FE55E0"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YÊU CẦU CHUNG</w:t>
            </w:r>
          </w:p>
        </w:tc>
      </w:tr>
      <w:tr w:rsidR="006C44D4" w:rsidRPr="00F82D9F" w14:paraId="3D7BEB67" w14:textId="77777777" w:rsidTr="001D4E5A">
        <w:tc>
          <w:tcPr>
            <w:tcW w:w="968" w:type="dxa"/>
            <w:vAlign w:val="center"/>
          </w:tcPr>
          <w:p w14:paraId="5FE8007D"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1</w:t>
            </w:r>
          </w:p>
        </w:tc>
        <w:tc>
          <w:tcPr>
            <w:tcW w:w="8133" w:type="dxa"/>
            <w:vAlign w:val="center"/>
          </w:tcPr>
          <w:p w14:paraId="6267A6EE"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Năm sản xuất: Năm 2025 trở về sau, mới 100%</w:t>
            </w:r>
          </w:p>
        </w:tc>
      </w:tr>
      <w:tr w:rsidR="006C44D4" w:rsidRPr="00F82D9F" w14:paraId="08387309" w14:textId="77777777" w:rsidTr="001D4E5A">
        <w:tc>
          <w:tcPr>
            <w:tcW w:w="968" w:type="dxa"/>
            <w:vAlign w:val="center"/>
          </w:tcPr>
          <w:p w14:paraId="56029A52"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2</w:t>
            </w:r>
          </w:p>
        </w:tc>
        <w:tc>
          <w:tcPr>
            <w:tcW w:w="8133" w:type="dxa"/>
            <w:vAlign w:val="center"/>
          </w:tcPr>
          <w:p w14:paraId="3CE715B4"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Đạt tiêu chuẩn quản lý chất lượng ISO 13485</w:t>
            </w:r>
          </w:p>
        </w:tc>
      </w:tr>
      <w:tr w:rsidR="006C44D4" w:rsidRPr="00F82D9F" w14:paraId="75F19595" w14:textId="77777777" w:rsidTr="001D4E5A">
        <w:tc>
          <w:tcPr>
            <w:tcW w:w="968" w:type="dxa"/>
            <w:vAlign w:val="center"/>
          </w:tcPr>
          <w:p w14:paraId="78A1CF2C"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3</w:t>
            </w:r>
          </w:p>
        </w:tc>
        <w:tc>
          <w:tcPr>
            <w:tcW w:w="8133" w:type="dxa"/>
            <w:vAlign w:val="center"/>
          </w:tcPr>
          <w:p w14:paraId="7295BFF2"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Đạt tiêu chuẩn CE/EU Certificate hoặc FDA (Mỹ) hoặc MDR hoặc tương đương</w:t>
            </w:r>
          </w:p>
        </w:tc>
      </w:tr>
      <w:tr w:rsidR="006C44D4" w:rsidRPr="00F82D9F" w14:paraId="7EB6E97F" w14:textId="77777777" w:rsidTr="001D4E5A">
        <w:tc>
          <w:tcPr>
            <w:tcW w:w="968" w:type="dxa"/>
            <w:vAlign w:val="center"/>
          </w:tcPr>
          <w:p w14:paraId="500459E8"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4</w:t>
            </w:r>
          </w:p>
        </w:tc>
        <w:tc>
          <w:tcPr>
            <w:tcW w:w="8133" w:type="dxa"/>
            <w:vAlign w:val="center"/>
          </w:tcPr>
          <w:p w14:paraId="51F9FEF5"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Nguồn điện: Sử dụng điện áp tại Việt Nam</w:t>
            </w:r>
          </w:p>
        </w:tc>
      </w:tr>
      <w:tr w:rsidR="006C44D4" w:rsidRPr="00F82D9F" w14:paraId="10DD102E" w14:textId="77777777" w:rsidTr="001D4E5A">
        <w:tc>
          <w:tcPr>
            <w:tcW w:w="968" w:type="dxa"/>
            <w:vAlign w:val="center"/>
          </w:tcPr>
          <w:p w14:paraId="4A28ADF0"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5</w:t>
            </w:r>
          </w:p>
        </w:tc>
        <w:tc>
          <w:tcPr>
            <w:tcW w:w="8133" w:type="dxa"/>
            <w:vAlign w:val="center"/>
          </w:tcPr>
          <w:p w14:paraId="15A5B352"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Môi trường hoạt động:</w:t>
            </w:r>
          </w:p>
        </w:tc>
      </w:tr>
      <w:tr w:rsidR="006C44D4" w:rsidRPr="00F82D9F" w14:paraId="1645412C" w14:textId="77777777" w:rsidTr="001D4E5A">
        <w:tc>
          <w:tcPr>
            <w:tcW w:w="968" w:type="dxa"/>
            <w:vAlign w:val="center"/>
          </w:tcPr>
          <w:p w14:paraId="0BC281D1" w14:textId="77777777" w:rsidR="006C44D4" w:rsidRPr="00F82D9F" w:rsidRDefault="006C44D4" w:rsidP="00DB4A32">
            <w:pPr>
              <w:spacing w:line="400" w:lineRule="exact"/>
              <w:jc w:val="center"/>
              <w:rPr>
                <w:rFonts w:ascii="Times New Roman" w:hAnsi="Times New Roman" w:cs="Times New Roman"/>
                <w:sz w:val="26"/>
                <w:szCs w:val="26"/>
              </w:rPr>
            </w:pPr>
          </w:p>
        </w:tc>
        <w:tc>
          <w:tcPr>
            <w:tcW w:w="8133" w:type="dxa"/>
            <w:vAlign w:val="center"/>
          </w:tcPr>
          <w:p w14:paraId="3FFADEE1"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Nhiệt độ tối đa: ≥ 20°C</w:t>
            </w:r>
          </w:p>
        </w:tc>
      </w:tr>
      <w:tr w:rsidR="006C44D4" w:rsidRPr="00F82D9F" w14:paraId="3E170B85" w14:textId="77777777" w:rsidTr="001D4E5A">
        <w:tc>
          <w:tcPr>
            <w:tcW w:w="968" w:type="dxa"/>
            <w:vAlign w:val="center"/>
          </w:tcPr>
          <w:p w14:paraId="79E1E9E1" w14:textId="77777777" w:rsidR="006C44D4" w:rsidRPr="00F82D9F" w:rsidRDefault="006C44D4" w:rsidP="00DB4A32">
            <w:pPr>
              <w:spacing w:line="400" w:lineRule="exact"/>
              <w:jc w:val="center"/>
              <w:rPr>
                <w:rFonts w:ascii="Times New Roman" w:hAnsi="Times New Roman" w:cs="Times New Roman"/>
                <w:sz w:val="26"/>
                <w:szCs w:val="26"/>
              </w:rPr>
            </w:pPr>
          </w:p>
        </w:tc>
        <w:tc>
          <w:tcPr>
            <w:tcW w:w="8133" w:type="dxa"/>
            <w:vAlign w:val="center"/>
          </w:tcPr>
          <w:p w14:paraId="6AD66614"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Độ ẩm tối đa: ≥ 60%</w:t>
            </w:r>
          </w:p>
        </w:tc>
      </w:tr>
      <w:tr w:rsidR="006C44D4" w:rsidRPr="00F82D9F" w14:paraId="61948390" w14:textId="77777777" w:rsidTr="001D4E5A">
        <w:tc>
          <w:tcPr>
            <w:tcW w:w="968" w:type="dxa"/>
            <w:vAlign w:val="center"/>
          </w:tcPr>
          <w:p w14:paraId="1521C9B5"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6</w:t>
            </w:r>
          </w:p>
        </w:tc>
        <w:tc>
          <w:tcPr>
            <w:tcW w:w="8133" w:type="dxa"/>
            <w:vAlign w:val="center"/>
          </w:tcPr>
          <w:p w14:paraId="4C43D6CE"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Xuất xứ (máy chính): thuộc một trong các quốc gia thuộc nhóm nước G7 hoặc châu Âu</w:t>
            </w:r>
          </w:p>
        </w:tc>
      </w:tr>
      <w:tr w:rsidR="006C44D4" w:rsidRPr="00F82D9F" w14:paraId="5EA797DA" w14:textId="77777777" w:rsidTr="001D4E5A">
        <w:tc>
          <w:tcPr>
            <w:tcW w:w="968" w:type="dxa"/>
            <w:vAlign w:val="center"/>
          </w:tcPr>
          <w:p w14:paraId="19880647"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II</w:t>
            </w:r>
          </w:p>
        </w:tc>
        <w:tc>
          <w:tcPr>
            <w:tcW w:w="8133" w:type="dxa"/>
            <w:vAlign w:val="center"/>
          </w:tcPr>
          <w:p w14:paraId="126598E7"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YÊU CẦU CẤU HÌNH</w:t>
            </w:r>
          </w:p>
        </w:tc>
      </w:tr>
      <w:tr w:rsidR="006C44D4" w:rsidRPr="00F82D9F" w14:paraId="099149B6" w14:textId="77777777" w:rsidTr="001D4E5A">
        <w:tc>
          <w:tcPr>
            <w:tcW w:w="968" w:type="dxa"/>
            <w:vAlign w:val="center"/>
          </w:tcPr>
          <w:p w14:paraId="5E798067" w14:textId="77777777" w:rsidR="006C44D4" w:rsidRPr="00F82D9F" w:rsidRDefault="006C44D4" w:rsidP="00DB4A32">
            <w:pPr>
              <w:spacing w:line="400" w:lineRule="exact"/>
              <w:jc w:val="center"/>
              <w:rPr>
                <w:rFonts w:ascii="Times New Roman" w:hAnsi="Times New Roman" w:cs="Times New Roman"/>
                <w:sz w:val="26"/>
                <w:szCs w:val="26"/>
              </w:rPr>
            </w:pPr>
          </w:p>
        </w:tc>
        <w:tc>
          <w:tcPr>
            <w:tcW w:w="8133" w:type="dxa"/>
            <w:vAlign w:val="center"/>
          </w:tcPr>
          <w:p w14:paraId="763FD312"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Máy giúp thở xách tay - sơ sinh kèm phụ kiện tiêu chuẩn, tối thiểu bao gồm:</w:t>
            </w:r>
          </w:p>
        </w:tc>
      </w:tr>
      <w:tr w:rsidR="006C44D4" w:rsidRPr="00F82D9F" w14:paraId="2035CAD0" w14:textId="77777777" w:rsidTr="001D4E5A">
        <w:tc>
          <w:tcPr>
            <w:tcW w:w="968" w:type="dxa"/>
            <w:vAlign w:val="center"/>
          </w:tcPr>
          <w:p w14:paraId="25C57B73"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1</w:t>
            </w:r>
          </w:p>
        </w:tc>
        <w:tc>
          <w:tcPr>
            <w:tcW w:w="8133" w:type="dxa"/>
            <w:vAlign w:val="center"/>
          </w:tcPr>
          <w:p w14:paraId="241DA453"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Máy chính: 1 máy</w:t>
            </w:r>
          </w:p>
        </w:tc>
      </w:tr>
      <w:tr w:rsidR="006C44D4" w:rsidRPr="00F82D9F" w14:paraId="20B2CDA8" w14:textId="77777777" w:rsidTr="001D4E5A">
        <w:tc>
          <w:tcPr>
            <w:tcW w:w="968" w:type="dxa"/>
            <w:vAlign w:val="center"/>
          </w:tcPr>
          <w:p w14:paraId="4AB24C0D"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2</w:t>
            </w:r>
          </w:p>
        </w:tc>
        <w:tc>
          <w:tcPr>
            <w:tcW w:w="8133" w:type="dxa"/>
            <w:vAlign w:val="center"/>
          </w:tcPr>
          <w:p w14:paraId="351C7B4B"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Phụ kiện đi kèm cho 01 máy:</w:t>
            </w:r>
          </w:p>
        </w:tc>
      </w:tr>
      <w:tr w:rsidR="006C44D4" w:rsidRPr="00F82D9F" w14:paraId="3DA9EE82" w14:textId="77777777" w:rsidTr="001D4E5A">
        <w:tc>
          <w:tcPr>
            <w:tcW w:w="968" w:type="dxa"/>
            <w:vAlign w:val="center"/>
          </w:tcPr>
          <w:p w14:paraId="06885E9B" w14:textId="77777777" w:rsidR="006C44D4" w:rsidRPr="00F82D9F" w:rsidRDefault="006C44D4" w:rsidP="00DB4A32">
            <w:pPr>
              <w:spacing w:line="400" w:lineRule="exact"/>
              <w:jc w:val="center"/>
              <w:rPr>
                <w:rFonts w:ascii="Times New Roman" w:hAnsi="Times New Roman" w:cs="Times New Roman"/>
                <w:sz w:val="26"/>
                <w:szCs w:val="26"/>
              </w:rPr>
            </w:pPr>
          </w:p>
        </w:tc>
        <w:tc>
          <w:tcPr>
            <w:tcW w:w="8133" w:type="dxa"/>
            <w:vAlign w:val="center"/>
          </w:tcPr>
          <w:p w14:paraId="38A2191B"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Máy phun khí dung tích hợp theo máy chính: 01 máy</w:t>
            </w:r>
          </w:p>
        </w:tc>
      </w:tr>
      <w:tr w:rsidR="006C44D4" w:rsidRPr="00F82D9F" w14:paraId="1ED80FFF" w14:textId="77777777" w:rsidTr="001D4E5A">
        <w:tc>
          <w:tcPr>
            <w:tcW w:w="968" w:type="dxa"/>
            <w:vAlign w:val="center"/>
          </w:tcPr>
          <w:p w14:paraId="3B2FD8EE" w14:textId="77777777" w:rsidR="006C44D4" w:rsidRPr="00F82D9F" w:rsidRDefault="006C44D4" w:rsidP="00DB4A32">
            <w:pPr>
              <w:spacing w:line="400" w:lineRule="exact"/>
              <w:jc w:val="center"/>
              <w:rPr>
                <w:rFonts w:ascii="Times New Roman" w:hAnsi="Times New Roman" w:cs="Times New Roman"/>
                <w:sz w:val="26"/>
                <w:szCs w:val="26"/>
              </w:rPr>
            </w:pPr>
          </w:p>
        </w:tc>
        <w:tc>
          <w:tcPr>
            <w:tcW w:w="8133" w:type="dxa"/>
            <w:vAlign w:val="center"/>
          </w:tcPr>
          <w:p w14:paraId="35A1E4EC"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Bộ dây thở, dùng 01 lần: 05 bộ</w:t>
            </w:r>
          </w:p>
        </w:tc>
      </w:tr>
      <w:tr w:rsidR="006C44D4" w:rsidRPr="00F82D9F" w14:paraId="6A2FC96F" w14:textId="77777777" w:rsidTr="001D4E5A">
        <w:tc>
          <w:tcPr>
            <w:tcW w:w="968" w:type="dxa"/>
            <w:vAlign w:val="center"/>
          </w:tcPr>
          <w:p w14:paraId="61EA7071" w14:textId="77777777" w:rsidR="006C44D4" w:rsidRPr="00F82D9F" w:rsidRDefault="006C44D4" w:rsidP="00DB4A32">
            <w:pPr>
              <w:spacing w:line="400" w:lineRule="exact"/>
              <w:jc w:val="center"/>
              <w:rPr>
                <w:rFonts w:ascii="Times New Roman" w:hAnsi="Times New Roman" w:cs="Times New Roman"/>
                <w:sz w:val="26"/>
                <w:szCs w:val="26"/>
              </w:rPr>
            </w:pPr>
          </w:p>
        </w:tc>
        <w:tc>
          <w:tcPr>
            <w:tcW w:w="8133" w:type="dxa"/>
            <w:vAlign w:val="center"/>
          </w:tcPr>
          <w:p w14:paraId="79E891D6"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Cảm biến lưu lượng, dùng 01 lần: 05 cái</w:t>
            </w:r>
          </w:p>
        </w:tc>
      </w:tr>
      <w:tr w:rsidR="006C44D4" w:rsidRPr="00F82D9F" w14:paraId="2BC14C9B" w14:textId="77777777" w:rsidTr="001D4E5A">
        <w:tc>
          <w:tcPr>
            <w:tcW w:w="968" w:type="dxa"/>
            <w:vAlign w:val="center"/>
          </w:tcPr>
          <w:p w14:paraId="464F898E" w14:textId="77777777" w:rsidR="006C44D4" w:rsidRPr="00F82D9F" w:rsidRDefault="006C44D4" w:rsidP="00DB4A32">
            <w:pPr>
              <w:spacing w:line="400" w:lineRule="exact"/>
              <w:jc w:val="center"/>
              <w:rPr>
                <w:rFonts w:ascii="Times New Roman" w:hAnsi="Times New Roman" w:cs="Times New Roman"/>
                <w:sz w:val="26"/>
                <w:szCs w:val="26"/>
              </w:rPr>
            </w:pPr>
          </w:p>
        </w:tc>
        <w:tc>
          <w:tcPr>
            <w:tcW w:w="8133" w:type="dxa"/>
            <w:vAlign w:val="center"/>
          </w:tcPr>
          <w:p w14:paraId="745CEB71"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Mặt nạ thở: 01 cái</w:t>
            </w:r>
          </w:p>
        </w:tc>
      </w:tr>
      <w:tr w:rsidR="006C44D4" w:rsidRPr="00F82D9F" w14:paraId="6761104C" w14:textId="77777777" w:rsidTr="001D4E5A">
        <w:tc>
          <w:tcPr>
            <w:tcW w:w="968" w:type="dxa"/>
            <w:vAlign w:val="center"/>
          </w:tcPr>
          <w:p w14:paraId="31A4A835" w14:textId="77777777" w:rsidR="006C44D4" w:rsidRPr="00F82D9F" w:rsidRDefault="006C44D4" w:rsidP="00DB4A32">
            <w:pPr>
              <w:spacing w:line="400" w:lineRule="exact"/>
              <w:jc w:val="center"/>
              <w:rPr>
                <w:rFonts w:ascii="Times New Roman" w:hAnsi="Times New Roman" w:cs="Times New Roman"/>
                <w:sz w:val="26"/>
                <w:szCs w:val="26"/>
              </w:rPr>
            </w:pPr>
          </w:p>
        </w:tc>
        <w:tc>
          <w:tcPr>
            <w:tcW w:w="8133" w:type="dxa"/>
            <w:vAlign w:val="center"/>
          </w:tcPr>
          <w:p w14:paraId="14D5C130"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Phổi giả: 01 cái</w:t>
            </w:r>
          </w:p>
        </w:tc>
      </w:tr>
      <w:tr w:rsidR="006C44D4" w:rsidRPr="00F82D9F" w14:paraId="29AB3C1A" w14:textId="77777777" w:rsidTr="001D4E5A">
        <w:tc>
          <w:tcPr>
            <w:tcW w:w="968" w:type="dxa"/>
            <w:vAlign w:val="center"/>
          </w:tcPr>
          <w:p w14:paraId="11BB26DA" w14:textId="77777777" w:rsidR="006C44D4" w:rsidRPr="00F82D9F" w:rsidRDefault="006C44D4" w:rsidP="00DB4A32">
            <w:pPr>
              <w:spacing w:line="400" w:lineRule="exact"/>
              <w:jc w:val="center"/>
              <w:rPr>
                <w:rFonts w:ascii="Times New Roman" w:hAnsi="Times New Roman" w:cs="Times New Roman"/>
                <w:sz w:val="26"/>
                <w:szCs w:val="26"/>
              </w:rPr>
            </w:pPr>
          </w:p>
        </w:tc>
        <w:tc>
          <w:tcPr>
            <w:tcW w:w="8133" w:type="dxa"/>
            <w:vAlign w:val="center"/>
          </w:tcPr>
          <w:p w14:paraId="53CE3A9B"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Giá treo dây thở: 01 cái</w:t>
            </w:r>
          </w:p>
        </w:tc>
      </w:tr>
      <w:tr w:rsidR="006C44D4" w:rsidRPr="00F82D9F" w14:paraId="5BFC75C0" w14:textId="77777777" w:rsidTr="001D4E5A">
        <w:tc>
          <w:tcPr>
            <w:tcW w:w="968" w:type="dxa"/>
            <w:vAlign w:val="center"/>
          </w:tcPr>
          <w:p w14:paraId="292D8B96" w14:textId="77777777" w:rsidR="006C44D4" w:rsidRPr="00F82D9F" w:rsidRDefault="006C44D4" w:rsidP="00DB4A32">
            <w:pPr>
              <w:spacing w:line="400" w:lineRule="exact"/>
              <w:jc w:val="center"/>
              <w:rPr>
                <w:rFonts w:ascii="Times New Roman" w:hAnsi="Times New Roman" w:cs="Times New Roman"/>
                <w:sz w:val="26"/>
                <w:szCs w:val="26"/>
              </w:rPr>
            </w:pPr>
          </w:p>
        </w:tc>
        <w:tc>
          <w:tcPr>
            <w:tcW w:w="8133" w:type="dxa"/>
            <w:vAlign w:val="center"/>
          </w:tcPr>
          <w:p w14:paraId="5350C0AC"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Dây nguồn Oxy: 01 cái</w:t>
            </w:r>
          </w:p>
        </w:tc>
      </w:tr>
      <w:tr w:rsidR="006C44D4" w:rsidRPr="00F82D9F" w14:paraId="45068F4A" w14:textId="77777777" w:rsidTr="001D4E5A">
        <w:tc>
          <w:tcPr>
            <w:tcW w:w="968" w:type="dxa"/>
            <w:vAlign w:val="center"/>
          </w:tcPr>
          <w:p w14:paraId="7F3E3CD5" w14:textId="77777777" w:rsidR="006C44D4" w:rsidRPr="00F82D9F" w:rsidRDefault="006C44D4" w:rsidP="00DB4A32">
            <w:pPr>
              <w:spacing w:line="400" w:lineRule="exact"/>
              <w:jc w:val="center"/>
              <w:rPr>
                <w:rFonts w:ascii="Times New Roman" w:hAnsi="Times New Roman" w:cs="Times New Roman"/>
                <w:sz w:val="26"/>
                <w:szCs w:val="26"/>
              </w:rPr>
            </w:pPr>
          </w:p>
        </w:tc>
        <w:tc>
          <w:tcPr>
            <w:tcW w:w="8133" w:type="dxa"/>
            <w:vAlign w:val="center"/>
          </w:tcPr>
          <w:p w14:paraId="11B0C1C6"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Pin dự phòng: 01 bộ</w:t>
            </w:r>
          </w:p>
        </w:tc>
      </w:tr>
      <w:tr w:rsidR="006C44D4" w:rsidRPr="00F82D9F" w14:paraId="6955DCBA" w14:textId="77777777" w:rsidTr="001D4E5A">
        <w:tc>
          <w:tcPr>
            <w:tcW w:w="968" w:type="dxa"/>
            <w:vAlign w:val="center"/>
          </w:tcPr>
          <w:p w14:paraId="27B3D2DD" w14:textId="77777777" w:rsidR="006C44D4" w:rsidRPr="00F82D9F" w:rsidRDefault="006C44D4" w:rsidP="00DB4A32">
            <w:pPr>
              <w:spacing w:line="400" w:lineRule="exact"/>
              <w:jc w:val="center"/>
              <w:rPr>
                <w:rFonts w:ascii="Times New Roman" w:hAnsi="Times New Roman" w:cs="Times New Roman"/>
                <w:sz w:val="26"/>
                <w:szCs w:val="26"/>
              </w:rPr>
            </w:pPr>
          </w:p>
        </w:tc>
        <w:tc>
          <w:tcPr>
            <w:tcW w:w="8133" w:type="dxa"/>
            <w:vAlign w:val="center"/>
          </w:tcPr>
          <w:p w14:paraId="38AD3EFA"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Cáp nối DC với xe cứu thương: 01 cái</w:t>
            </w:r>
          </w:p>
        </w:tc>
      </w:tr>
      <w:tr w:rsidR="006C44D4" w:rsidRPr="00F82D9F" w14:paraId="58FED553" w14:textId="77777777" w:rsidTr="001D4E5A">
        <w:tc>
          <w:tcPr>
            <w:tcW w:w="968" w:type="dxa"/>
            <w:vAlign w:val="center"/>
          </w:tcPr>
          <w:p w14:paraId="1E01B898" w14:textId="77777777" w:rsidR="006C44D4" w:rsidRPr="00F82D9F" w:rsidRDefault="006C44D4" w:rsidP="00DB4A32">
            <w:pPr>
              <w:spacing w:line="400" w:lineRule="exact"/>
              <w:jc w:val="center"/>
              <w:rPr>
                <w:rFonts w:ascii="Times New Roman" w:hAnsi="Times New Roman" w:cs="Times New Roman"/>
                <w:sz w:val="26"/>
                <w:szCs w:val="26"/>
              </w:rPr>
            </w:pPr>
          </w:p>
        </w:tc>
        <w:tc>
          <w:tcPr>
            <w:tcW w:w="8133" w:type="dxa"/>
            <w:vAlign w:val="center"/>
          </w:tcPr>
          <w:p w14:paraId="43135DB6"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Xe đẩy máy thở chính hãng: 01 cái</w:t>
            </w:r>
          </w:p>
        </w:tc>
      </w:tr>
      <w:tr w:rsidR="006C44D4" w:rsidRPr="00F82D9F" w14:paraId="56FC1B42" w14:textId="77777777" w:rsidTr="001D4E5A">
        <w:tc>
          <w:tcPr>
            <w:tcW w:w="968" w:type="dxa"/>
            <w:vAlign w:val="center"/>
          </w:tcPr>
          <w:p w14:paraId="434AB28F"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3</w:t>
            </w:r>
          </w:p>
        </w:tc>
        <w:tc>
          <w:tcPr>
            <w:tcW w:w="8133" w:type="dxa"/>
            <w:vAlign w:val="center"/>
          </w:tcPr>
          <w:p w14:paraId="23B0F6E3"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Tài liệu hướng dẫn sử dụng tiếng Anh và tiếng Việt: 01 bộ</w:t>
            </w:r>
          </w:p>
        </w:tc>
      </w:tr>
      <w:tr w:rsidR="006C44D4" w:rsidRPr="00F82D9F" w14:paraId="460B2FB4" w14:textId="77777777" w:rsidTr="001D4E5A">
        <w:tc>
          <w:tcPr>
            <w:tcW w:w="968" w:type="dxa"/>
            <w:vAlign w:val="center"/>
          </w:tcPr>
          <w:p w14:paraId="20AEA70B"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III</w:t>
            </w:r>
          </w:p>
        </w:tc>
        <w:tc>
          <w:tcPr>
            <w:tcW w:w="8133" w:type="dxa"/>
            <w:vAlign w:val="center"/>
          </w:tcPr>
          <w:p w14:paraId="674B1255"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YÊU CẦU CHỈ TIÊU KỸ THUẬT</w:t>
            </w:r>
          </w:p>
        </w:tc>
      </w:tr>
      <w:tr w:rsidR="006C44D4" w:rsidRPr="00F82D9F" w14:paraId="113B47C0" w14:textId="77777777" w:rsidTr="001D4E5A">
        <w:tc>
          <w:tcPr>
            <w:tcW w:w="968" w:type="dxa"/>
            <w:vAlign w:val="center"/>
          </w:tcPr>
          <w:p w14:paraId="3631EAA7"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1</w:t>
            </w:r>
          </w:p>
        </w:tc>
        <w:tc>
          <w:tcPr>
            <w:tcW w:w="8133" w:type="dxa"/>
            <w:vAlign w:val="center"/>
          </w:tcPr>
          <w:p w14:paraId="3403CF7A"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Máy chính:</w:t>
            </w:r>
          </w:p>
        </w:tc>
      </w:tr>
      <w:tr w:rsidR="006C44D4" w:rsidRPr="00F82D9F" w14:paraId="554CD91B" w14:textId="77777777" w:rsidTr="001D4E5A">
        <w:tc>
          <w:tcPr>
            <w:tcW w:w="968" w:type="dxa"/>
            <w:vAlign w:val="center"/>
          </w:tcPr>
          <w:p w14:paraId="2A3C4EB8" w14:textId="77777777" w:rsidR="006C44D4" w:rsidRPr="00F82D9F" w:rsidRDefault="006C44D4" w:rsidP="00DB4A32">
            <w:pPr>
              <w:spacing w:line="400" w:lineRule="exact"/>
              <w:jc w:val="center"/>
              <w:rPr>
                <w:rFonts w:ascii="Times New Roman" w:hAnsi="Times New Roman" w:cs="Times New Roman"/>
                <w:sz w:val="26"/>
                <w:szCs w:val="26"/>
              </w:rPr>
            </w:pPr>
          </w:p>
        </w:tc>
        <w:tc>
          <w:tcPr>
            <w:tcW w:w="8133" w:type="dxa"/>
            <w:vAlign w:val="center"/>
          </w:tcPr>
          <w:p w14:paraId="66A4A4A2"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Thông khí cho trẻ sơ sinh ≤ 3 kg</w:t>
            </w:r>
          </w:p>
        </w:tc>
      </w:tr>
      <w:tr w:rsidR="006C44D4" w:rsidRPr="00F82D9F" w14:paraId="6A9A4D9A" w14:textId="77777777" w:rsidTr="001D4E5A">
        <w:tc>
          <w:tcPr>
            <w:tcW w:w="968" w:type="dxa"/>
            <w:vAlign w:val="center"/>
          </w:tcPr>
          <w:p w14:paraId="0031BD20"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TÍNH NĂNG ƯU VIỆT</w:t>
            </w:r>
          </w:p>
        </w:tc>
        <w:tc>
          <w:tcPr>
            <w:tcW w:w="8133" w:type="dxa"/>
            <w:vAlign w:val="center"/>
          </w:tcPr>
          <w:p w14:paraId="0F311FB6"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Thông khí cho trẻ sơ sinh ≤ 1 kg</w:t>
            </w:r>
          </w:p>
        </w:tc>
      </w:tr>
      <w:tr w:rsidR="006C44D4" w:rsidRPr="00F82D9F" w14:paraId="01B8D11A" w14:textId="77777777" w:rsidTr="001D4E5A">
        <w:tc>
          <w:tcPr>
            <w:tcW w:w="968" w:type="dxa"/>
            <w:vAlign w:val="center"/>
          </w:tcPr>
          <w:p w14:paraId="3C9FF5E7" w14:textId="77777777" w:rsidR="006C44D4" w:rsidRPr="00F82D9F" w:rsidRDefault="006C44D4" w:rsidP="00DB4A32">
            <w:pPr>
              <w:spacing w:line="400" w:lineRule="exact"/>
              <w:jc w:val="center"/>
              <w:rPr>
                <w:rFonts w:ascii="Times New Roman" w:hAnsi="Times New Roman" w:cs="Times New Roman"/>
                <w:sz w:val="26"/>
                <w:szCs w:val="26"/>
              </w:rPr>
            </w:pPr>
          </w:p>
        </w:tc>
        <w:tc>
          <w:tcPr>
            <w:tcW w:w="8133" w:type="dxa"/>
            <w:vAlign w:val="center"/>
          </w:tcPr>
          <w:p w14:paraId="5FA96C9E"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Màn hình màu, kích thước  ≥ 8 inches, thao tác cảm ứng.</w:t>
            </w:r>
          </w:p>
        </w:tc>
      </w:tr>
      <w:tr w:rsidR="006C44D4" w:rsidRPr="00F82D9F" w14:paraId="60BDC04E" w14:textId="77777777" w:rsidTr="001D4E5A">
        <w:tc>
          <w:tcPr>
            <w:tcW w:w="968" w:type="dxa"/>
            <w:vAlign w:val="center"/>
          </w:tcPr>
          <w:p w14:paraId="2A3A94E9" w14:textId="77777777" w:rsidR="006C44D4" w:rsidRPr="00F82D9F" w:rsidRDefault="006C44D4" w:rsidP="00DB4A32">
            <w:pPr>
              <w:spacing w:line="400" w:lineRule="exact"/>
              <w:jc w:val="center"/>
              <w:rPr>
                <w:rFonts w:ascii="Times New Roman" w:hAnsi="Times New Roman" w:cs="Times New Roman"/>
                <w:sz w:val="26"/>
                <w:szCs w:val="26"/>
              </w:rPr>
            </w:pPr>
          </w:p>
        </w:tc>
        <w:tc>
          <w:tcPr>
            <w:tcW w:w="8133" w:type="dxa"/>
            <w:vAlign w:val="center"/>
          </w:tcPr>
          <w:p w14:paraId="246F668C"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Tích hợp hệ thống máy nén khí bên trong máy và hoạt động không cần Air trung tâm.</w:t>
            </w:r>
          </w:p>
        </w:tc>
      </w:tr>
      <w:tr w:rsidR="006C44D4" w:rsidRPr="00F82D9F" w14:paraId="66B3B406" w14:textId="77777777" w:rsidTr="001D4E5A">
        <w:tc>
          <w:tcPr>
            <w:tcW w:w="968" w:type="dxa"/>
            <w:vAlign w:val="center"/>
          </w:tcPr>
          <w:p w14:paraId="6A875A0F" w14:textId="77777777" w:rsidR="006C44D4" w:rsidRPr="00F82D9F" w:rsidRDefault="006C44D4" w:rsidP="00DB4A32">
            <w:pPr>
              <w:spacing w:line="400" w:lineRule="exact"/>
              <w:jc w:val="center"/>
              <w:rPr>
                <w:rFonts w:ascii="Times New Roman" w:hAnsi="Times New Roman" w:cs="Times New Roman"/>
                <w:sz w:val="26"/>
                <w:szCs w:val="26"/>
              </w:rPr>
            </w:pPr>
          </w:p>
        </w:tc>
        <w:tc>
          <w:tcPr>
            <w:tcW w:w="8133" w:type="dxa"/>
            <w:vAlign w:val="center"/>
          </w:tcPr>
          <w:p w14:paraId="6596D69A"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Có tích hợp hệ thống lọc khí HEPA.</w:t>
            </w:r>
          </w:p>
        </w:tc>
      </w:tr>
      <w:tr w:rsidR="006C44D4" w:rsidRPr="00F82D9F" w14:paraId="235A14D5" w14:textId="77777777" w:rsidTr="001D4E5A">
        <w:tc>
          <w:tcPr>
            <w:tcW w:w="968" w:type="dxa"/>
            <w:vAlign w:val="center"/>
          </w:tcPr>
          <w:p w14:paraId="170E4178" w14:textId="77777777" w:rsidR="006C44D4" w:rsidRPr="00F82D9F" w:rsidRDefault="006C44D4" w:rsidP="00DB4A32">
            <w:pPr>
              <w:spacing w:line="400" w:lineRule="exact"/>
              <w:jc w:val="center"/>
              <w:rPr>
                <w:rFonts w:ascii="Times New Roman" w:hAnsi="Times New Roman" w:cs="Times New Roman"/>
                <w:sz w:val="26"/>
                <w:szCs w:val="26"/>
              </w:rPr>
            </w:pPr>
          </w:p>
        </w:tc>
        <w:tc>
          <w:tcPr>
            <w:tcW w:w="8133" w:type="dxa"/>
            <w:vAlign w:val="center"/>
          </w:tcPr>
          <w:p w14:paraId="18F252AA"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Hiển thị các Dạng sóng: Áp lực, Lưu lượng, Thể tích, và đồ thị vòng lặp Áp lực/Thể tích, Áp lực/Lưu lượng, Thể tích/Lưu lượng.</w:t>
            </w:r>
          </w:p>
        </w:tc>
      </w:tr>
      <w:tr w:rsidR="006C44D4" w:rsidRPr="00F82D9F" w14:paraId="7D49AFDD" w14:textId="77777777" w:rsidTr="001D4E5A">
        <w:tc>
          <w:tcPr>
            <w:tcW w:w="968" w:type="dxa"/>
            <w:vAlign w:val="center"/>
          </w:tcPr>
          <w:p w14:paraId="51DDF762" w14:textId="77777777" w:rsidR="006C44D4" w:rsidRPr="00F82D9F" w:rsidRDefault="006C44D4" w:rsidP="00DB4A32">
            <w:pPr>
              <w:spacing w:line="400" w:lineRule="exact"/>
              <w:jc w:val="center"/>
              <w:rPr>
                <w:rFonts w:ascii="Times New Roman" w:hAnsi="Times New Roman" w:cs="Times New Roman"/>
                <w:sz w:val="26"/>
                <w:szCs w:val="26"/>
              </w:rPr>
            </w:pPr>
          </w:p>
        </w:tc>
        <w:tc>
          <w:tcPr>
            <w:tcW w:w="8133" w:type="dxa"/>
            <w:vAlign w:val="center"/>
          </w:tcPr>
          <w:p w14:paraId="4B6859CB"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Có thể sử dụng ≥ 02 nguồn Oxy: Nguồn áp lực cao và Nguồn áp lực thấp</w:t>
            </w:r>
          </w:p>
        </w:tc>
      </w:tr>
      <w:tr w:rsidR="006C44D4" w:rsidRPr="00F82D9F" w14:paraId="63B329DB" w14:textId="77777777" w:rsidTr="001D4E5A">
        <w:tc>
          <w:tcPr>
            <w:tcW w:w="968" w:type="dxa"/>
            <w:vAlign w:val="center"/>
          </w:tcPr>
          <w:p w14:paraId="0EEC9970" w14:textId="77777777" w:rsidR="006C44D4" w:rsidRPr="00F82D9F" w:rsidRDefault="006C44D4" w:rsidP="00DB4A32">
            <w:pPr>
              <w:spacing w:line="400" w:lineRule="exact"/>
              <w:jc w:val="center"/>
              <w:rPr>
                <w:rFonts w:ascii="Times New Roman" w:hAnsi="Times New Roman" w:cs="Times New Roman"/>
                <w:sz w:val="26"/>
                <w:szCs w:val="26"/>
              </w:rPr>
            </w:pPr>
          </w:p>
        </w:tc>
        <w:tc>
          <w:tcPr>
            <w:tcW w:w="8133" w:type="dxa"/>
            <w:vAlign w:val="center"/>
          </w:tcPr>
          <w:p w14:paraId="25C723BF"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Có tính năng thở sâu</w:t>
            </w:r>
          </w:p>
        </w:tc>
      </w:tr>
      <w:tr w:rsidR="006C44D4" w:rsidRPr="00F82D9F" w14:paraId="25D1DB80" w14:textId="77777777" w:rsidTr="001D4E5A">
        <w:tc>
          <w:tcPr>
            <w:tcW w:w="968" w:type="dxa"/>
            <w:vAlign w:val="center"/>
          </w:tcPr>
          <w:p w14:paraId="6B599DBC" w14:textId="77777777" w:rsidR="006C44D4" w:rsidRPr="00F82D9F" w:rsidRDefault="006C44D4" w:rsidP="00DB4A32">
            <w:pPr>
              <w:spacing w:line="400" w:lineRule="exact"/>
              <w:jc w:val="center"/>
              <w:rPr>
                <w:rFonts w:ascii="Times New Roman" w:hAnsi="Times New Roman" w:cs="Times New Roman"/>
                <w:sz w:val="26"/>
                <w:szCs w:val="26"/>
              </w:rPr>
            </w:pPr>
          </w:p>
        </w:tc>
        <w:tc>
          <w:tcPr>
            <w:tcW w:w="8133" w:type="dxa"/>
            <w:vAlign w:val="center"/>
          </w:tcPr>
          <w:p w14:paraId="680513B4"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Lịch sử sự kiện ≥ 1.000 sự kiện</w:t>
            </w:r>
          </w:p>
        </w:tc>
      </w:tr>
      <w:tr w:rsidR="006C44D4" w:rsidRPr="00F82D9F" w14:paraId="67C010DB" w14:textId="77777777" w:rsidTr="001D4E5A">
        <w:tc>
          <w:tcPr>
            <w:tcW w:w="968" w:type="dxa"/>
            <w:vAlign w:val="center"/>
          </w:tcPr>
          <w:p w14:paraId="7EDE81AE" w14:textId="77777777" w:rsidR="006C44D4" w:rsidRPr="00F82D9F" w:rsidRDefault="006C44D4" w:rsidP="00DB4A32">
            <w:pPr>
              <w:spacing w:line="400" w:lineRule="exact"/>
              <w:jc w:val="center"/>
              <w:rPr>
                <w:rFonts w:ascii="Times New Roman" w:hAnsi="Times New Roman" w:cs="Times New Roman"/>
                <w:sz w:val="26"/>
                <w:szCs w:val="26"/>
              </w:rPr>
            </w:pPr>
          </w:p>
        </w:tc>
        <w:tc>
          <w:tcPr>
            <w:tcW w:w="8133" w:type="dxa"/>
            <w:vAlign w:val="center"/>
          </w:tcPr>
          <w:p w14:paraId="3921FBA7"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Tính năng bù rò rỉ khí.</w:t>
            </w:r>
          </w:p>
        </w:tc>
      </w:tr>
      <w:tr w:rsidR="006C44D4" w:rsidRPr="00F82D9F" w14:paraId="048EBCCB" w14:textId="77777777" w:rsidTr="001D4E5A">
        <w:tc>
          <w:tcPr>
            <w:tcW w:w="968" w:type="dxa"/>
            <w:vAlign w:val="center"/>
          </w:tcPr>
          <w:p w14:paraId="4E537D92" w14:textId="77777777" w:rsidR="006C44D4" w:rsidRPr="00F82D9F" w:rsidRDefault="006C44D4" w:rsidP="00DB4A32">
            <w:pPr>
              <w:spacing w:line="400" w:lineRule="exact"/>
              <w:jc w:val="center"/>
              <w:rPr>
                <w:rFonts w:ascii="Times New Roman" w:hAnsi="Times New Roman" w:cs="Times New Roman"/>
                <w:sz w:val="26"/>
                <w:szCs w:val="26"/>
              </w:rPr>
            </w:pPr>
          </w:p>
        </w:tc>
        <w:tc>
          <w:tcPr>
            <w:tcW w:w="8133" w:type="dxa"/>
            <w:vAlign w:val="center"/>
          </w:tcPr>
          <w:p w14:paraId="740525F9"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Tính năng tạo nhịp thở bằng tay/tăng thời gian thở vào.</w:t>
            </w:r>
          </w:p>
        </w:tc>
      </w:tr>
      <w:tr w:rsidR="006C44D4" w:rsidRPr="00F82D9F" w14:paraId="04BA82A8" w14:textId="77777777" w:rsidTr="001D4E5A">
        <w:tc>
          <w:tcPr>
            <w:tcW w:w="968" w:type="dxa"/>
            <w:vAlign w:val="center"/>
          </w:tcPr>
          <w:p w14:paraId="72ED6A9F" w14:textId="77777777" w:rsidR="006C44D4" w:rsidRPr="00F82D9F" w:rsidRDefault="006C44D4" w:rsidP="00DB4A32">
            <w:pPr>
              <w:spacing w:line="400" w:lineRule="exact"/>
              <w:jc w:val="center"/>
              <w:rPr>
                <w:rFonts w:ascii="Times New Roman" w:hAnsi="Times New Roman" w:cs="Times New Roman"/>
                <w:sz w:val="26"/>
                <w:szCs w:val="26"/>
              </w:rPr>
            </w:pPr>
          </w:p>
        </w:tc>
        <w:tc>
          <w:tcPr>
            <w:tcW w:w="8133" w:type="dxa"/>
            <w:vAlign w:val="center"/>
          </w:tcPr>
          <w:p w14:paraId="19203C6B"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Điều chỉnh tăng nhanh nồng độ Oxy.</w:t>
            </w:r>
          </w:p>
        </w:tc>
      </w:tr>
      <w:tr w:rsidR="006C44D4" w:rsidRPr="00F82D9F" w14:paraId="3B0A9DEE" w14:textId="77777777" w:rsidTr="001D4E5A">
        <w:tc>
          <w:tcPr>
            <w:tcW w:w="968" w:type="dxa"/>
            <w:vAlign w:val="center"/>
          </w:tcPr>
          <w:p w14:paraId="023319D6" w14:textId="77777777" w:rsidR="006C44D4" w:rsidRPr="00F82D9F" w:rsidRDefault="006C44D4" w:rsidP="00DB4A32">
            <w:pPr>
              <w:spacing w:line="400" w:lineRule="exact"/>
              <w:jc w:val="center"/>
              <w:rPr>
                <w:rFonts w:ascii="Times New Roman" w:hAnsi="Times New Roman" w:cs="Times New Roman"/>
                <w:sz w:val="26"/>
                <w:szCs w:val="26"/>
              </w:rPr>
            </w:pPr>
          </w:p>
        </w:tc>
        <w:tc>
          <w:tcPr>
            <w:tcW w:w="8133" w:type="dxa"/>
            <w:vAlign w:val="center"/>
          </w:tcPr>
          <w:p w14:paraId="7D72E00F"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Nhóm bệnh nhân</w:t>
            </w:r>
          </w:p>
        </w:tc>
      </w:tr>
      <w:tr w:rsidR="006C44D4" w:rsidRPr="00F82D9F" w14:paraId="159E0387" w14:textId="77777777" w:rsidTr="001D4E5A">
        <w:tc>
          <w:tcPr>
            <w:tcW w:w="968" w:type="dxa"/>
            <w:vAlign w:val="center"/>
          </w:tcPr>
          <w:p w14:paraId="21599565" w14:textId="77777777" w:rsidR="006C44D4" w:rsidRPr="00F82D9F" w:rsidRDefault="006C44D4" w:rsidP="00DB4A32">
            <w:pPr>
              <w:spacing w:line="400" w:lineRule="exact"/>
              <w:jc w:val="center"/>
              <w:rPr>
                <w:rFonts w:ascii="Times New Roman" w:hAnsi="Times New Roman" w:cs="Times New Roman"/>
                <w:sz w:val="26"/>
                <w:szCs w:val="26"/>
              </w:rPr>
            </w:pPr>
          </w:p>
        </w:tc>
        <w:tc>
          <w:tcPr>
            <w:tcW w:w="8133" w:type="dxa"/>
            <w:vAlign w:val="center"/>
          </w:tcPr>
          <w:p w14:paraId="04C506AE"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In màn hình / Có chức năng đóng băng (freeze) màn hình</w:t>
            </w:r>
          </w:p>
        </w:tc>
      </w:tr>
      <w:tr w:rsidR="006C44D4" w:rsidRPr="00F82D9F" w14:paraId="23828B30" w14:textId="77777777" w:rsidTr="001D4E5A">
        <w:tc>
          <w:tcPr>
            <w:tcW w:w="968" w:type="dxa"/>
            <w:vAlign w:val="center"/>
          </w:tcPr>
          <w:p w14:paraId="69F9FC00" w14:textId="77777777" w:rsidR="006C44D4" w:rsidRPr="00F82D9F" w:rsidRDefault="006C44D4" w:rsidP="00DB4A32">
            <w:pPr>
              <w:spacing w:line="400" w:lineRule="exact"/>
              <w:jc w:val="center"/>
              <w:rPr>
                <w:rFonts w:ascii="Times New Roman" w:hAnsi="Times New Roman" w:cs="Times New Roman"/>
                <w:sz w:val="26"/>
                <w:szCs w:val="26"/>
              </w:rPr>
            </w:pPr>
          </w:p>
        </w:tc>
        <w:tc>
          <w:tcPr>
            <w:tcW w:w="8133" w:type="dxa"/>
            <w:vAlign w:val="center"/>
          </w:tcPr>
          <w:p w14:paraId="3645816A"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Khóa màn hình</w:t>
            </w:r>
          </w:p>
        </w:tc>
      </w:tr>
      <w:tr w:rsidR="006C44D4" w:rsidRPr="00F82D9F" w14:paraId="308B8C04" w14:textId="77777777" w:rsidTr="001D4E5A">
        <w:tc>
          <w:tcPr>
            <w:tcW w:w="968" w:type="dxa"/>
            <w:vAlign w:val="center"/>
          </w:tcPr>
          <w:p w14:paraId="62227572" w14:textId="77777777" w:rsidR="006C44D4" w:rsidRPr="00F82D9F" w:rsidRDefault="006C44D4" w:rsidP="00DB4A32">
            <w:pPr>
              <w:spacing w:line="400" w:lineRule="exact"/>
              <w:jc w:val="center"/>
              <w:rPr>
                <w:rFonts w:ascii="Times New Roman" w:hAnsi="Times New Roman" w:cs="Times New Roman"/>
                <w:sz w:val="26"/>
                <w:szCs w:val="26"/>
              </w:rPr>
            </w:pPr>
          </w:p>
        </w:tc>
        <w:tc>
          <w:tcPr>
            <w:tcW w:w="8133" w:type="dxa"/>
            <w:vAlign w:val="center"/>
          </w:tcPr>
          <w:p w14:paraId="5F007B6A"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Tạm dừng máy</w:t>
            </w:r>
          </w:p>
        </w:tc>
      </w:tr>
      <w:tr w:rsidR="006C44D4" w:rsidRPr="00F82D9F" w14:paraId="791774D1" w14:textId="77777777" w:rsidTr="001D4E5A">
        <w:tc>
          <w:tcPr>
            <w:tcW w:w="968" w:type="dxa"/>
            <w:vAlign w:val="center"/>
          </w:tcPr>
          <w:p w14:paraId="74874E9D" w14:textId="77777777" w:rsidR="006C44D4" w:rsidRPr="00F82D9F" w:rsidRDefault="006C44D4" w:rsidP="00DB4A32">
            <w:pPr>
              <w:spacing w:line="400" w:lineRule="exact"/>
              <w:jc w:val="center"/>
              <w:rPr>
                <w:rFonts w:ascii="Times New Roman" w:hAnsi="Times New Roman" w:cs="Times New Roman"/>
                <w:sz w:val="26"/>
                <w:szCs w:val="26"/>
              </w:rPr>
            </w:pPr>
          </w:p>
        </w:tc>
        <w:tc>
          <w:tcPr>
            <w:tcW w:w="8133" w:type="dxa"/>
            <w:vAlign w:val="center"/>
          </w:tcPr>
          <w:p w14:paraId="05DFE316"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Lưu dữ liệu: có</w:t>
            </w:r>
          </w:p>
        </w:tc>
      </w:tr>
      <w:tr w:rsidR="006C44D4" w:rsidRPr="00F82D9F" w14:paraId="0489677D" w14:textId="77777777" w:rsidTr="001D4E5A">
        <w:tc>
          <w:tcPr>
            <w:tcW w:w="968" w:type="dxa"/>
            <w:vAlign w:val="center"/>
          </w:tcPr>
          <w:p w14:paraId="13E96E1D" w14:textId="77777777" w:rsidR="006C44D4" w:rsidRPr="00F82D9F" w:rsidRDefault="006C44D4" w:rsidP="00DB4A32">
            <w:pPr>
              <w:spacing w:line="400" w:lineRule="exact"/>
              <w:jc w:val="center"/>
              <w:rPr>
                <w:rFonts w:ascii="Times New Roman" w:hAnsi="Times New Roman" w:cs="Times New Roman"/>
                <w:sz w:val="26"/>
                <w:szCs w:val="26"/>
              </w:rPr>
            </w:pPr>
          </w:p>
        </w:tc>
        <w:tc>
          <w:tcPr>
            <w:tcW w:w="8133" w:type="dxa"/>
            <w:vAlign w:val="center"/>
          </w:tcPr>
          <w:p w14:paraId="7D320F7F"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Độ nhay thở vào: lưu lượng</w:t>
            </w:r>
          </w:p>
        </w:tc>
      </w:tr>
      <w:tr w:rsidR="006C44D4" w:rsidRPr="00F82D9F" w14:paraId="047B6A5A" w14:textId="77777777" w:rsidTr="001D4E5A">
        <w:tc>
          <w:tcPr>
            <w:tcW w:w="968" w:type="dxa"/>
            <w:vAlign w:val="center"/>
          </w:tcPr>
          <w:p w14:paraId="2653CCB3" w14:textId="77777777" w:rsidR="006C44D4" w:rsidRPr="00F82D9F" w:rsidRDefault="006C44D4" w:rsidP="00DB4A32">
            <w:pPr>
              <w:spacing w:line="400" w:lineRule="exact"/>
              <w:jc w:val="center"/>
              <w:rPr>
                <w:rFonts w:ascii="Times New Roman" w:hAnsi="Times New Roman" w:cs="Times New Roman"/>
                <w:sz w:val="26"/>
                <w:szCs w:val="26"/>
              </w:rPr>
            </w:pPr>
          </w:p>
        </w:tc>
        <w:tc>
          <w:tcPr>
            <w:tcW w:w="8133" w:type="dxa"/>
            <w:vAlign w:val="center"/>
          </w:tcPr>
          <w:p w14:paraId="77E0C1E5"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Vent status (trạng thái thở máy hiển thị: tình trạng oxy hóa máu, thông khí, nhịp tự thở của bệnh nhân())</w:t>
            </w:r>
          </w:p>
        </w:tc>
      </w:tr>
      <w:tr w:rsidR="006C44D4" w:rsidRPr="00F82D9F" w14:paraId="5041CA83" w14:textId="77777777" w:rsidTr="001D4E5A">
        <w:tc>
          <w:tcPr>
            <w:tcW w:w="968" w:type="dxa"/>
            <w:vAlign w:val="center"/>
          </w:tcPr>
          <w:p w14:paraId="0DABB16D"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2</w:t>
            </w:r>
          </w:p>
        </w:tc>
        <w:tc>
          <w:tcPr>
            <w:tcW w:w="8133" w:type="dxa"/>
            <w:vAlign w:val="center"/>
          </w:tcPr>
          <w:p w14:paraId="0EC254F4"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Các chế độ thở đi kèm theo máy:</w:t>
            </w:r>
          </w:p>
        </w:tc>
      </w:tr>
      <w:tr w:rsidR="006C44D4" w:rsidRPr="00F82D9F" w14:paraId="0E119AAE" w14:textId="77777777" w:rsidTr="001D4E5A">
        <w:tc>
          <w:tcPr>
            <w:tcW w:w="968" w:type="dxa"/>
            <w:vAlign w:val="center"/>
          </w:tcPr>
          <w:p w14:paraId="0702F470" w14:textId="77777777" w:rsidR="006C44D4" w:rsidRPr="00F82D9F" w:rsidRDefault="006C44D4" w:rsidP="00DB4A32">
            <w:pPr>
              <w:spacing w:line="400" w:lineRule="exact"/>
              <w:jc w:val="center"/>
              <w:rPr>
                <w:rFonts w:ascii="Times New Roman" w:hAnsi="Times New Roman" w:cs="Times New Roman"/>
                <w:sz w:val="26"/>
                <w:szCs w:val="26"/>
              </w:rPr>
            </w:pPr>
          </w:p>
        </w:tc>
        <w:tc>
          <w:tcPr>
            <w:tcW w:w="8133" w:type="dxa"/>
            <w:vAlign w:val="center"/>
          </w:tcPr>
          <w:p w14:paraId="17680EEF"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Chế độ Mục tiêu thể tích, điều khiển áp lực thích ứng:</w:t>
            </w:r>
          </w:p>
        </w:tc>
      </w:tr>
      <w:tr w:rsidR="006C44D4" w:rsidRPr="00F82D9F" w14:paraId="3705F81E" w14:textId="77777777" w:rsidTr="001D4E5A">
        <w:tc>
          <w:tcPr>
            <w:tcW w:w="968" w:type="dxa"/>
            <w:vAlign w:val="center"/>
          </w:tcPr>
          <w:p w14:paraId="5467ACFF" w14:textId="77777777" w:rsidR="006C44D4" w:rsidRPr="00F82D9F" w:rsidRDefault="006C44D4" w:rsidP="00DB4A32">
            <w:pPr>
              <w:spacing w:line="400" w:lineRule="exact"/>
              <w:jc w:val="center"/>
              <w:rPr>
                <w:rFonts w:ascii="Times New Roman" w:hAnsi="Times New Roman" w:cs="Times New Roman"/>
                <w:sz w:val="26"/>
                <w:szCs w:val="26"/>
              </w:rPr>
            </w:pPr>
          </w:p>
        </w:tc>
        <w:tc>
          <w:tcPr>
            <w:tcW w:w="8133" w:type="dxa"/>
            <w:vAlign w:val="center"/>
          </w:tcPr>
          <w:p w14:paraId="28649DC9"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Chế độ thở APVcmv / (S)CMV+: Các nhịp thở là bắt buộc và có mục tiêu thể tích</w:t>
            </w:r>
            <w:r>
              <w:rPr>
                <w:rFonts w:ascii="Times New Roman" w:eastAsia="Times New Roman" w:hAnsi="Times New Roman" w:cs="Times New Roman"/>
                <w:sz w:val="26"/>
                <w:szCs w:val="26"/>
              </w:rPr>
              <w:t xml:space="preserve"> </w:t>
            </w:r>
            <w:r w:rsidRPr="00F82D9F">
              <w:rPr>
                <w:rFonts w:ascii="Times New Roman" w:eastAsia="Times New Roman" w:hAnsi="Times New Roman" w:cs="Times New Roman"/>
                <w:sz w:val="26"/>
                <w:szCs w:val="26"/>
              </w:rPr>
              <w:t>Hoặc</w:t>
            </w:r>
            <w:r>
              <w:rPr>
                <w:rFonts w:ascii="Times New Roman" w:eastAsia="Times New Roman" w:hAnsi="Times New Roman" w:cs="Times New Roman"/>
                <w:sz w:val="26"/>
                <w:szCs w:val="26"/>
              </w:rPr>
              <w:t xml:space="preserve"> </w:t>
            </w:r>
            <w:r w:rsidRPr="00F82D9F">
              <w:rPr>
                <w:rFonts w:ascii="Times New Roman" w:eastAsia="Times New Roman" w:hAnsi="Times New Roman" w:cs="Times New Roman"/>
                <w:sz w:val="26"/>
                <w:szCs w:val="26"/>
              </w:rPr>
              <w:t>Thông khí kiểm soát thể tích VCV</w:t>
            </w:r>
            <w:r>
              <w:rPr>
                <w:rFonts w:ascii="Times New Roman" w:eastAsia="Times New Roman" w:hAnsi="Times New Roman" w:cs="Times New Roman"/>
                <w:sz w:val="26"/>
                <w:szCs w:val="26"/>
              </w:rPr>
              <w:t xml:space="preserve"> </w:t>
            </w:r>
            <w:r w:rsidRPr="00F82D9F">
              <w:rPr>
                <w:rFonts w:ascii="Times New Roman" w:eastAsia="Times New Roman" w:hAnsi="Times New Roman" w:cs="Times New Roman"/>
                <w:sz w:val="26"/>
                <w:szCs w:val="26"/>
              </w:rPr>
              <w:t>Hoặc tương đương</w:t>
            </w:r>
          </w:p>
        </w:tc>
      </w:tr>
      <w:tr w:rsidR="006C44D4" w:rsidRPr="00F82D9F" w14:paraId="46526A9D" w14:textId="77777777" w:rsidTr="001D4E5A">
        <w:tc>
          <w:tcPr>
            <w:tcW w:w="968" w:type="dxa"/>
            <w:vAlign w:val="center"/>
          </w:tcPr>
          <w:p w14:paraId="7B0C7767" w14:textId="77777777" w:rsidR="006C44D4" w:rsidRPr="00F82D9F" w:rsidRDefault="006C44D4" w:rsidP="00DB4A32">
            <w:pPr>
              <w:spacing w:line="400" w:lineRule="exact"/>
              <w:jc w:val="center"/>
              <w:rPr>
                <w:rFonts w:ascii="Times New Roman" w:hAnsi="Times New Roman" w:cs="Times New Roman"/>
                <w:sz w:val="26"/>
                <w:szCs w:val="26"/>
              </w:rPr>
            </w:pPr>
          </w:p>
        </w:tc>
        <w:tc>
          <w:tcPr>
            <w:tcW w:w="8133" w:type="dxa"/>
            <w:vAlign w:val="center"/>
          </w:tcPr>
          <w:p w14:paraId="284DA8D3"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Chế độ thở APVsimv / SIMV+: Các nhịp thở bắt buộc có mục tiêu thể tích có thể được thay thế bằng các nhịp tự thở hỗ trợ áp lực</w:t>
            </w:r>
            <w:r>
              <w:rPr>
                <w:rFonts w:ascii="Times New Roman" w:eastAsia="Times New Roman" w:hAnsi="Times New Roman" w:cs="Times New Roman"/>
                <w:sz w:val="26"/>
                <w:szCs w:val="26"/>
              </w:rPr>
              <w:t xml:space="preserve"> </w:t>
            </w:r>
            <w:r w:rsidRPr="00F82D9F">
              <w:rPr>
                <w:rFonts w:ascii="Times New Roman" w:eastAsia="Times New Roman" w:hAnsi="Times New Roman" w:cs="Times New Roman"/>
                <w:sz w:val="26"/>
                <w:szCs w:val="26"/>
              </w:rPr>
              <w:t>Hoặc</w:t>
            </w:r>
            <w:r>
              <w:rPr>
                <w:rFonts w:ascii="Times New Roman" w:eastAsia="Times New Roman" w:hAnsi="Times New Roman" w:cs="Times New Roman"/>
                <w:sz w:val="26"/>
                <w:szCs w:val="26"/>
              </w:rPr>
              <w:t xml:space="preserve"> </w:t>
            </w:r>
            <w:r w:rsidRPr="00F82D9F">
              <w:rPr>
                <w:rFonts w:ascii="Times New Roman" w:eastAsia="Times New Roman" w:hAnsi="Times New Roman" w:cs="Times New Roman"/>
                <w:sz w:val="26"/>
                <w:szCs w:val="26"/>
              </w:rPr>
              <w:t>Thông khí kiểm soát áp lực theo mục đích thể tích (PRVC)</w:t>
            </w:r>
            <w:r>
              <w:rPr>
                <w:rFonts w:ascii="Times New Roman" w:eastAsia="Times New Roman" w:hAnsi="Times New Roman" w:cs="Times New Roman"/>
                <w:sz w:val="26"/>
                <w:szCs w:val="26"/>
              </w:rPr>
              <w:t xml:space="preserve"> </w:t>
            </w:r>
            <w:r w:rsidRPr="00F82D9F">
              <w:rPr>
                <w:rFonts w:ascii="Times New Roman" w:eastAsia="Times New Roman" w:hAnsi="Times New Roman" w:cs="Times New Roman"/>
                <w:sz w:val="26"/>
                <w:szCs w:val="26"/>
              </w:rPr>
              <w:t>Hoặc tương đương</w:t>
            </w:r>
          </w:p>
        </w:tc>
      </w:tr>
      <w:tr w:rsidR="006C44D4" w:rsidRPr="00F82D9F" w14:paraId="36FAB2DB" w14:textId="77777777" w:rsidTr="001D4E5A">
        <w:tc>
          <w:tcPr>
            <w:tcW w:w="968" w:type="dxa"/>
            <w:vAlign w:val="center"/>
          </w:tcPr>
          <w:p w14:paraId="62D0D935" w14:textId="77777777" w:rsidR="006C44D4" w:rsidRPr="00F82D9F" w:rsidRDefault="006C44D4" w:rsidP="00DB4A32">
            <w:pPr>
              <w:spacing w:line="400" w:lineRule="exact"/>
              <w:jc w:val="center"/>
              <w:rPr>
                <w:rFonts w:ascii="Times New Roman" w:hAnsi="Times New Roman" w:cs="Times New Roman"/>
                <w:sz w:val="26"/>
                <w:szCs w:val="26"/>
              </w:rPr>
            </w:pPr>
          </w:p>
        </w:tc>
        <w:tc>
          <w:tcPr>
            <w:tcW w:w="8133" w:type="dxa"/>
            <w:vAlign w:val="center"/>
          </w:tcPr>
          <w:p w14:paraId="0129ADBC"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Chế độ thở CPR hoặc CPV hoặc tương đương</w:t>
            </w:r>
          </w:p>
        </w:tc>
      </w:tr>
      <w:tr w:rsidR="006C44D4" w:rsidRPr="00F82D9F" w14:paraId="59CA93A9" w14:textId="77777777" w:rsidTr="001D4E5A">
        <w:tc>
          <w:tcPr>
            <w:tcW w:w="968" w:type="dxa"/>
            <w:vAlign w:val="center"/>
          </w:tcPr>
          <w:p w14:paraId="4AAC3FD2" w14:textId="77777777" w:rsidR="006C44D4" w:rsidRPr="00F82D9F" w:rsidRDefault="006C44D4" w:rsidP="00DB4A32">
            <w:pPr>
              <w:spacing w:line="400" w:lineRule="exact"/>
              <w:jc w:val="center"/>
              <w:rPr>
                <w:rFonts w:ascii="Times New Roman" w:hAnsi="Times New Roman" w:cs="Times New Roman"/>
                <w:sz w:val="26"/>
                <w:szCs w:val="26"/>
              </w:rPr>
            </w:pPr>
          </w:p>
        </w:tc>
        <w:tc>
          <w:tcPr>
            <w:tcW w:w="8133" w:type="dxa"/>
            <w:vAlign w:val="center"/>
          </w:tcPr>
          <w:p w14:paraId="4D192C70"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Chế độ thở VS hoặc PSV hoặc tương đương</w:t>
            </w:r>
          </w:p>
        </w:tc>
      </w:tr>
      <w:tr w:rsidR="006C44D4" w:rsidRPr="00F82D9F" w14:paraId="02075ED7" w14:textId="77777777" w:rsidTr="001D4E5A">
        <w:tc>
          <w:tcPr>
            <w:tcW w:w="968" w:type="dxa"/>
            <w:vAlign w:val="center"/>
          </w:tcPr>
          <w:p w14:paraId="4B8FA577" w14:textId="77777777" w:rsidR="006C44D4" w:rsidRPr="00F82D9F" w:rsidRDefault="006C44D4" w:rsidP="00DB4A32">
            <w:pPr>
              <w:spacing w:line="400" w:lineRule="exact"/>
              <w:jc w:val="center"/>
              <w:rPr>
                <w:rFonts w:ascii="Times New Roman" w:hAnsi="Times New Roman" w:cs="Times New Roman"/>
                <w:sz w:val="26"/>
                <w:szCs w:val="26"/>
              </w:rPr>
            </w:pPr>
          </w:p>
        </w:tc>
        <w:tc>
          <w:tcPr>
            <w:tcW w:w="8133" w:type="dxa"/>
            <w:vAlign w:val="center"/>
          </w:tcPr>
          <w:p w14:paraId="60CBB5B9"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Chế độ Điều khiển áp lực:</w:t>
            </w:r>
          </w:p>
        </w:tc>
      </w:tr>
      <w:tr w:rsidR="006C44D4" w:rsidRPr="00F82D9F" w14:paraId="4ACC7409" w14:textId="77777777" w:rsidTr="001D4E5A">
        <w:tc>
          <w:tcPr>
            <w:tcW w:w="968" w:type="dxa"/>
            <w:vAlign w:val="center"/>
          </w:tcPr>
          <w:p w14:paraId="6FCE0F68" w14:textId="77777777" w:rsidR="006C44D4" w:rsidRPr="00F82D9F" w:rsidRDefault="006C44D4" w:rsidP="00DB4A32">
            <w:pPr>
              <w:spacing w:line="400" w:lineRule="exact"/>
              <w:jc w:val="center"/>
              <w:rPr>
                <w:rFonts w:ascii="Times New Roman" w:hAnsi="Times New Roman" w:cs="Times New Roman"/>
                <w:sz w:val="26"/>
                <w:szCs w:val="26"/>
              </w:rPr>
            </w:pPr>
          </w:p>
        </w:tc>
        <w:tc>
          <w:tcPr>
            <w:tcW w:w="8133" w:type="dxa"/>
            <w:vAlign w:val="center"/>
          </w:tcPr>
          <w:p w14:paraId="4F31F68E"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Chế độ thở PCV+ hoặc PCV</w:t>
            </w:r>
          </w:p>
        </w:tc>
      </w:tr>
      <w:tr w:rsidR="006C44D4" w:rsidRPr="00F82D9F" w14:paraId="3D4041E9" w14:textId="77777777" w:rsidTr="001D4E5A">
        <w:tc>
          <w:tcPr>
            <w:tcW w:w="968" w:type="dxa"/>
            <w:vAlign w:val="center"/>
          </w:tcPr>
          <w:p w14:paraId="208C5DEE" w14:textId="77777777" w:rsidR="006C44D4" w:rsidRPr="00F82D9F" w:rsidRDefault="006C44D4" w:rsidP="00DB4A32">
            <w:pPr>
              <w:spacing w:line="400" w:lineRule="exact"/>
              <w:jc w:val="center"/>
              <w:rPr>
                <w:rFonts w:ascii="Times New Roman" w:hAnsi="Times New Roman" w:cs="Times New Roman"/>
                <w:sz w:val="26"/>
                <w:szCs w:val="26"/>
              </w:rPr>
            </w:pPr>
          </w:p>
        </w:tc>
        <w:tc>
          <w:tcPr>
            <w:tcW w:w="8133" w:type="dxa"/>
            <w:vAlign w:val="center"/>
          </w:tcPr>
          <w:p w14:paraId="43FC3313"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Chế độ thở P-SIMV+ hoặc PSIMV</w:t>
            </w:r>
          </w:p>
        </w:tc>
      </w:tr>
      <w:tr w:rsidR="006C44D4" w:rsidRPr="00F82D9F" w14:paraId="1CA2F26A" w14:textId="77777777" w:rsidTr="001D4E5A">
        <w:tc>
          <w:tcPr>
            <w:tcW w:w="968" w:type="dxa"/>
            <w:vAlign w:val="center"/>
          </w:tcPr>
          <w:p w14:paraId="652D5199" w14:textId="77777777" w:rsidR="006C44D4" w:rsidRPr="00F82D9F" w:rsidRDefault="006C44D4" w:rsidP="00DB4A32">
            <w:pPr>
              <w:spacing w:line="400" w:lineRule="exact"/>
              <w:jc w:val="center"/>
              <w:rPr>
                <w:rFonts w:ascii="Times New Roman" w:hAnsi="Times New Roman" w:cs="Times New Roman"/>
                <w:sz w:val="26"/>
                <w:szCs w:val="26"/>
              </w:rPr>
            </w:pPr>
          </w:p>
        </w:tc>
        <w:tc>
          <w:tcPr>
            <w:tcW w:w="8133" w:type="dxa"/>
            <w:vAlign w:val="center"/>
          </w:tcPr>
          <w:p w14:paraId="16A03F23"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Chế độ thở DuoPAP hoặc APRV</w:t>
            </w:r>
          </w:p>
        </w:tc>
      </w:tr>
      <w:tr w:rsidR="006C44D4" w:rsidRPr="00F82D9F" w14:paraId="258EDCA3" w14:textId="77777777" w:rsidTr="001D4E5A">
        <w:tc>
          <w:tcPr>
            <w:tcW w:w="968" w:type="dxa"/>
            <w:vAlign w:val="center"/>
          </w:tcPr>
          <w:p w14:paraId="323A9809" w14:textId="77777777" w:rsidR="006C44D4" w:rsidRPr="00F82D9F" w:rsidRDefault="006C44D4" w:rsidP="00DB4A32">
            <w:pPr>
              <w:spacing w:line="400" w:lineRule="exact"/>
              <w:jc w:val="center"/>
              <w:rPr>
                <w:rFonts w:ascii="Times New Roman" w:hAnsi="Times New Roman" w:cs="Times New Roman"/>
                <w:sz w:val="26"/>
                <w:szCs w:val="26"/>
              </w:rPr>
            </w:pPr>
          </w:p>
        </w:tc>
        <w:tc>
          <w:tcPr>
            <w:tcW w:w="8133" w:type="dxa"/>
            <w:vAlign w:val="center"/>
          </w:tcPr>
          <w:p w14:paraId="0CE76EB5"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Chế độ thở SPONT: Tất cả các nhịp thở đều là tự thở, có hoặc không có hỗ trợ áp lực</w:t>
            </w:r>
          </w:p>
        </w:tc>
      </w:tr>
      <w:tr w:rsidR="006C44D4" w:rsidRPr="00F82D9F" w14:paraId="15036646" w14:textId="77777777" w:rsidTr="001D4E5A">
        <w:tc>
          <w:tcPr>
            <w:tcW w:w="968" w:type="dxa"/>
            <w:vAlign w:val="center"/>
          </w:tcPr>
          <w:p w14:paraId="74B32C9B" w14:textId="77777777" w:rsidR="006C44D4" w:rsidRPr="00F82D9F" w:rsidRDefault="006C44D4" w:rsidP="00DB4A32">
            <w:pPr>
              <w:spacing w:line="400" w:lineRule="exact"/>
              <w:jc w:val="center"/>
              <w:rPr>
                <w:rFonts w:ascii="Times New Roman" w:hAnsi="Times New Roman" w:cs="Times New Roman"/>
                <w:sz w:val="26"/>
                <w:szCs w:val="26"/>
              </w:rPr>
            </w:pPr>
          </w:p>
        </w:tc>
        <w:tc>
          <w:tcPr>
            <w:tcW w:w="8133" w:type="dxa"/>
            <w:vAlign w:val="center"/>
          </w:tcPr>
          <w:p w14:paraId="18C33CE2"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Chế độ thở HiFlowO2: Liệu pháp thở oxy dòng cao, máy không hỗ trợ áp lực</w:t>
            </w:r>
          </w:p>
        </w:tc>
      </w:tr>
      <w:tr w:rsidR="006C44D4" w:rsidRPr="00F82D9F" w14:paraId="6FEA0702" w14:textId="77777777" w:rsidTr="001D4E5A">
        <w:tc>
          <w:tcPr>
            <w:tcW w:w="968" w:type="dxa"/>
            <w:vAlign w:val="center"/>
          </w:tcPr>
          <w:p w14:paraId="3E773970"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3</w:t>
            </w:r>
          </w:p>
        </w:tc>
        <w:tc>
          <w:tcPr>
            <w:tcW w:w="8133" w:type="dxa"/>
            <w:vAlign w:val="center"/>
          </w:tcPr>
          <w:p w14:paraId="7EE34564"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Các tính năng nâng cao:</w:t>
            </w:r>
          </w:p>
        </w:tc>
      </w:tr>
      <w:tr w:rsidR="006C44D4" w:rsidRPr="00F82D9F" w14:paraId="487D5D7D" w14:textId="77777777" w:rsidTr="001D4E5A">
        <w:tc>
          <w:tcPr>
            <w:tcW w:w="968" w:type="dxa"/>
            <w:vAlign w:val="center"/>
          </w:tcPr>
          <w:p w14:paraId="001BD755" w14:textId="77777777" w:rsidR="006C44D4" w:rsidRPr="00F82D9F" w:rsidRDefault="006C44D4" w:rsidP="00DB4A32">
            <w:pPr>
              <w:spacing w:line="400" w:lineRule="exact"/>
              <w:jc w:val="center"/>
              <w:rPr>
                <w:rFonts w:ascii="Times New Roman" w:hAnsi="Times New Roman" w:cs="Times New Roman"/>
                <w:sz w:val="26"/>
                <w:szCs w:val="26"/>
              </w:rPr>
            </w:pPr>
          </w:p>
        </w:tc>
        <w:tc>
          <w:tcPr>
            <w:tcW w:w="8133" w:type="dxa"/>
            <w:vAlign w:val="center"/>
          </w:tcPr>
          <w:p w14:paraId="4720983E"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Theo dõi etCO2</w:t>
            </w:r>
          </w:p>
        </w:tc>
      </w:tr>
      <w:tr w:rsidR="006C44D4" w:rsidRPr="00F82D9F" w14:paraId="13B7CF78" w14:textId="77777777" w:rsidTr="001D4E5A">
        <w:tc>
          <w:tcPr>
            <w:tcW w:w="968" w:type="dxa"/>
            <w:vAlign w:val="center"/>
          </w:tcPr>
          <w:p w14:paraId="0C7859E8" w14:textId="77777777" w:rsidR="006C44D4" w:rsidRPr="00F82D9F" w:rsidRDefault="006C44D4" w:rsidP="00DB4A32">
            <w:pPr>
              <w:spacing w:line="400" w:lineRule="exact"/>
              <w:jc w:val="center"/>
              <w:rPr>
                <w:rFonts w:ascii="Times New Roman" w:hAnsi="Times New Roman" w:cs="Times New Roman"/>
                <w:sz w:val="26"/>
                <w:szCs w:val="26"/>
              </w:rPr>
            </w:pPr>
          </w:p>
        </w:tc>
        <w:tc>
          <w:tcPr>
            <w:tcW w:w="8133" w:type="dxa"/>
            <w:vAlign w:val="center"/>
          </w:tcPr>
          <w:p w14:paraId="001DD66D"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Cổng giao tiếp đặc biệt: tối thiểu có một trong các cổng sau: COM, USB, gọi y tá, VGA, USB-A, USB-B</w:t>
            </w:r>
          </w:p>
        </w:tc>
      </w:tr>
      <w:tr w:rsidR="006C44D4" w:rsidRPr="00F82D9F" w14:paraId="387E3CE2" w14:textId="77777777" w:rsidTr="001D4E5A">
        <w:tc>
          <w:tcPr>
            <w:tcW w:w="968" w:type="dxa"/>
            <w:vAlign w:val="center"/>
          </w:tcPr>
          <w:p w14:paraId="0D9EE718" w14:textId="77777777" w:rsidR="006C44D4" w:rsidRPr="00F82D9F" w:rsidRDefault="006C44D4" w:rsidP="00DB4A32">
            <w:pPr>
              <w:spacing w:line="400" w:lineRule="exact"/>
              <w:jc w:val="center"/>
              <w:rPr>
                <w:rFonts w:ascii="Times New Roman" w:hAnsi="Times New Roman" w:cs="Times New Roman"/>
                <w:sz w:val="26"/>
                <w:szCs w:val="26"/>
              </w:rPr>
            </w:pPr>
          </w:p>
        </w:tc>
        <w:tc>
          <w:tcPr>
            <w:tcW w:w="8133" w:type="dxa"/>
            <w:vAlign w:val="center"/>
          </w:tcPr>
          <w:p w14:paraId="241443EA"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Kết nối với hệ thống theo dõi bệnh nhân hoặc mạng lưới bệnh viện</w:t>
            </w:r>
          </w:p>
        </w:tc>
      </w:tr>
      <w:tr w:rsidR="006C44D4" w:rsidRPr="00F82D9F" w14:paraId="2702E5E1" w14:textId="77777777" w:rsidTr="001D4E5A">
        <w:tc>
          <w:tcPr>
            <w:tcW w:w="968" w:type="dxa"/>
            <w:vAlign w:val="center"/>
          </w:tcPr>
          <w:p w14:paraId="5DF28417" w14:textId="77777777" w:rsidR="006C44D4" w:rsidRPr="00F82D9F" w:rsidRDefault="006C44D4" w:rsidP="00DB4A32">
            <w:pPr>
              <w:spacing w:line="400" w:lineRule="exact"/>
              <w:jc w:val="center"/>
              <w:rPr>
                <w:rFonts w:ascii="Times New Roman" w:hAnsi="Times New Roman" w:cs="Times New Roman"/>
                <w:sz w:val="26"/>
                <w:szCs w:val="26"/>
              </w:rPr>
            </w:pPr>
          </w:p>
        </w:tc>
        <w:tc>
          <w:tcPr>
            <w:tcW w:w="8133" w:type="dxa"/>
            <w:vAlign w:val="center"/>
          </w:tcPr>
          <w:p w14:paraId="3BC245F7"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Tùy chọn gắn máy thở trên các phương tiện (xe cứu thương, giường)</w:t>
            </w:r>
          </w:p>
        </w:tc>
      </w:tr>
      <w:tr w:rsidR="006C44D4" w:rsidRPr="00F82D9F" w14:paraId="5F5F9CEE" w14:textId="77777777" w:rsidTr="001D4E5A">
        <w:tc>
          <w:tcPr>
            <w:tcW w:w="968" w:type="dxa"/>
            <w:vAlign w:val="center"/>
          </w:tcPr>
          <w:p w14:paraId="3539B7B7" w14:textId="77777777" w:rsidR="006C44D4" w:rsidRPr="00F82D9F" w:rsidRDefault="006C44D4" w:rsidP="00DB4A32">
            <w:pPr>
              <w:spacing w:line="400" w:lineRule="exact"/>
              <w:jc w:val="center"/>
              <w:rPr>
                <w:rFonts w:ascii="Times New Roman" w:hAnsi="Times New Roman" w:cs="Times New Roman"/>
                <w:sz w:val="26"/>
                <w:szCs w:val="26"/>
              </w:rPr>
            </w:pPr>
          </w:p>
        </w:tc>
        <w:tc>
          <w:tcPr>
            <w:tcW w:w="8133" w:type="dxa"/>
            <w:vAlign w:val="center"/>
          </w:tcPr>
          <w:p w14:paraId="0249AC32"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Tùy chọn chế độ nhìn ban đêm (Night Vision Goggles)</w:t>
            </w:r>
          </w:p>
        </w:tc>
      </w:tr>
      <w:tr w:rsidR="006C44D4" w:rsidRPr="00F82D9F" w14:paraId="64D85AF5" w14:textId="77777777" w:rsidTr="001D4E5A">
        <w:tc>
          <w:tcPr>
            <w:tcW w:w="968" w:type="dxa"/>
            <w:vAlign w:val="center"/>
          </w:tcPr>
          <w:p w14:paraId="72143B17" w14:textId="77777777" w:rsidR="006C44D4" w:rsidRPr="00F82D9F" w:rsidRDefault="006C44D4" w:rsidP="00DB4A32">
            <w:pPr>
              <w:spacing w:line="400" w:lineRule="exact"/>
              <w:jc w:val="center"/>
              <w:rPr>
                <w:rFonts w:ascii="Times New Roman" w:hAnsi="Times New Roman" w:cs="Times New Roman"/>
                <w:sz w:val="26"/>
                <w:szCs w:val="26"/>
              </w:rPr>
            </w:pPr>
          </w:p>
        </w:tc>
        <w:tc>
          <w:tcPr>
            <w:tcW w:w="8133" w:type="dxa"/>
            <w:vAlign w:val="center"/>
          </w:tcPr>
          <w:p w14:paraId="0D2BD007"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Pin dự phòng thứ 2</w:t>
            </w:r>
          </w:p>
        </w:tc>
      </w:tr>
      <w:tr w:rsidR="006C44D4" w:rsidRPr="00F82D9F" w14:paraId="5E8F714D" w14:textId="77777777" w:rsidTr="001D4E5A">
        <w:tc>
          <w:tcPr>
            <w:tcW w:w="968" w:type="dxa"/>
            <w:vAlign w:val="center"/>
          </w:tcPr>
          <w:p w14:paraId="5B264E9B"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4</w:t>
            </w:r>
          </w:p>
        </w:tc>
        <w:tc>
          <w:tcPr>
            <w:tcW w:w="8133" w:type="dxa"/>
            <w:vAlign w:val="center"/>
          </w:tcPr>
          <w:p w14:paraId="67A275D6"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Thông số hoạt động:</w:t>
            </w:r>
          </w:p>
        </w:tc>
      </w:tr>
      <w:tr w:rsidR="006C44D4" w:rsidRPr="00F82D9F" w14:paraId="06657F4A" w14:textId="77777777" w:rsidTr="001D4E5A">
        <w:tc>
          <w:tcPr>
            <w:tcW w:w="968" w:type="dxa"/>
            <w:vAlign w:val="center"/>
          </w:tcPr>
          <w:p w14:paraId="3FFA79A7" w14:textId="77777777" w:rsidR="006C44D4" w:rsidRPr="00F82D9F" w:rsidRDefault="006C44D4" w:rsidP="00DB4A32">
            <w:pPr>
              <w:spacing w:line="400" w:lineRule="exact"/>
              <w:jc w:val="center"/>
              <w:rPr>
                <w:rFonts w:ascii="Times New Roman" w:hAnsi="Times New Roman" w:cs="Times New Roman"/>
                <w:sz w:val="26"/>
                <w:szCs w:val="26"/>
              </w:rPr>
            </w:pPr>
          </w:p>
        </w:tc>
        <w:tc>
          <w:tcPr>
            <w:tcW w:w="8133" w:type="dxa"/>
            <w:vAlign w:val="center"/>
          </w:tcPr>
          <w:p w14:paraId="0719DDFA"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Áp lực hít vào: 0 đến ≥50 cmH2O</w:t>
            </w:r>
          </w:p>
        </w:tc>
      </w:tr>
      <w:tr w:rsidR="006C44D4" w:rsidRPr="00F82D9F" w14:paraId="5F91FC9A" w14:textId="77777777" w:rsidTr="001D4E5A">
        <w:tc>
          <w:tcPr>
            <w:tcW w:w="968" w:type="dxa"/>
            <w:vAlign w:val="center"/>
          </w:tcPr>
          <w:p w14:paraId="7ED0E796" w14:textId="77777777" w:rsidR="006C44D4" w:rsidRPr="00F82D9F" w:rsidRDefault="006C44D4" w:rsidP="00DB4A32">
            <w:pPr>
              <w:spacing w:line="400" w:lineRule="exact"/>
              <w:jc w:val="center"/>
              <w:rPr>
                <w:rFonts w:ascii="Times New Roman" w:hAnsi="Times New Roman" w:cs="Times New Roman"/>
                <w:sz w:val="26"/>
                <w:szCs w:val="26"/>
              </w:rPr>
            </w:pPr>
          </w:p>
        </w:tc>
        <w:tc>
          <w:tcPr>
            <w:tcW w:w="8133" w:type="dxa"/>
            <w:vAlign w:val="center"/>
          </w:tcPr>
          <w:p w14:paraId="2F515E0E"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Lưu lượng hít vào tối đa: 150 lít/phút</w:t>
            </w:r>
          </w:p>
        </w:tc>
      </w:tr>
      <w:tr w:rsidR="006C44D4" w:rsidRPr="00F82D9F" w14:paraId="202973A9" w14:textId="77777777" w:rsidTr="001D4E5A">
        <w:tc>
          <w:tcPr>
            <w:tcW w:w="968" w:type="dxa"/>
            <w:vAlign w:val="center"/>
          </w:tcPr>
          <w:p w14:paraId="7E947EA7" w14:textId="77777777" w:rsidR="006C44D4" w:rsidRPr="00F82D9F" w:rsidRDefault="006C44D4" w:rsidP="00DB4A32">
            <w:pPr>
              <w:spacing w:line="400" w:lineRule="exact"/>
              <w:jc w:val="center"/>
              <w:rPr>
                <w:rFonts w:ascii="Times New Roman" w:hAnsi="Times New Roman" w:cs="Times New Roman"/>
                <w:sz w:val="26"/>
                <w:szCs w:val="26"/>
              </w:rPr>
            </w:pPr>
          </w:p>
        </w:tc>
        <w:tc>
          <w:tcPr>
            <w:tcW w:w="8133" w:type="dxa"/>
            <w:vAlign w:val="center"/>
          </w:tcPr>
          <w:p w14:paraId="21CBBD4A"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Độ nhạy thở vào: Lưu lượng.</w:t>
            </w:r>
          </w:p>
        </w:tc>
      </w:tr>
      <w:tr w:rsidR="006C44D4" w:rsidRPr="00F82D9F" w14:paraId="4B219D48" w14:textId="77777777" w:rsidTr="001D4E5A">
        <w:tc>
          <w:tcPr>
            <w:tcW w:w="968" w:type="dxa"/>
            <w:vAlign w:val="center"/>
          </w:tcPr>
          <w:p w14:paraId="7146E193" w14:textId="77777777" w:rsidR="006C44D4" w:rsidRPr="00F82D9F" w:rsidRDefault="006C44D4" w:rsidP="00DB4A32">
            <w:pPr>
              <w:spacing w:line="400" w:lineRule="exact"/>
              <w:jc w:val="center"/>
              <w:rPr>
                <w:rFonts w:ascii="Times New Roman" w:hAnsi="Times New Roman" w:cs="Times New Roman"/>
                <w:sz w:val="26"/>
                <w:szCs w:val="26"/>
              </w:rPr>
            </w:pPr>
          </w:p>
        </w:tc>
        <w:tc>
          <w:tcPr>
            <w:tcW w:w="8133" w:type="dxa"/>
            <w:vAlign w:val="center"/>
          </w:tcPr>
          <w:p w14:paraId="4748B3AC"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Thể tích khí lưu thông:  ≤20 đến ≥2000 mlít;</w:t>
            </w:r>
          </w:p>
        </w:tc>
      </w:tr>
      <w:tr w:rsidR="006C44D4" w:rsidRPr="00F82D9F" w14:paraId="2C055D0D" w14:textId="77777777" w:rsidTr="001D4E5A">
        <w:tc>
          <w:tcPr>
            <w:tcW w:w="968" w:type="dxa"/>
            <w:vAlign w:val="center"/>
          </w:tcPr>
          <w:p w14:paraId="639BBE27" w14:textId="77777777" w:rsidR="006C44D4" w:rsidRPr="00F82D9F" w:rsidRDefault="006C44D4" w:rsidP="00DB4A32">
            <w:pPr>
              <w:spacing w:line="400" w:lineRule="exact"/>
              <w:jc w:val="center"/>
              <w:rPr>
                <w:rFonts w:ascii="Times New Roman" w:hAnsi="Times New Roman" w:cs="Times New Roman"/>
                <w:sz w:val="26"/>
                <w:szCs w:val="26"/>
              </w:rPr>
            </w:pPr>
          </w:p>
        </w:tc>
        <w:tc>
          <w:tcPr>
            <w:tcW w:w="8133" w:type="dxa"/>
            <w:vAlign w:val="center"/>
          </w:tcPr>
          <w:p w14:paraId="68DAC6B1"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Có chức năng Điều chỉnh mức độ sáng màn hình</w:t>
            </w:r>
          </w:p>
        </w:tc>
      </w:tr>
      <w:tr w:rsidR="006C44D4" w:rsidRPr="00F82D9F" w14:paraId="7F523AA6" w14:textId="77777777" w:rsidTr="001D4E5A">
        <w:tc>
          <w:tcPr>
            <w:tcW w:w="968" w:type="dxa"/>
            <w:vAlign w:val="center"/>
          </w:tcPr>
          <w:p w14:paraId="64CF9303"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5</w:t>
            </w:r>
          </w:p>
        </w:tc>
        <w:tc>
          <w:tcPr>
            <w:tcW w:w="8133" w:type="dxa"/>
            <w:vAlign w:val="center"/>
          </w:tcPr>
          <w:p w14:paraId="0A47CB63"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Nguồn khí:</w:t>
            </w:r>
          </w:p>
        </w:tc>
      </w:tr>
      <w:tr w:rsidR="006C44D4" w:rsidRPr="00F82D9F" w14:paraId="3DB0083D" w14:textId="77777777" w:rsidTr="001D4E5A">
        <w:tc>
          <w:tcPr>
            <w:tcW w:w="968" w:type="dxa"/>
            <w:vAlign w:val="center"/>
          </w:tcPr>
          <w:p w14:paraId="10A10086" w14:textId="77777777" w:rsidR="006C44D4" w:rsidRPr="00F82D9F" w:rsidRDefault="006C44D4" w:rsidP="00DB4A32">
            <w:pPr>
              <w:spacing w:line="400" w:lineRule="exact"/>
              <w:jc w:val="center"/>
              <w:rPr>
                <w:rFonts w:ascii="Times New Roman" w:hAnsi="Times New Roman" w:cs="Times New Roman"/>
                <w:sz w:val="26"/>
                <w:szCs w:val="26"/>
              </w:rPr>
            </w:pPr>
          </w:p>
        </w:tc>
        <w:tc>
          <w:tcPr>
            <w:tcW w:w="8133" w:type="dxa"/>
            <w:vAlign w:val="center"/>
          </w:tcPr>
          <w:p w14:paraId="0B9DBEDE"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Nguồn khí O2: Áp lực đầu vào: ≤ 2.8 đến ≥ 6 bar; Chuẩn: DISS hoặc NIST</w:t>
            </w:r>
          </w:p>
        </w:tc>
      </w:tr>
      <w:tr w:rsidR="006C44D4" w:rsidRPr="00F82D9F" w14:paraId="3AC47D99" w14:textId="77777777" w:rsidTr="001D4E5A">
        <w:tc>
          <w:tcPr>
            <w:tcW w:w="968" w:type="dxa"/>
            <w:vAlign w:val="center"/>
          </w:tcPr>
          <w:p w14:paraId="2538F1D7" w14:textId="77777777" w:rsidR="006C44D4" w:rsidRPr="00F82D9F" w:rsidRDefault="006C44D4" w:rsidP="00DB4A32">
            <w:pPr>
              <w:spacing w:line="400" w:lineRule="exact"/>
              <w:jc w:val="center"/>
              <w:rPr>
                <w:rFonts w:ascii="Times New Roman" w:hAnsi="Times New Roman" w:cs="Times New Roman"/>
                <w:sz w:val="26"/>
                <w:szCs w:val="26"/>
              </w:rPr>
            </w:pPr>
          </w:p>
        </w:tc>
        <w:tc>
          <w:tcPr>
            <w:tcW w:w="8133" w:type="dxa"/>
            <w:vAlign w:val="center"/>
          </w:tcPr>
          <w:p w14:paraId="14A28B3E"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Nguồn khí AIR: Turbine tích hợp</w:t>
            </w:r>
          </w:p>
        </w:tc>
      </w:tr>
      <w:tr w:rsidR="006C44D4" w:rsidRPr="00F82D9F" w14:paraId="1F0E2E39" w14:textId="77777777" w:rsidTr="001D4E5A">
        <w:tc>
          <w:tcPr>
            <w:tcW w:w="968" w:type="dxa"/>
            <w:vAlign w:val="center"/>
          </w:tcPr>
          <w:p w14:paraId="1F1339A4"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6</w:t>
            </w:r>
          </w:p>
        </w:tc>
        <w:tc>
          <w:tcPr>
            <w:tcW w:w="8133" w:type="dxa"/>
            <w:vAlign w:val="center"/>
          </w:tcPr>
          <w:p w14:paraId="3F970100"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Các báo động: Có</w:t>
            </w:r>
          </w:p>
        </w:tc>
      </w:tr>
      <w:tr w:rsidR="006C44D4" w:rsidRPr="00F82D9F" w14:paraId="58393EA1" w14:textId="77777777" w:rsidTr="001D4E5A">
        <w:tc>
          <w:tcPr>
            <w:tcW w:w="968" w:type="dxa"/>
            <w:vAlign w:val="center"/>
          </w:tcPr>
          <w:p w14:paraId="7E1016A5"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7</w:t>
            </w:r>
          </w:p>
        </w:tc>
        <w:tc>
          <w:tcPr>
            <w:tcW w:w="8133" w:type="dxa"/>
            <w:vAlign w:val="center"/>
          </w:tcPr>
          <w:p w14:paraId="4A41C542"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Các cài đặt và khoảng giá trị:</w:t>
            </w:r>
          </w:p>
        </w:tc>
      </w:tr>
      <w:tr w:rsidR="006C44D4" w:rsidRPr="00F82D9F" w14:paraId="4EBE61E2" w14:textId="77777777" w:rsidTr="001D4E5A">
        <w:tc>
          <w:tcPr>
            <w:tcW w:w="968" w:type="dxa"/>
            <w:vAlign w:val="center"/>
          </w:tcPr>
          <w:p w14:paraId="27249589" w14:textId="77777777" w:rsidR="006C44D4" w:rsidRPr="00F82D9F" w:rsidRDefault="006C44D4" w:rsidP="00DB4A32">
            <w:pPr>
              <w:spacing w:line="400" w:lineRule="exact"/>
              <w:jc w:val="center"/>
              <w:rPr>
                <w:rFonts w:ascii="Times New Roman" w:hAnsi="Times New Roman" w:cs="Times New Roman"/>
                <w:sz w:val="26"/>
                <w:szCs w:val="26"/>
              </w:rPr>
            </w:pPr>
          </w:p>
        </w:tc>
        <w:tc>
          <w:tcPr>
            <w:tcW w:w="8133" w:type="dxa"/>
            <w:vAlign w:val="center"/>
          </w:tcPr>
          <w:p w14:paraId="41896397"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Dự phòng ngưng thở: Bật, Tắt</w:t>
            </w:r>
          </w:p>
        </w:tc>
      </w:tr>
      <w:tr w:rsidR="006C44D4" w:rsidRPr="00F82D9F" w14:paraId="7E886970" w14:textId="77777777" w:rsidTr="001D4E5A">
        <w:tc>
          <w:tcPr>
            <w:tcW w:w="968" w:type="dxa"/>
            <w:vAlign w:val="center"/>
          </w:tcPr>
          <w:p w14:paraId="78BE069F" w14:textId="77777777" w:rsidR="006C44D4" w:rsidRPr="00F82D9F" w:rsidRDefault="006C44D4" w:rsidP="00DB4A32">
            <w:pPr>
              <w:spacing w:line="400" w:lineRule="exact"/>
              <w:jc w:val="center"/>
              <w:rPr>
                <w:rFonts w:ascii="Times New Roman" w:hAnsi="Times New Roman" w:cs="Times New Roman"/>
                <w:sz w:val="26"/>
                <w:szCs w:val="26"/>
              </w:rPr>
            </w:pPr>
          </w:p>
        </w:tc>
        <w:tc>
          <w:tcPr>
            <w:tcW w:w="8133" w:type="dxa"/>
            <w:vAlign w:val="center"/>
          </w:tcPr>
          <w:p w14:paraId="2D10F4B4"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Độ nhạy thở ra (E. Trig): ≤ 10 đến ≥ 80(%)</w:t>
            </w:r>
          </w:p>
        </w:tc>
      </w:tr>
      <w:tr w:rsidR="006C44D4" w:rsidRPr="00F82D9F" w14:paraId="16CAC230" w14:textId="77777777" w:rsidTr="001D4E5A">
        <w:tc>
          <w:tcPr>
            <w:tcW w:w="968" w:type="dxa"/>
            <w:vAlign w:val="center"/>
          </w:tcPr>
          <w:p w14:paraId="5241FBE7" w14:textId="77777777" w:rsidR="006C44D4" w:rsidRPr="00F82D9F" w:rsidRDefault="006C44D4" w:rsidP="00DB4A32">
            <w:pPr>
              <w:spacing w:line="400" w:lineRule="exact"/>
              <w:jc w:val="center"/>
              <w:rPr>
                <w:rFonts w:ascii="Times New Roman" w:hAnsi="Times New Roman" w:cs="Times New Roman"/>
                <w:sz w:val="26"/>
                <w:szCs w:val="26"/>
              </w:rPr>
            </w:pPr>
          </w:p>
        </w:tc>
        <w:tc>
          <w:tcPr>
            <w:tcW w:w="8133" w:type="dxa"/>
            <w:vAlign w:val="center"/>
          </w:tcPr>
          <w:p w14:paraId="48699D77"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Lưu lượng tối đa (lít/phút): 2 đến  ≥ 80.</w:t>
            </w:r>
          </w:p>
        </w:tc>
      </w:tr>
      <w:tr w:rsidR="006C44D4" w:rsidRPr="00F82D9F" w14:paraId="74052F53" w14:textId="77777777" w:rsidTr="001D4E5A">
        <w:tc>
          <w:tcPr>
            <w:tcW w:w="968" w:type="dxa"/>
            <w:vAlign w:val="center"/>
          </w:tcPr>
          <w:p w14:paraId="7B886AC0" w14:textId="77777777" w:rsidR="006C44D4" w:rsidRPr="00F82D9F" w:rsidRDefault="006C44D4" w:rsidP="00DB4A32">
            <w:pPr>
              <w:spacing w:line="400" w:lineRule="exact"/>
              <w:jc w:val="center"/>
              <w:rPr>
                <w:rFonts w:ascii="Times New Roman" w:hAnsi="Times New Roman" w:cs="Times New Roman"/>
                <w:sz w:val="26"/>
                <w:szCs w:val="26"/>
              </w:rPr>
            </w:pPr>
          </w:p>
        </w:tc>
        <w:tc>
          <w:tcPr>
            <w:tcW w:w="8133" w:type="dxa"/>
            <w:vAlign w:val="center"/>
          </w:tcPr>
          <w:p w14:paraId="3B74343F"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Độ nhạy lưu lượng (lít/phút): ≤0.5 đến ≥10.</w:t>
            </w:r>
          </w:p>
        </w:tc>
      </w:tr>
      <w:tr w:rsidR="006C44D4" w:rsidRPr="00F82D9F" w14:paraId="7C7EB698" w14:textId="77777777" w:rsidTr="001D4E5A">
        <w:tc>
          <w:tcPr>
            <w:tcW w:w="968" w:type="dxa"/>
            <w:vAlign w:val="center"/>
          </w:tcPr>
          <w:p w14:paraId="05F56636" w14:textId="77777777" w:rsidR="006C44D4" w:rsidRPr="00F82D9F" w:rsidRDefault="006C44D4" w:rsidP="00DB4A32">
            <w:pPr>
              <w:spacing w:line="400" w:lineRule="exact"/>
              <w:jc w:val="center"/>
              <w:rPr>
                <w:rFonts w:ascii="Times New Roman" w:hAnsi="Times New Roman" w:cs="Times New Roman"/>
                <w:sz w:val="26"/>
                <w:szCs w:val="26"/>
              </w:rPr>
            </w:pPr>
          </w:p>
        </w:tc>
        <w:tc>
          <w:tcPr>
            <w:tcW w:w="8133" w:type="dxa"/>
            <w:vAlign w:val="center"/>
          </w:tcPr>
          <w:p w14:paraId="325EDE30"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Tỉ số I:E: ≤ 1:9 đến ≥ 1:1</w:t>
            </w:r>
          </w:p>
        </w:tc>
      </w:tr>
      <w:tr w:rsidR="006C44D4" w:rsidRPr="00F82D9F" w14:paraId="1AD84842" w14:textId="77777777" w:rsidTr="001D4E5A">
        <w:tc>
          <w:tcPr>
            <w:tcW w:w="968" w:type="dxa"/>
            <w:vAlign w:val="center"/>
          </w:tcPr>
          <w:p w14:paraId="242FD949" w14:textId="77777777" w:rsidR="006C44D4" w:rsidRPr="00F82D9F" w:rsidRDefault="006C44D4" w:rsidP="00DB4A32">
            <w:pPr>
              <w:spacing w:line="400" w:lineRule="exact"/>
              <w:jc w:val="center"/>
              <w:rPr>
                <w:rFonts w:ascii="Times New Roman" w:hAnsi="Times New Roman" w:cs="Times New Roman"/>
                <w:sz w:val="26"/>
                <w:szCs w:val="26"/>
              </w:rPr>
            </w:pPr>
          </w:p>
        </w:tc>
        <w:tc>
          <w:tcPr>
            <w:tcW w:w="8133" w:type="dxa"/>
            <w:vAlign w:val="center"/>
          </w:tcPr>
          <w:p w14:paraId="5AAF86EE"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Oxygen (%): ≤ 21 đến ≥ 100</w:t>
            </w:r>
          </w:p>
        </w:tc>
      </w:tr>
      <w:tr w:rsidR="006C44D4" w:rsidRPr="00F82D9F" w14:paraId="1B812AAB" w14:textId="77777777" w:rsidTr="001D4E5A">
        <w:tc>
          <w:tcPr>
            <w:tcW w:w="968" w:type="dxa"/>
            <w:vAlign w:val="center"/>
          </w:tcPr>
          <w:p w14:paraId="7658BFC0" w14:textId="77777777" w:rsidR="006C44D4" w:rsidRPr="00F82D9F" w:rsidRDefault="006C44D4" w:rsidP="00DB4A32">
            <w:pPr>
              <w:spacing w:line="400" w:lineRule="exact"/>
              <w:jc w:val="center"/>
              <w:rPr>
                <w:rFonts w:ascii="Times New Roman" w:hAnsi="Times New Roman" w:cs="Times New Roman"/>
                <w:sz w:val="26"/>
                <w:szCs w:val="26"/>
              </w:rPr>
            </w:pPr>
          </w:p>
        </w:tc>
        <w:tc>
          <w:tcPr>
            <w:tcW w:w="8133" w:type="dxa"/>
            <w:vAlign w:val="center"/>
          </w:tcPr>
          <w:p w14:paraId="45C1164C"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PEEP/CPAP: 0 đến ≥ 20 (cmH2O)</w:t>
            </w:r>
          </w:p>
        </w:tc>
      </w:tr>
      <w:tr w:rsidR="006C44D4" w:rsidRPr="00F82D9F" w14:paraId="57280F6D" w14:textId="77777777" w:rsidTr="001D4E5A">
        <w:tc>
          <w:tcPr>
            <w:tcW w:w="968" w:type="dxa"/>
            <w:vAlign w:val="center"/>
          </w:tcPr>
          <w:p w14:paraId="454E996B" w14:textId="77777777" w:rsidR="006C44D4" w:rsidRPr="00F82D9F" w:rsidRDefault="006C44D4" w:rsidP="00DB4A32">
            <w:pPr>
              <w:spacing w:line="400" w:lineRule="exact"/>
              <w:jc w:val="center"/>
              <w:rPr>
                <w:rFonts w:ascii="Times New Roman" w:hAnsi="Times New Roman" w:cs="Times New Roman"/>
                <w:sz w:val="26"/>
                <w:szCs w:val="26"/>
              </w:rPr>
            </w:pPr>
          </w:p>
        </w:tc>
        <w:tc>
          <w:tcPr>
            <w:tcW w:w="8133" w:type="dxa"/>
            <w:vAlign w:val="center"/>
          </w:tcPr>
          <w:p w14:paraId="736079A8"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Áp lực điều khiển (cmH2O): ≤ 5 đến  ≥ 60.</w:t>
            </w:r>
          </w:p>
        </w:tc>
      </w:tr>
      <w:tr w:rsidR="006C44D4" w:rsidRPr="00F82D9F" w14:paraId="305623E1" w14:textId="77777777" w:rsidTr="001D4E5A">
        <w:tc>
          <w:tcPr>
            <w:tcW w:w="968" w:type="dxa"/>
            <w:vAlign w:val="center"/>
          </w:tcPr>
          <w:p w14:paraId="36E4A9EE" w14:textId="77777777" w:rsidR="006C44D4" w:rsidRPr="00F82D9F" w:rsidRDefault="006C44D4" w:rsidP="00DB4A32">
            <w:pPr>
              <w:spacing w:line="400" w:lineRule="exact"/>
              <w:jc w:val="center"/>
              <w:rPr>
                <w:rFonts w:ascii="Times New Roman" w:hAnsi="Times New Roman" w:cs="Times New Roman"/>
                <w:sz w:val="26"/>
                <w:szCs w:val="26"/>
              </w:rPr>
            </w:pPr>
          </w:p>
        </w:tc>
        <w:tc>
          <w:tcPr>
            <w:tcW w:w="8133" w:type="dxa"/>
            <w:vAlign w:val="center"/>
          </w:tcPr>
          <w:p w14:paraId="7D57E76C"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Áp lực cao (cmH2O) (ở DuoPAP hoặc APRV): ≤ 5 đến  ≥ 60.</w:t>
            </w:r>
          </w:p>
        </w:tc>
      </w:tr>
      <w:tr w:rsidR="006C44D4" w:rsidRPr="00F82D9F" w14:paraId="24A9233B" w14:textId="77777777" w:rsidTr="001D4E5A">
        <w:tc>
          <w:tcPr>
            <w:tcW w:w="968" w:type="dxa"/>
            <w:vAlign w:val="center"/>
          </w:tcPr>
          <w:p w14:paraId="73AB3C23" w14:textId="77777777" w:rsidR="006C44D4" w:rsidRPr="00F82D9F" w:rsidRDefault="006C44D4" w:rsidP="00DB4A32">
            <w:pPr>
              <w:spacing w:line="400" w:lineRule="exact"/>
              <w:jc w:val="center"/>
              <w:rPr>
                <w:rFonts w:ascii="Times New Roman" w:hAnsi="Times New Roman" w:cs="Times New Roman"/>
                <w:sz w:val="26"/>
                <w:szCs w:val="26"/>
              </w:rPr>
            </w:pPr>
          </w:p>
        </w:tc>
        <w:tc>
          <w:tcPr>
            <w:tcW w:w="8133" w:type="dxa"/>
            <w:vAlign w:val="center"/>
          </w:tcPr>
          <w:p w14:paraId="0B2EFCE9"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Áp lực hít vào (cmH2O): ≤ 5 đến  ≥ 60.</w:t>
            </w:r>
          </w:p>
        </w:tc>
      </w:tr>
      <w:tr w:rsidR="006C44D4" w:rsidRPr="00F82D9F" w14:paraId="3283738D" w14:textId="77777777" w:rsidTr="001D4E5A">
        <w:tc>
          <w:tcPr>
            <w:tcW w:w="968" w:type="dxa"/>
            <w:vAlign w:val="center"/>
          </w:tcPr>
          <w:p w14:paraId="07B944D6" w14:textId="77777777" w:rsidR="006C44D4" w:rsidRPr="00F82D9F" w:rsidRDefault="006C44D4" w:rsidP="00DB4A32">
            <w:pPr>
              <w:spacing w:line="400" w:lineRule="exact"/>
              <w:jc w:val="center"/>
              <w:rPr>
                <w:rFonts w:ascii="Times New Roman" w:hAnsi="Times New Roman" w:cs="Times New Roman"/>
                <w:sz w:val="26"/>
                <w:szCs w:val="26"/>
              </w:rPr>
            </w:pPr>
          </w:p>
        </w:tc>
        <w:tc>
          <w:tcPr>
            <w:tcW w:w="8133" w:type="dxa"/>
            <w:vAlign w:val="center"/>
          </w:tcPr>
          <w:p w14:paraId="69927445"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Áp lực dốc (mgiây): ≤ 60 đến  ≥ 120.</w:t>
            </w:r>
          </w:p>
        </w:tc>
      </w:tr>
      <w:tr w:rsidR="006C44D4" w:rsidRPr="00F82D9F" w14:paraId="0D374737" w14:textId="77777777" w:rsidTr="001D4E5A">
        <w:tc>
          <w:tcPr>
            <w:tcW w:w="968" w:type="dxa"/>
            <w:vAlign w:val="center"/>
          </w:tcPr>
          <w:p w14:paraId="77F4C50E" w14:textId="77777777" w:rsidR="006C44D4" w:rsidRPr="00F82D9F" w:rsidRDefault="006C44D4" w:rsidP="00DB4A32">
            <w:pPr>
              <w:spacing w:line="400" w:lineRule="exact"/>
              <w:jc w:val="center"/>
              <w:rPr>
                <w:rFonts w:ascii="Times New Roman" w:hAnsi="Times New Roman" w:cs="Times New Roman"/>
                <w:sz w:val="26"/>
                <w:szCs w:val="26"/>
              </w:rPr>
            </w:pPr>
          </w:p>
        </w:tc>
        <w:tc>
          <w:tcPr>
            <w:tcW w:w="8133" w:type="dxa"/>
            <w:vAlign w:val="center"/>
          </w:tcPr>
          <w:p w14:paraId="0438AC51"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Áp lực hỗ trợ (cmH2O): ≤5 đến ≥ 40.</w:t>
            </w:r>
          </w:p>
        </w:tc>
      </w:tr>
      <w:tr w:rsidR="006C44D4" w:rsidRPr="00F82D9F" w14:paraId="76EA727A" w14:textId="77777777" w:rsidTr="001D4E5A">
        <w:tc>
          <w:tcPr>
            <w:tcW w:w="968" w:type="dxa"/>
            <w:vAlign w:val="center"/>
          </w:tcPr>
          <w:p w14:paraId="1CB3CDC4" w14:textId="77777777" w:rsidR="006C44D4" w:rsidRPr="00F82D9F" w:rsidRDefault="006C44D4" w:rsidP="00DB4A32">
            <w:pPr>
              <w:spacing w:line="400" w:lineRule="exact"/>
              <w:jc w:val="center"/>
              <w:rPr>
                <w:rFonts w:ascii="Times New Roman" w:hAnsi="Times New Roman" w:cs="Times New Roman"/>
                <w:sz w:val="26"/>
                <w:szCs w:val="26"/>
              </w:rPr>
            </w:pPr>
          </w:p>
        </w:tc>
        <w:tc>
          <w:tcPr>
            <w:tcW w:w="8133" w:type="dxa"/>
            <w:vAlign w:val="center"/>
          </w:tcPr>
          <w:p w14:paraId="38E9A84D"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Tần số (nhịp/phút): 1 đến  ≥ 80.</w:t>
            </w:r>
          </w:p>
        </w:tc>
      </w:tr>
      <w:tr w:rsidR="006C44D4" w:rsidRPr="00F82D9F" w14:paraId="0EF69895" w14:textId="77777777" w:rsidTr="001D4E5A">
        <w:tc>
          <w:tcPr>
            <w:tcW w:w="968" w:type="dxa"/>
            <w:vAlign w:val="center"/>
          </w:tcPr>
          <w:p w14:paraId="1B36B0BA" w14:textId="77777777" w:rsidR="006C44D4" w:rsidRPr="00F82D9F" w:rsidRDefault="006C44D4" w:rsidP="00DB4A32">
            <w:pPr>
              <w:spacing w:line="400" w:lineRule="exact"/>
              <w:jc w:val="center"/>
              <w:rPr>
                <w:rFonts w:ascii="Times New Roman" w:hAnsi="Times New Roman" w:cs="Times New Roman"/>
                <w:sz w:val="26"/>
                <w:szCs w:val="26"/>
              </w:rPr>
            </w:pPr>
          </w:p>
        </w:tc>
        <w:tc>
          <w:tcPr>
            <w:tcW w:w="8133" w:type="dxa"/>
            <w:vAlign w:val="center"/>
          </w:tcPr>
          <w:p w14:paraId="1C269388"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Giới tính: Nam/Nữ.</w:t>
            </w:r>
          </w:p>
        </w:tc>
      </w:tr>
      <w:tr w:rsidR="006C44D4" w:rsidRPr="00F82D9F" w14:paraId="543834AC" w14:textId="77777777" w:rsidTr="001D4E5A">
        <w:tc>
          <w:tcPr>
            <w:tcW w:w="968" w:type="dxa"/>
            <w:vAlign w:val="center"/>
          </w:tcPr>
          <w:p w14:paraId="25484D3E" w14:textId="77777777" w:rsidR="006C44D4" w:rsidRPr="00F82D9F" w:rsidRDefault="006C44D4" w:rsidP="00DB4A32">
            <w:pPr>
              <w:spacing w:line="400" w:lineRule="exact"/>
              <w:jc w:val="center"/>
              <w:rPr>
                <w:rFonts w:ascii="Times New Roman" w:hAnsi="Times New Roman" w:cs="Times New Roman"/>
                <w:sz w:val="26"/>
                <w:szCs w:val="26"/>
              </w:rPr>
            </w:pPr>
          </w:p>
        </w:tc>
        <w:tc>
          <w:tcPr>
            <w:tcW w:w="8133" w:type="dxa"/>
            <w:vAlign w:val="center"/>
          </w:tcPr>
          <w:p w14:paraId="61C81771"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Nhịp thở dài: Bật/Tắt.</w:t>
            </w:r>
          </w:p>
        </w:tc>
      </w:tr>
      <w:tr w:rsidR="006C44D4" w:rsidRPr="00F82D9F" w14:paraId="7F023C78" w14:textId="77777777" w:rsidTr="001D4E5A">
        <w:tc>
          <w:tcPr>
            <w:tcW w:w="968" w:type="dxa"/>
            <w:vAlign w:val="center"/>
          </w:tcPr>
          <w:p w14:paraId="0B499689" w14:textId="77777777" w:rsidR="006C44D4" w:rsidRPr="00F82D9F" w:rsidRDefault="006C44D4" w:rsidP="00DB4A32">
            <w:pPr>
              <w:spacing w:line="400" w:lineRule="exact"/>
              <w:jc w:val="center"/>
              <w:rPr>
                <w:rFonts w:ascii="Times New Roman" w:hAnsi="Times New Roman" w:cs="Times New Roman"/>
                <w:sz w:val="26"/>
                <w:szCs w:val="26"/>
              </w:rPr>
            </w:pPr>
          </w:p>
        </w:tc>
        <w:tc>
          <w:tcPr>
            <w:tcW w:w="8133" w:type="dxa"/>
            <w:vAlign w:val="center"/>
          </w:tcPr>
          <w:p w14:paraId="2120B666"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Thời gian hít vào (giây): ≤ 0.25 đến  ≥ 5.</w:t>
            </w:r>
          </w:p>
        </w:tc>
      </w:tr>
      <w:tr w:rsidR="006C44D4" w:rsidRPr="00F82D9F" w14:paraId="0A16CBFC" w14:textId="77777777" w:rsidTr="001D4E5A">
        <w:tc>
          <w:tcPr>
            <w:tcW w:w="968" w:type="dxa"/>
            <w:vAlign w:val="center"/>
          </w:tcPr>
          <w:p w14:paraId="13D6CA7F" w14:textId="77777777" w:rsidR="006C44D4" w:rsidRPr="00F82D9F" w:rsidRDefault="006C44D4" w:rsidP="00DB4A32">
            <w:pPr>
              <w:spacing w:line="400" w:lineRule="exact"/>
              <w:jc w:val="center"/>
              <w:rPr>
                <w:rFonts w:ascii="Times New Roman" w:hAnsi="Times New Roman" w:cs="Times New Roman"/>
                <w:sz w:val="26"/>
                <w:szCs w:val="26"/>
              </w:rPr>
            </w:pPr>
          </w:p>
        </w:tc>
        <w:tc>
          <w:tcPr>
            <w:tcW w:w="8133" w:type="dxa"/>
            <w:vAlign w:val="center"/>
          </w:tcPr>
          <w:p w14:paraId="32232A34"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Thời gian hít vào tối đa (giây): ≤ 1 đến  ≥ 3.</w:t>
            </w:r>
          </w:p>
        </w:tc>
      </w:tr>
      <w:tr w:rsidR="006C44D4" w:rsidRPr="00F82D9F" w14:paraId="4396FCDD" w14:textId="77777777" w:rsidTr="001D4E5A">
        <w:tc>
          <w:tcPr>
            <w:tcW w:w="968" w:type="dxa"/>
            <w:vAlign w:val="center"/>
          </w:tcPr>
          <w:p w14:paraId="279C33C7" w14:textId="77777777" w:rsidR="006C44D4" w:rsidRPr="00F82D9F" w:rsidRDefault="006C44D4" w:rsidP="00DB4A32">
            <w:pPr>
              <w:spacing w:line="400" w:lineRule="exact"/>
              <w:jc w:val="center"/>
              <w:rPr>
                <w:rFonts w:ascii="Times New Roman" w:hAnsi="Times New Roman" w:cs="Times New Roman"/>
                <w:sz w:val="26"/>
                <w:szCs w:val="26"/>
              </w:rPr>
            </w:pPr>
          </w:p>
        </w:tc>
        <w:tc>
          <w:tcPr>
            <w:tcW w:w="8133" w:type="dxa"/>
            <w:vAlign w:val="center"/>
          </w:tcPr>
          <w:p w14:paraId="2E7B19BC"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Thời gian cao áp (giây) (DuoPAP hoặc APRV): ≤ 0.3 đến  ≥ 30</w:t>
            </w:r>
          </w:p>
        </w:tc>
      </w:tr>
      <w:tr w:rsidR="006C44D4" w:rsidRPr="00F82D9F" w14:paraId="02BE895F" w14:textId="77777777" w:rsidTr="001D4E5A">
        <w:tc>
          <w:tcPr>
            <w:tcW w:w="968" w:type="dxa"/>
            <w:vAlign w:val="center"/>
          </w:tcPr>
          <w:p w14:paraId="126F93A3" w14:textId="77777777" w:rsidR="006C44D4" w:rsidRPr="00F82D9F" w:rsidRDefault="006C44D4" w:rsidP="00DB4A32">
            <w:pPr>
              <w:spacing w:line="400" w:lineRule="exact"/>
              <w:jc w:val="center"/>
              <w:rPr>
                <w:rFonts w:ascii="Times New Roman" w:hAnsi="Times New Roman" w:cs="Times New Roman"/>
                <w:sz w:val="26"/>
                <w:szCs w:val="26"/>
              </w:rPr>
            </w:pPr>
          </w:p>
        </w:tc>
        <w:tc>
          <w:tcPr>
            <w:tcW w:w="8133" w:type="dxa"/>
            <w:vAlign w:val="center"/>
          </w:tcPr>
          <w:p w14:paraId="5D7F9686"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Thời gian hạ áp (giây) (APRV): ≤0.3 đến  ≥ 30</w:t>
            </w:r>
          </w:p>
        </w:tc>
      </w:tr>
      <w:tr w:rsidR="006C44D4" w:rsidRPr="00F82D9F" w14:paraId="4C10F744" w14:textId="77777777" w:rsidTr="001D4E5A">
        <w:tc>
          <w:tcPr>
            <w:tcW w:w="968" w:type="dxa"/>
            <w:vAlign w:val="center"/>
          </w:tcPr>
          <w:p w14:paraId="62A8AA32" w14:textId="77777777" w:rsidR="006C44D4" w:rsidRPr="00F82D9F" w:rsidRDefault="006C44D4" w:rsidP="00DB4A32">
            <w:pPr>
              <w:spacing w:line="400" w:lineRule="exact"/>
              <w:jc w:val="center"/>
              <w:rPr>
                <w:rFonts w:ascii="Times New Roman" w:hAnsi="Times New Roman" w:cs="Times New Roman"/>
                <w:sz w:val="26"/>
                <w:szCs w:val="26"/>
              </w:rPr>
            </w:pPr>
          </w:p>
        </w:tc>
        <w:tc>
          <w:tcPr>
            <w:tcW w:w="8133" w:type="dxa"/>
            <w:vAlign w:val="center"/>
          </w:tcPr>
          <w:p w14:paraId="7B963234"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Vt (ml): ≤20 đến  ≥ 2.000</w:t>
            </w:r>
          </w:p>
        </w:tc>
      </w:tr>
      <w:tr w:rsidR="006C44D4" w:rsidRPr="00F82D9F" w14:paraId="1469DAF4" w14:textId="77777777" w:rsidTr="001D4E5A">
        <w:tc>
          <w:tcPr>
            <w:tcW w:w="968" w:type="dxa"/>
            <w:vAlign w:val="center"/>
          </w:tcPr>
          <w:p w14:paraId="41EAC7A4"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8</w:t>
            </w:r>
          </w:p>
        </w:tc>
        <w:tc>
          <w:tcPr>
            <w:tcW w:w="8133" w:type="dxa"/>
            <w:vAlign w:val="center"/>
          </w:tcPr>
          <w:p w14:paraId="66F9B38B"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Thông số theo dõi của máy thở:</w:t>
            </w:r>
          </w:p>
        </w:tc>
      </w:tr>
      <w:tr w:rsidR="006C44D4" w:rsidRPr="00F82D9F" w14:paraId="47703C12" w14:textId="77777777" w:rsidTr="001D4E5A">
        <w:tc>
          <w:tcPr>
            <w:tcW w:w="968" w:type="dxa"/>
            <w:vAlign w:val="center"/>
          </w:tcPr>
          <w:p w14:paraId="3C0174FE" w14:textId="77777777" w:rsidR="006C44D4" w:rsidRPr="00F82D9F" w:rsidRDefault="006C44D4" w:rsidP="00DB4A32">
            <w:pPr>
              <w:spacing w:line="400" w:lineRule="exact"/>
              <w:jc w:val="center"/>
              <w:rPr>
                <w:rFonts w:ascii="Times New Roman" w:hAnsi="Times New Roman" w:cs="Times New Roman"/>
                <w:sz w:val="26"/>
                <w:szCs w:val="26"/>
              </w:rPr>
            </w:pPr>
          </w:p>
        </w:tc>
        <w:tc>
          <w:tcPr>
            <w:tcW w:w="8133" w:type="dxa"/>
            <w:vAlign w:val="center"/>
          </w:tcPr>
          <w:p w14:paraId="1EF21083"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Áp lực:</w:t>
            </w:r>
          </w:p>
        </w:tc>
      </w:tr>
      <w:tr w:rsidR="006C44D4" w:rsidRPr="00F82D9F" w14:paraId="25DA6B2F" w14:textId="77777777" w:rsidTr="001D4E5A">
        <w:tc>
          <w:tcPr>
            <w:tcW w:w="968" w:type="dxa"/>
            <w:vAlign w:val="center"/>
          </w:tcPr>
          <w:p w14:paraId="37BD4725" w14:textId="77777777" w:rsidR="006C44D4" w:rsidRPr="00F82D9F" w:rsidRDefault="006C44D4" w:rsidP="00DB4A32">
            <w:pPr>
              <w:spacing w:line="400" w:lineRule="exact"/>
              <w:jc w:val="center"/>
              <w:rPr>
                <w:rFonts w:ascii="Times New Roman" w:hAnsi="Times New Roman" w:cs="Times New Roman"/>
                <w:sz w:val="26"/>
                <w:szCs w:val="26"/>
              </w:rPr>
            </w:pPr>
          </w:p>
        </w:tc>
        <w:tc>
          <w:tcPr>
            <w:tcW w:w="8133" w:type="dxa"/>
            <w:vAlign w:val="center"/>
          </w:tcPr>
          <w:p w14:paraId="735F30A7"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PEEP (áp lực dương cuối kì thở ra)</w:t>
            </w:r>
          </w:p>
        </w:tc>
      </w:tr>
      <w:tr w:rsidR="006C44D4" w:rsidRPr="00F82D9F" w14:paraId="19E25038" w14:textId="77777777" w:rsidTr="001D4E5A">
        <w:tc>
          <w:tcPr>
            <w:tcW w:w="968" w:type="dxa"/>
            <w:vAlign w:val="center"/>
          </w:tcPr>
          <w:p w14:paraId="474EAEEF" w14:textId="77777777" w:rsidR="006C44D4" w:rsidRPr="00F82D9F" w:rsidRDefault="006C44D4" w:rsidP="00DB4A32">
            <w:pPr>
              <w:spacing w:line="400" w:lineRule="exact"/>
              <w:jc w:val="center"/>
              <w:rPr>
                <w:rFonts w:ascii="Times New Roman" w:hAnsi="Times New Roman" w:cs="Times New Roman"/>
                <w:sz w:val="26"/>
                <w:szCs w:val="26"/>
              </w:rPr>
            </w:pPr>
          </w:p>
        </w:tc>
        <w:tc>
          <w:tcPr>
            <w:tcW w:w="8133" w:type="dxa"/>
            <w:vAlign w:val="center"/>
          </w:tcPr>
          <w:p w14:paraId="3099DDE4"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Áp lực đường thở trung bình.</w:t>
            </w:r>
          </w:p>
        </w:tc>
      </w:tr>
      <w:tr w:rsidR="006C44D4" w:rsidRPr="00F82D9F" w14:paraId="1C59FED6" w14:textId="77777777" w:rsidTr="001D4E5A">
        <w:tc>
          <w:tcPr>
            <w:tcW w:w="968" w:type="dxa"/>
            <w:vAlign w:val="center"/>
          </w:tcPr>
          <w:p w14:paraId="1A2C2666" w14:textId="77777777" w:rsidR="006C44D4" w:rsidRPr="00F82D9F" w:rsidRDefault="006C44D4" w:rsidP="00DB4A32">
            <w:pPr>
              <w:spacing w:line="400" w:lineRule="exact"/>
              <w:jc w:val="center"/>
              <w:rPr>
                <w:rFonts w:ascii="Times New Roman" w:hAnsi="Times New Roman" w:cs="Times New Roman"/>
                <w:sz w:val="26"/>
                <w:szCs w:val="26"/>
              </w:rPr>
            </w:pPr>
          </w:p>
        </w:tc>
        <w:tc>
          <w:tcPr>
            <w:tcW w:w="8133" w:type="dxa"/>
            <w:vAlign w:val="center"/>
          </w:tcPr>
          <w:p w14:paraId="2AC9D76B"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Áp lực đường thở tối đa.</w:t>
            </w:r>
          </w:p>
        </w:tc>
      </w:tr>
      <w:tr w:rsidR="006C44D4" w:rsidRPr="00F82D9F" w14:paraId="08A01333" w14:textId="77777777" w:rsidTr="001D4E5A">
        <w:tc>
          <w:tcPr>
            <w:tcW w:w="968" w:type="dxa"/>
            <w:vAlign w:val="center"/>
          </w:tcPr>
          <w:p w14:paraId="43921ED9" w14:textId="77777777" w:rsidR="006C44D4" w:rsidRPr="00F82D9F" w:rsidRDefault="006C44D4" w:rsidP="00DB4A32">
            <w:pPr>
              <w:spacing w:line="400" w:lineRule="exact"/>
              <w:jc w:val="center"/>
              <w:rPr>
                <w:rFonts w:ascii="Times New Roman" w:hAnsi="Times New Roman" w:cs="Times New Roman"/>
                <w:sz w:val="26"/>
                <w:szCs w:val="26"/>
              </w:rPr>
            </w:pPr>
          </w:p>
        </w:tc>
        <w:tc>
          <w:tcPr>
            <w:tcW w:w="8133" w:type="dxa"/>
            <w:vAlign w:val="center"/>
          </w:tcPr>
          <w:p w14:paraId="57B65322"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Áp lực bình nguyên</w:t>
            </w:r>
          </w:p>
        </w:tc>
      </w:tr>
      <w:tr w:rsidR="006C44D4" w:rsidRPr="00F82D9F" w14:paraId="1C85F157" w14:textId="77777777" w:rsidTr="001D4E5A">
        <w:tc>
          <w:tcPr>
            <w:tcW w:w="968" w:type="dxa"/>
            <w:vAlign w:val="center"/>
          </w:tcPr>
          <w:p w14:paraId="000D48D3" w14:textId="77777777" w:rsidR="006C44D4" w:rsidRPr="00F82D9F" w:rsidRDefault="006C44D4" w:rsidP="00DB4A32">
            <w:pPr>
              <w:spacing w:line="400" w:lineRule="exact"/>
              <w:jc w:val="center"/>
              <w:rPr>
                <w:rFonts w:ascii="Times New Roman" w:hAnsi="Times New Roman" w:cs="Times New Roman"/>
                <w:sz w:val="26"/>
                <w:szCs w:val="26"/>
              </w:rPr>
            </w:pPr>
          </w:p>
        </w:tc>
        <w:tc>
          <w:tcPr>
            <w:tcW w:w="8133" w:type="dxa"/>
            <w:vAlign w:val="center"/>
          </w:tcPr>
          <w:p w14:paraId="18AF6A19"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Thể tích:</w:t>
            </w:r>
          </w:p>
        </w:tc>
      </w:tr>
      <w:tr w:rsidR="006C44D4" w:rsidRPr="00F82D9F" w14:paraId="45866C48" w14:textId="77777777" w:rsidTr="001D4E5A">
        <w:tc>
          <w:tcPr>
            <w:tcW w:w="968" w:type="dxa"/>
            <w:vAlign w:val="center"/>
          </w:tcPr>
          <w:p w14:paraId="598856D6" w14:textId="77777777" w:rsidR="006C44D4" w:rsidRPr="00F82D9F" w:rsidRDefault="006C44D4" w:rsidP="00DB4A32">
            <w:pPr>
              <w:spacing w:line="400" w:lineRule="exact"/>
              <w:jc w:val="center"/>
              <w:rPr>
                <w:rFonts w:ascii="Times New Roman" w:hAnsi="Times New Roman" w:cs="Times New Roman"/>
                <w:sz w:val="26"/>
                <w:szCs w:val="26"/>
              </w:rPr>
            </w:pPr>
          </w:p>
        </w:tc>
        <w:tc>
          <w:tcPr>
            <w:tcW w:w="8133" w:type="dxa"/>
            <w:vAlign w:val="center"/>
          </w:tcPr>
          <w:p w14:paraId="5E783B43"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Thông khí phút thở ra.</w:t>
            </w:r>
          </w:p>
        </w:tc>
      </w:tr>
      <w:tr w:rsidR="006C44D4" w:rsidRPr="00F82D9F" w14:paraId="2A8FBF6D" w14:textId="77777777" w:rsidTr="001D4E5A">
        <w:tc>
          <w:tcPr>
            <w:tcW w:w="968" w:type="dxa"/>
            <w:vAlign w:val="center"/>
          </w:tcPr>
          <w:p w14:paraId="50F4D20F" w14:textId="77777777" w:rsidR="006C44D4" w:rsidRPr="00F82D9F" w:rsidRDefault="006C44D4" w:rsidP="00DB4A32">
            <w:pPr>
              <w:spacing w:line="400" w:lineRule="exact"/>
              <w:jc w:val="center"/>
              <w:rPr>
                <w:rFonts w:ascii="Times New Roman" w:hAnsi="Times New Roman" w:cs="Times New Roman"/>
                <w:sz w:val="26"/>
                <w:szCs w:val="26"/>
              </w:rPr>
            </w:pPr>
          </w:p>
        </w:tc>
        <w:tc>
          <w:tcPr>
            <w:tcW w:w="8133" w:type="dxa"/>
            <w:vAlign w:val="center"/>
          </w:tcPr>
          <w:p w14:paraId="5B2B635D"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Thông khí phút thở ra tự thở.</w:t>
            </w:r>
          </w:p>
        </w:tc>
      </w:tr>
      <w:tr w:rsidR="006C44D4" w:rsidRPr="00F82D9F" w14:paraId="0893FB7C" w14:textId="77777777" w:rsidTr="001D4E5A">
        <w:tc>
          <w:tcPr>
            <w:tcW w:w="968" w:type="dxa"/>
            <w:vAlign w:val="center"/>
          </w:tcPr>
          <w:p w14:paraId="67AF8DDD" w14:textId="77777777" w:rsidR="006C44D4" w:rsidRPr="00F82D9F" w:rsidRDefault="006C44D4" w:rsidP="00DB4A32">
            <w:pPr>
              <w:spacing w:line="400" w:lineRule="exact"/>
              <w:jc w:val="center"/>
              <w:rPr>
                <w:rFonts w:ascii="Times New Roman" w:hAnsi="Times New Roman" w:cs="Times New Roman"/>
                <w:sz w:val="26"/>
                <w:szCs w:val="26"/>
              </w:rPr>
            </w:pPr>
          </w:p>
        </w:tc>
        <w:tc>
          <w:tcPr>
            <w:tcW w:w="8133" w:type="dxa"/>
            <w:vAlign w:val="center"/>
          </w:tcPr>
          <w:p w14:paraId="54E24C3F"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Thể tích khí thở ra.</w:t>
            </w:r>
          </w:p>
        </w:tc>
      </w:tr>
      <w:tr w:rsidR="006C44D4" w:rsidRPr="00F82D9F" w14:paraId="0232D567" w14:textId="77777777" w:rsidTr="001D4E5A">
        <w:tc>
          <w:tcPr>
            <w:tcW w:w="968" w:type="dxa"/>
            <w:vAlign w:val="center"/>
          </w:tcPr>
          <w:p w14:paraId="30237B6C" w14:textId="77777777" w:rsidR="006C44D4" w:rsidRPr="00F82D9F" w:rsidRDefault="006C44D4" w:rsidP="00DB4A32">
            <w:pPr>
              <w:spacing w:line="400" w:lineRule="exact"/>
              <w:jc w:val="center"/>
              <w:rPr>
                <w:rFonts w:ascii="Times New Roman" w:hAnsi="Times New Roman" w:cs="Times New Roman"/>
                <w:sz w:val="26"/>
                <w:szCs w:val="26"/>
              </w:rPr>
            </w:pPr>
          </w:p>
        </w:tc>
        <w:tc>
          <w:tcPr>
            <w:tcW w:w="8133" w:type="dxa"/>
            <w:vAlign w:val="center"/>
          </w:tcPr>
          <w:p w14:paraId="5C429AA0"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Thể tích khí hít vào.</w:t>
            </w:r>
          </w:p>
        </w:tc>
      </w:tr>
      <w:tr w:rsidR="006C44D4" w:rsidRPr="00F82D9F" w14:paraId="71D1B232" w14:textId="77777777" w:rsidTr="001D4E5A">
        <w:tc>
          <w:tcPr>
            <w:tcW w:w="968" w:type="dxa"/>
            <w:vAlign w:val="center"/>
          </w:tcPr>
          <w:p w14:paraId="73318BC2" w14:textId="77777777" w:rsidR="006C44D4" w:rsidRPr="00F82D9F" w:rsidRDefault="006C44D4" w:rsidP="00DB4A32">
            <w:pPr>
              <w:spacing w:line="400" w:lineRule="exact"/>
              <w:jc w:val="center"/>
              <w:rPr>
                <w:rFonts w:ascii="Times New Roman" w:hAnsi="Times New Roman" w:cs="Times New Roman"/>
                <w:sz w:val="26"/>
                <w:szCs w:val="26"/>
              </w:rPr>
            </w:pPr>
          </w:p>
        </w:tc>
        <w:tc>
          <w:tcPr>
            <w:tcW w:w="8133" w:type="dxa"/>
            <w:vAlign w:val="center"/>
          </w:tcPr>
          <w:p w14:paraId="4ECB8C49"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Thể tích rò rỉ tính theo phần trăm.</w:t>
            </w:r>
          </w:p>
        </w:tc>
      </w:tr>
      <w:tr w:rsidR="006C44D4" w:rsidRPr="00F82D9F" w14:paraId="502ADB6F" w14:textId="77777777" w:rsidTr="001D4E5A">
        <w:tc>
          <w:tcPr>
            <w:tcW w:w="968" w:type="dxa"/>
            <w:vAlign w:val="center"/>
          </w:tcPr>
          <w:p w14:paraId="14AE14AA" w14:textId="77777777" w:rsidR="006C44D4" w:rsidRPr="00F82D9F" w:rsidRDefault="006C44D4" w:rsidP="00DB4A32">
            <w:pPr>
              <w:spacing w:line="400" w:lineRule="exact"/>
              <w:jc w:val="center"/>
              <w:rPr>
                <w:rFonts w:ascii="Times New Roman" w:hAnsi="Times New Roman" w:cs="Times New Roman"/>
                <w:sz w:val="26"/>
                <w:szCs w:val="26"/>
              </w:rPr>
            </w:pPr>
          </w:p>
        </w:tc>
        <w:tc>
          <w:tcPr>
            <w:tcW w:w="8133" w:type="dxa"/>
            <w:vAlign w:val="center"/>
          </w:tcPr>
          <w:p w14:paraId="755B71D4"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Thời gian:</w:t>
            </w:r>
          </w:p>
        </w:tc>
      </w:tr>
      <w:tr w:rsidR="006C44D4" w:rsidRPr="00F82D9F" w14:paraId="319E736B" w14:textId="77777777" w:rsidTr="001D4E5A">
        <w:tc>
          <w:tcPr>
            <w:tcW w:w="968" w:type="dxa"/>
            <w:vAlign w:val="center"/>
          </w:tcPr>
          <w:p w14:paraId="17311043" w14:textId="77777777" w:rsidR="006C44D4" w:rsidRPr="00F82D9F" w:rsidRDefault="006C44D4" w:rsidP="00DB4A32">
            <w:pPr>
              <w:spacing w:line="400" w:lineRule="exact"/>
              <w:jc w:val="center"/>
              <w:rPr>
                <w:rFonts w:ascii="Times New Roman" w:hAnsi="Times New Roman" w:cs="Times New Roman"/>
                <w:sz w:val="26"/>
                <w:szCs w:val="26"/>
              </w:rPr>
            </w:pPr>
          </w:p>
        </w:tc>
        <w:tc>
          <w:tcPr>
            <w:tcW w:w="8133" w:type="dxa"/>
            <w:vAlign w:val="center"/>
          </w:tcPr>
          <w:p w14:paraId="50499323"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Tỉ lệ thời gian hít vào: thở ra.</w:t>
            </w:r>
          </w:p>
        </w:tc>
      </w:tr>
      <w:tr w:rsidR="006C44D4" w:rsidRPr="00F82D9F" w14:paraId="55ABE886" w14:textId="77777777" w:rsidTr="001D4E5A">
        <w:tc>
          <w:tcPr>
            <w:tcW w:w="968" w:type="dxa"/>
            <w:vAlign w:val="center"/>
          </w:tcPr>
          <w:p w14:paraId="26BE9136" w14:textId="77777777" w:rsidR="006C44D4" w:rsidRPr="00F82D9F" w:rsidRDefault="006C44D4" w:rsidP="00DB4A32">
            <w:pPr>
              <w:spacing w:line="400" w:lineRule="exact"/>
              <w:jc w:val="center"/>
              <w:rPr>
                <w:rFonts w:ascii="Times New Roman" w:hAnsi="Times New Roman" w:cs="Times New Roman"/>
                <w:sz w:val="26"/>
                <w:szCs w:val="26"/>
              </w:rPr>
            </w:pPr>
          </w:p>
        </w:tc>
        <w:tc>
          <w:tcPr>
            <w:tcW w:w="8133" w:type="dxa"/>
            <w:vAlign w:val="center"/>
          </w:tcPr>
          <w:p w14:paraId="77D58713"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Tần số nhịp tự thở.</w:t>
            </w:r>
          </w:p>
        </w:tc>
      </w:tr>
      <w:tr w:rsidR="006C44D4" w:rsidRPr="00F82D9F" w14:paraId="322217E0" w14:textId="77777777" w:rsidTr="001D4E5A">
        <w:tc>
          <w:tcPr>
            <w:tcW w:w="968" w:type="dxa"/>
            <w:vAlign w:val="center"/>
          </w:tcPr>
          <w:p w14:paraId="3F044A00" w14:textId="77777777" w:rsidR="006C44D4" w:rsidRPr="00F82D9F" w:rsidRDefault="006C44D4" w:rsidP="00DB4A32">
            <w:pPr>
              <w:spacing w:line="400" w:lineRule="exact"/>
              <w:jc w:val="center"/>
              <w:rPr>
                <w:rFonts w:ascii="Times New Roman" w:hAnsi="Times New Roman" w:cs="Times New Roman"/>
                <w:sz w:val="26"/>
                <w:szCs w:val="26"/>
              </w:rPr>
            </w:pPr>
          </w:p>
        </w:tc>
        <w:tc>
          <w:tcPr>
            <w:tcW w:w="8133" w:type="dxa"/>
            <w:vAlign w:val="center"/>
          </w:tcPr>
          <w:p w14:paraId="2297BC5E"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Tổng tần số thở.</w:t>
            </w:r>
          </w:p>
        </w:tc>
      </w:tr>
      <w:tr w:rsidR="006C44D4" w:rsidRPr="00F82D9F" w14:paraId="278E0DCF" w14:textId="77777777" w:rsidTr="001D4E5A">
        <w:tc>
          <w:tcPr>
            <w:tcW w:w="968" w:type="dxa"/>
            <w:vAlign w:val="center"/>
          </w:tcPr>
          <w:p w14:paraId="60FAA8EA" w14:textId="77777777" w:rsidR="006C44D4" w:rsidRPr="00F82D9F" w:rsidRDefault="006C44D4" w:rsidP="00DB4A32">
            <w:pPr>
              <w:spacing w:line="400" w:lineRule="exact"/>
              <w:jc w:val="center"/>
              <w:rPr>
                <w:rFonts w:ascii="Times New Roman" w:hAnsi="Times New Roman" w:cs="Times New Roman"/>
                <w:sz w:val="26"/>
                <w:szCs w:val="26"/>
              </w:rPr>
            </w:pPr>
          </w:p>
        </w:tc>
        <w:tc>
          <w:tcPr>
            <w:tcW w:w="8133" w:type="dxa"/>
            <w:vAlign w:val="center"/>
          </w:tcPr>
          <w:p w14:paraId="0B2F1039"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Cơ học phổi:</w:t>
            </w:r>
          </w:p>
        </w:tc>
      </w:tr>
      <w:tr w:rsidR="006C44D4" w:rsidRPr="00F82D9F" w14:paraId="6B47A981" w14:textId="77777777" w:rsidTr="001D4E5A">
        <w:tc>
          <w:tcPr>
            <w:tcW w:w="968" w:type="dxa"/>
            <w:vAlign w:val="center"/>
          </w:tcPr>
          <w:p w14:paraId="0FB49365" w14:textId="77777777" w:rsidR="006C44D4" w:rsidRPr="00F82D9F" w:rsidRDefault="006C44D4" w:rsidP="00DB4A32">
            <w:pPr>
              <w:spacing w:line="400" w:lineRule="exact"/>
              <w:jc w:val="center"/>
              <w:rPr>
                <w:rFonts w:ascii="Times New Roman" w:hAnsi="Times New Roman" w:cs="Times New Roman"/>
                <w:sz w:val="26"/>
                <w:szCs w:val="26"/>
              </w:rPr>
            </w:pPr>
          </w:p>
        </w:tc>
        <w:tc>
          <w:tcPr>
            <w:tcW w:w="8133" w:type="dxa"/>
            <w:vAlign w:val="center"/>
          </w:tcPr>
          <w:p w14:paraId="1D875153"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Độ giãn nở tĩnh.</w:t>
            </w:r>
          </w:p>
        </w:tc>
      </w:tr>
      <w:tr w:rsidR="006C44D4" w:rsidRPr="00F82D9F" w14:paraId="5F4199CE" w14:textId="77777777" w:rsidTr="001D4E5A">
        <w:tc>
          <w:tcPr>
            <w:tcW w:w="968" w:type="dxa"/>
            <w:vAlign w:val="center"/>
          </w:tcPr>
          <w:p w14:paraId="373E973A"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IV</w:t>
            </w:r>
          </w:p>
        </w:tc>
        <w:tc>
          <w:tcPr>
            <w:tcW w:w="8133" w:type="dxa"/>
            <w:vAlign w:val="center"/>
          </w:tcPr>
          <w:p w14:paraId="773C4C22"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YÊU CẦU KHÁC</w:t>
            </w:r>
          </w:p>
        </w:tc>
      </w:tr>
      <w:tr w:rsidR="006C44D4" w:rsidRPr="00F82D9F" w14:paraId="43AFADEB" w14:textId="77777777" w:rsidTr="001D4E5A">
        <w:tc>
          <w:tcPr>
            <w:tcW w:w="968" w:type="dxa"/>
            <w:vAlign w:val="center"/>
          </w:tcPr>
          <w:p w14:paraId="72B64B93"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1</w:t>
            </w:r>
          </w:p>
        </w:tc>
        <w:tc>
          <w:tcPr>
            <w:tcW w:w="8133" w:type="dxa"/>
            <w:vAlign w:val="center"/>
          </w:tcPr>
          <w:p w14:paraId="567E3B24"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Thời gian giao hàng: ≤ 150 ngày. Địa điểm giao hàng: tại nơi sử dụng</w:t>
            </w:r>
          </w:p>
        </w:tc>
      </w:tr>
      <w:tr w:rsidR="006C44D4" w:rsidRPr="00F82D9F" w14:paraId="452C3931" w14:textId="77777777" w:rsidTr="001D4E5A">
        <w:tc>
          <w:tcPr>
            <w:tcW w:w="968" w:type="dxa"/>
            <w:vAlign w:val="center"/>
          </w:tcPr>
          <w:p w14:paraId="45AFE20B"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2</w:t>
            </w:r>
          </w:p>
        </w:tc>
        <w:tc>
          <w:tcPr>
            <w:tcW w:w="8133" w:type="dxa"/>
            <w:vAlign w:val="center"/>
          </w:tcPr>
          <w:p w14:paraId="077F9964"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Thời gian bảo hành: ≥ 12 tháng kể từ khi ký kết biên bản bàn giao, nghiệm thu với bên mua, bên bán phải thực hiện bảo trì/hiệu chuẩn theo quy định của nhà sản xuất. Định kỳ thực hiện bảo trì trong thời gian bảo hành ≤ 06 tháng/lần.</w:t>
            </w:r>
          </w:p>
        </w:tc>
      </w:tr>
      <w:tr w:rsidR="006C44D4" w:rsidRPr="00F82D9F" w14:paraId="2460F432" w14:textId="77777777" w:rsidTr="001D4E5A">
        <w:tc>
          <w:tcPr>
            <w:tcW w:w="968" w:type="dxa"/>
            <w:vAlign w:val="center"/>
          </w:tcPr>
          <w:p w14:paraId="4C9AD88E"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3</w:t>
            </w:r>
          </w:p>
        </w:tc>
        <w:tc>
          <w:tcPr>
            <w:tcW w:w="8133" w:type="dxa"/>
            <w:vAlign w:val="center"/>
          </w:tcPr>
          <w:p w14:paraId="6B728B90"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Đào tạo chuyển giao công nghệ: Tại nơi sử dụng.</w:t>
            </w:r>
          </w:p>
        </w:tc>
      </w:tr>
      <w:tr w:rsidR="006C44D4" w:rsidRPr="00F82D9F" w14:paraId="34C93250" w14:textId="77777777" w:rsidTr="001D4E5A">
        <w:tc>
          <w:tcPr>
            <w:tcW w:w="968" w:type="dxa"/>
            <w:vAlign w:val="center"/>
          </w:tcPr>
          <w:p w14:paraId="3684F6C2"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4</w:t>
            </w:r>
          </w:p>
        </w:tc>
        <w:tc>
          <w:tcPr>
            <w:tcW w:w="8133" w:type="dxa"/>
            <w:vAlign w:val="center"/>
          </w:tcPr>
          <w:p w14:paraId="25FB4D17"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Bảo trì miễn phí nhân công sau bảo hành ≥ 06 tháng.</w:t>
            </w:r>
          </w:p>
        </w:tc>
      </w:tr>
      <w:tr w:rsidR="006C44D4" w:rsidRPr="00F82D9F" w14:paraId="3D41B27B" w14:textId="77777777" w:rsidTr="001D4E5A">
        <w:tc>
          <w:tcPr>
            <w:tcW w:w="968" w:type="dxa"/>
            <w:vAlign w:val="center"/>
          </w:tcPr>
          <w:p w14:paraId="259C016E"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5</w:t>
            </w:r>
          </w:p>
        </w:tc>
        <w:tc>
          <w:tcPr>
            <w:tcW w:w="8133" w:type="dxa"/>
            <w:vAlign w:val="center"/>
          </w:tcPr>
          <w:p w14:paraId="6CEF8EAF"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Thời gian có mặt để giải quyết sự cố kỹ thuật ≤ 24 giờ kể từ khi nhận được thông báo.</w:t>
            </w:r>
          </w:p>
        </w:tc>
      </w:tr>
      <w:tr w:rsidR="006C44D4" w:rsidRPr="00F82D9F" w14:paraId="7E404334" w14:textId="77777777" w:rsidTr="001D4E5A">
        <w:tc>
          <w:tcPr>
            <w:tcW w:w="968" w:type="dxa"/>
            <w:vAlign w:val="center"/>
          </w:tcPr>
          <w:p w14:paraId="1C68E989"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6</w:t>
            </w:r>
          </w:p>
        </w:tc>
        <w:tc>
          <w:tcPr>
            <w:tcW w:w="8133" w:type="dxa"/>
            <w:vAlign w:val="center"/>
          </w:tcPr>
          <w:p w14:paraId="7FD3DFDE"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Có cam kết cung cấp phụ tùng và linh kiện thay thế theo model thiết bị đã dự thầu, trong vòng tối thiểu ≥ 8 năm.</w:t>
            </w:r>
          </w:p>
        </w:tc>
      </w:tr>
      <w:tr w:rsidR="006C44D4" w:rsidRPr="00F82D9F" w14:paraId="180CD00E" w14:textId="77777777" w:rsidTr="001D4E5A">
        <w:tc>
          <w:tcPr>
            <w:tcW w:w="968" w:type="dxa"/>
            <w:vAlign w:val="center"/>
          </w:tcPr>
          <w:p w14:paraId="025F0FF7"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7</w:t>
            </w:r>
          </w:p>
        </w:tc>
        <w:tc>
          <w:tcPr>
            <w:tcW w:w="8133" w:type="dxa"/>
            <w:vAlign w:val="center"/>
          </w:tcPr>
          <w:p w14:paraId="13F423C4"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Nhà cung cấp có trách nhiệm kết nối với hệ thống CNTT của bệnh viện (nếu có)</w:t>
            </w:r>
          </w:p>
        </w:tc>
      </w:tr>
      <w:tr w:rsidR="003F2158" w:rsidRPr="00F82D9F" w14:paraId="0A4C9F70" w14:textId="77777777" w:rsidTr="001D4E5A">
        <w:tc>
          <w:tcPr>
            <w:tcW w:w="968" w:type="dxa"/>
            <w:vAlign w:val="center"/>
          </w:tcPr>
          <w:p w14:paraId="5C1A2F58" w14:textId="42202CA0" w:rsidR="003F2158" w:rsidRPr="00F82D9F" w:rsidRDefault="003F2158" w:rsidP="003F2158">
            <w:pPr>
              <w:spacing w:line="400" w:lineRule="exact"/>
              <w:jc w:val="center"/>
              <w:rPr>
                <w:rFonts w:ascii="Times New Roman" w:eastAsia="Times New Roman" w:hAnsi="Times New Roman" w:cs="Times New Roman"/>
                <w:sz w:val="26"/>
                <w:szCs w:val="26"/>
              </w:rPr>
            </w:pPr>
            <w:r w:rsidRPr="003F2158">
              <w:rPr>
                <w:rFonts w:ascii="Times New Roman" w:eastAsia="Times New Roman" w:hAnsi="Times New Roman" w:cs="Times New Roman"/>
                <w:color w:val="EE0000"/>
                <w:sz w:val="26"/>
                <w:szCs w:val="26"/>
                <w:highlight w:val="yellow"/>
              </w:rPr>
              <w:t>8</w:t>
            </w:r>
          </w:p>
        </w:tc>
        <w:tc>
          <w:tcPr>
            <w:tcW w:w="8133" w:type="dxa"/>
            <w:vAlign w:val="center"/>
          </w:tcPr>
          <w:p w14:paraId="30A92881" w14:textId="77777777" w:rsidR="003A71FF" w:rsidRDefault="003A71FF" w:rsidP="003A71FF">
            <w:pPr>
              <w:spacing w:line="400" w:lineRule="exact"/>
              <w:rPr>
                <w:rFonts w:ascii="Times New Roman" w:eastAsia="Times New Roman" w:hAnsi="Times New Roman" w:cs="Times New Roman"/>
                <w:color w:val="EE0000"/>
                <w:sz w:val="26"/>
                <w:szCs w:val="26"/>
                <w:highlight w:val="yellow"/>
              </w:rPr>
            </w:pPr>
            <w:r w:rsidRPr="003F2158">
              <w:rPr>
                <w:rFonts w:ascii="Times New Roman" w:eastAsia="Times New Roman" w:hAnsi="Times New Roman" w:cs="Times New Roman"/>
                <w:color w:val="EE0000"/>
                <w:sz w:val="26"/>
                <w:szCs w:val="26"/>
                <w:highlight w:val="yellow"/>
              </w:rPr>
              <w:t xml:space="preserve">Có kỹ sư có chứng chỉ đào tạo </w:t>
            </w:r>
            <w:r>
              <w:rPr>
                <w:rFonts w:ascii="Times New Roman" w:eastAsia="Times New Roman" w:hAnsi="Times New Roman" w:cs="Times New Roman"/>
                <w:color w:val="EE0000"/>
                <w:sz w:val="26"/>
                <w:szCs w:val="26"/>
                <w:highlight w:val="yellow"/>
              </w:rPr>
              <w:t>về thiết bị dự thầu (máy chính)</w:t>
            </w:r>
            <w:r w:rsidRPr="003F2158">
              <w:rPr>
                <w:rFonts w:ascii="Times New Roman" w:eastAsia="Times New Roman" w:hAnsi="Times New Roman" w:cs="Times New Roman"/>
                <w:color w:val="EE0000"/>
                <w:sz w:val="26"/>
                <w:szCs w:val="26"/>
                <w:highlight w:val="yellow"/>
              </w:rPr>
              <w:t xml:space="preserve"> </w:t>
            </w:r>
          </w:p>
          <w:p w14:paraId="73973156" w14:textId="6483A5EB" w:rsidR="003F2158" w:rsidRPr="00F82D9F" w:rsidRDefault="003A71FF" w:rsidP="003A71FF">
            <w:pPr>
              <w:spacing w:line="400" w:lineRule="exact"/>
              <w:rPr>
                <w:rFonts w:ascii="Times New Roman" w:eastAsia="Times New Roman" w:hAnsi="Times New Roman" w:cs="Times New Roman"/>
                <w:sz w:val="26"/>
                <w:szCs w:val="26"/>
              </w:rPr>
            </w:pPr>
            <w:r>
              <w:rPr>
                <w:rFonts w:ascii="Times New Roman" w:eastAsia="Times New Roman" w:hAnsi="Times New Roman" w:cs="Times New Roman"/>
                <w:color w:val="EE0000"/>
                <w:sz w:val="26"/>
                <w:szCs w:val="26"/>
                <w:highlight w:val="yellow"/>
              </w:rPr>
              <w:t>(C</w:t>
            </w:r>
            <w:r w:rsidRPr="003F2158">
              <w:rPr>
                <w:rFonts w:ascii="Times New Roman" w:eastAsia="Times New Roman" w:hAnsi="Times New Roman" w:cs="Times New Roman"/>
                <w:color w:val="EE0000"/>
                <w:sz w:val="26"/>
                <w:szCs w:val="26"/>
                <w:highlight w:val="yellow"/>
              </w:rPr>
              <w:t>ung cấp chứng chỉ đào tạo và tài liệu chứng minh khả năng huy động nhân sự).</w:t>
            </w:r>
          </w:p>
        </w:tc>
      </w:tr>
    </w:tbl>
    <w:p w14:paraId="7B59323C" w14:textId="77777777" w:rsidR="006C44D4" w:rsidRPr="006C44D4" w:rsidRDefault="006C44D4" w:rsidP="006C44D4"/>
    <w:p w14:paraId="5DD18476" w14:textId="51F4F5CD" w:rsidR="00586AA5" w:rsidRPr="00146900" w:rsidRDefault="00586AA5" w:rsidP="00F82D9F">
      <w:pPr>
        <w:spacing w:after="0"/>
        <w:rPr>
          <w:rFonts w:ascii="Times New Roman" w:hAnsi="Times New Roman" w:cs="Times New Roman"/>
          <w:sz w:val="26"/>
          <w:szCs w:val="26"/>
        </w:rPr>
      </w:pPr>
    </w:p>
    <w:p w14:paraId="298889F8" w14:textId="06991C4F" w:rsidR="00897BA6" w:rsidRPr="00146900" w:rsidRDefault="00F27269" w:rsidP="00897BA6">
      <w:pPr>
        <w:pStyle w:val="Heading1"/>
        <w:spacing w:before="0"/>
        <w:rPr>
          <w:rFonts w:ascii="Times New Roman" w:hAnsi="Times New Roman" w:cs="Times New Roman"/>
          <w:sz w:val="26"/>
          <w:szCs w:val="26"/>
        </w:rPr>
      </w:pPr>
      <w:r>
        <w:rPr>
          <w:rFonts w:ascii="Times New Roman" w:eastAsia="Times New Roman" w:hAnsi="Times New Roman" w:cs="Times New Roman"/>
          <w:color w:val="000000"/>
          <w:sz w:val="26"/>
          <w:szCs w:val="26"/>
        </w:rPr>
        <w:t>1.</w:t>
      </w:r>
      <w:r w:rsidR="00897BA6" w:rsidRPr="00146900">
        <w:rPr>
          <w:rFonts w:ascii="Times New Roman" w:eastAsia="Times New Roman" w:hAnsi="Times New Roman" w:cs="Times New Roman"/>
          <w:color w:val="000000"/>
          <w:sz w:val="26"/>
          <w:szCs w:val="26"/>
        </w:rPr>
        <w:t>4. Máy trợ thở CPAP</w:t>
      </w:r>
      <w:r>
        <w:rPr>
          <w:rFonts w:ascii="Times New Roman" w:eastAsia="Times New Roman" w:hAnsi="Times New Roman" w:cs="Times New Roman"/>
          <w:color w:val="000000"/>
          <w:sz w:val="26"/>
          <w:szCs w:val="26"/>
        </w:rPr>
        <w:t xml:space="preserve"> </w:t>
      </w:r>
      <w:r w:rsidRPr="00F27269">
        <w:rPr>
          <w:rFonts w:ascii="Times New Roman" w:eastAsia="Times New Roman" w:hAnsi="Times New Roman" w:cs="Times New Roman"/>
          <w:color w:val="000000"/>
          <w:sz w:val="26"/>
          <w:szCs w:val="26"/>
          <w:lang w:val="sv-SE"/>
        </w:rPr>
        <w:t>(</w:t>
      </w:r>
      <w:r>
        <w:rPr>
          <w:rFonts w:ascii="Times New Roman" w:eastAsia="Times New Roman" w:hAnsi="Times New Roman" w:cs="Times New Roman"/>
          <w:color w:val="000000"/>
          <w:sz w:val="26"/>
          <w:szCs w:val="26"/>
          <w:lang w:val="sv-SE"/>
        </w:rPr>
        <w:t>STT theo danh mục: 11)</w:t>
      </w:r>
    </w:p>
    <w:tbl>
      <w:tblPr>
        <w:tblStyle w:val="TableGrid"/>
        <w:tblW w:w="0" w:type="auto"/>
        <w:tblLook w:val="04A0" w:firstRow="1" w:lastRow="0" w:firstColumn="1" w:lastColumn="0" w:noHBand="0" w:noVBand="1"/>
      </w:tblPr>
      <w:tblGrid>
        <w:gridCol w:w="708"/>
        <w:gridCol w:w="8167"/>
      </w:tblGrid>
      <w:tr w:rsidR="006C44D4" w:rsidRPr="00F82D9F" w14:paraId="7A1D14E3" w14:textId="77777777" w:rsidTr="003F2158">
        <w:tc>
          <w:tcPr>
            <w:tcW w:w="708" w:type="dxa"/>
            <w:vAlign w:val="center"/>
          </w:tcPr>
          <w:p w14:paraId="1F5BA486"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STT</w:t>
            </w:r>
          </w:p>
        </w:tc>
        <w:tc>
          <w:tcPr>
            <w:tcW w:w="8393" w:type="dxa"/>
            <w:vAlign w:val="center"/>
          </w:tcPr>
          <w:p w14:paraId="19C372F0"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NỘI DUNG YÊU CẦU</w:t>
            </w:r>
          </w:p>
        </w:tc>
      </w:tr>
      <w:tr w:rsidR="006C44D4" w:rsidRPr="00F82D9F" w14:paraId="7AE94365" w14:textId="77777777" w:rsidTr="003F2158">
        <w:tc>
          <w:tcPr>
            <w:tcW w:w="708" w:type="dxa"/>
            <w:vAlign w:val="center"/>
          </w:tcPr>
          <w:p w14:paraId="48B72F0B"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I</w:t>
            </w:r>
          </w:p>
        </w:tc>
        <w:tc>
          <w:tcPr>
            <w:tcW w:w="8393" w:type="dxa"/>
            <w:vAlign w:val="center"/>
          </w:tcPr>
          <w:p w14:paraId="36948619"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YÊU CẦU CHUNG</w:t>
            </w:r>
          </w:p>
        </w:tc>
      </w:tr>
      <w:tr w:rsidR="006C44D4" w:rsidRPr="00F82D9F" w14:paraId="65A8248C" w14:textId="77777777" w:rsidTr="003F2158">
        <w:tc>
          <w:tcPr>
            <w:tcW w:w="708" w:type="dxa"/>
            <w:vAlign w:val="center"/>
          </w:tcPr>
          <w:p w14:paraId="61CB837C"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1</w:t>
            </w:r>
          </w:p>
        </w:tc>
        <w:tc>
          <w:tcPr>
            <w:tcW w:w="8393" w:type="dxa"/>
            <w:vAlign w:val="center"/>
          </w:tcPr>
          <w:p w14:paraId="57800762"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Năm sản xuất: Năm 2025 trở về sau, mới 100%</w:t>
            </w:r>
          </w:p>
        </w:tc>
      </w:tr>
      <w:tr w:rsidR="006C44D4" w:rsidRPr="00F82D9F" w14:paraId="0CA84568" w14:textId="77777777" w:rsidTr="003F2158">
        <w:tc>
          <w:tcPr>
            <w:tcW w:w="708" w:type="dxa"/>
            <w:vAlign w:val="center"/>
          </w:tcPr>
          <w:p w14:paraId="7E8F08EA"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2</w:t>
            </w:r>
          </w:p>
        </w:tc>
        <w:tc>
          <w:tcPr>
            <w:tcW w:w="8393" w:type="dxa"/>
            <w:vAlign w:val="center"/>
          </w:tcPr>
          <w:p w14:paraId="5055F517"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Đạt tiêu chuẩn quản lý chất lượng ISO 13485</w:t>
            </w:r>
          </w:p>
        </w:tc>
      </w:tr>
      <w:tr w:rsidR="006C44D4" w:rsidRPr="00F82D9F" w14:paraId="32FB387D" w14:textId="77777777" w:rsidTr="003F2158">
        <w:tc>
          <w:tcPr>
            <w:tcW w:w="708" w:type="dxa"/>
            <w:vAlign w:val="center"/>
          </w:tcPr>
          <w:p w14:paraId="2E7B564A"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3</w:t>
            </w:r>
          </w:p>
        </w:tc>
        <w:tc>
          <w:tcPr>
            <w:tcW w:w="8393" w:type="dxa"/>
            <w:vAlign w:val="center"/>
          </w:tcPr>
          <w:p w14:paraId="4CAA0E81"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Nguồn điện: Sử dụng điện áp tại Việt Nam</w:t>
            </w:r>
          </w:p>
        </w:tc>
      </w:tr>
      <w:tr w:rsidR="006C44D4" w:rsidRPr="00F82D9F" w14:paraId="19872211" w14:textId="77777777" w:rsidTr="003F2158">
        <w:tc>
          <w:tcPr>
            <w:tcW w:w="708" w:type="dxa"/>
            <w:vAlign w:val="center"/>
          </w:tcPr>
          <w:p w14:paraId="6AB2F424"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4</w:t>
            </w:r>
          </w:p>
        </w:tc>
        <w:tc>
          <w:tcPr>
            <w:tcW w:w="8393" w:type="dxa"/>
            <w:vAlign w:val="center"/>
          </w:tcPr>
          <w:p w14:paraId="6E4CF605"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Môi trường hoạt động:</w:t>
            </w:r>
          </w:p>
        </w:tc>
      </w:tr>
      <w:tr w:rsidR="006C44D4" w:rsidRPr="00F82D9F" w14:paraId="7FC30E89" w14:textId="77777777" w:rsidTr="003F2158">
        <w:tc>
          <w:tcPr>
            <w:tcW w:w="708" w:type="dxa"/>
            <w:vAlign w:val="center"/>
          </w:tcPr>
          <w:p w14:paraId="7032B094"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63AD05C4"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Nhiệt độ tối đa: ≥ 20°C</w:t>
            </w:r>
          </w:p>
        </w:tc>
      </w:tr>
      <w:tr w:rsidR="006C44D4" w:rsidRPr="00F82D9F" w14:paraId="45CE91CC" w14:textId="77777777" w:rsidTr="003F2158">
        <w:tc>
          <w:tcPr>
            <w:tcW w:w="708" w:type="dxa"/>
            <w:vAlign w:val="center"/>
          </w:tcPr>
          <w:p w14:paraId="791191E8"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3217601A"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Độ ẩm tối đa: ≥ 60%</w:t>
            </w:r>
          </w:p>
        </w:tc>
      </w:tr>
      <w:tr w:rsidR="006C44D4" w:rsidRPr="00F82D9F" w14:paraId="0329FB88" w14:textId="77777777" w:rsidTr="003F2158">
        <w:tc>
          <w:tcPr>
            <w:tcW w:w="708" w:type="dxa"/>
            <w:vAlign w:val="center"/>
          </w:tcPr>
          <w:p w14:paraId="20BC1C79"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II</w:t>
            </w:r>
          </w:p>
        </w:tc>
        <w:tc>
          <w:tcPr>
            <w:tcW w:w="8393" w:type="dxa"/>
            <w:vAlign w:val="center"/>
          </w:tcPr>
          <w:p w14:paraId="6B9D0DDE"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YÊU CẦU CẤU HÌNH</w:t>
            </w:r>
          </w:p>
        </w:tc>
      </w:tr>
      <w:tr w:rsidR="006C44D4" w:rsidRPr="00F82D9F" w14:paraId="40C1E1A6" w14:textId="77777777" w:rsidTr="003F2158">
        <w:tc>
          <w:tcPr>
            <w:tcW w:w="708" w:type="dxa"/>
            <w:vAlign w:val="center"/>
          </w:tcPr>
          <w:p w14:paraId="7CA349DF"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1F55FC6F"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Máy trợ thở CPAP kèm phụ kiện tiêu chuẩn, tối thiểu bao gồm:</w:t>
            </w:r>
          </w:p>
        </w:tc>
      </w:tr>
      <w:tr w:rsidR="006C44D4" w:rsidRPr="00F82D9F" w14:paraId="43BD2C33" w14:textId="77777777" w:rsidTr="003F2158">
        <w:tc>
          <w:tcPr>
            <w:tcW w:w="708" w:type="dxa"/>
            <w:vAlign w:val="center"/>
          </w:tcPr>
          <w:p w14:paraId="68FA8767"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1</w:t>
            </w:r>
          </w:p>
        </w:tc>
        <w:tc>
          <w:tcPr>
            <w:tcW w:w="8393" w:type="dxa"/>
            <w:vAlign w:val="center"/>
          </w:tcPr>
          <w:p w14:paraId="6E295C0C"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Máy chính: 01 máy</w:t>
            </w:r>
          </w:p>
        </w:tc>
      </w:tr>
      <w:tr w:rsidR="006C44D4" w:rsidRPr="00F82D9F" w14:paraId="181CF8BE" w14:textId="77777777" w:rsidTr="003F2158">
        <w:tc>
          <w:tcPr>
            <w:tcW w:w="708" w:type="dxa"/>
            <w:vAlign w:val="center"/>
          </w:tcPr>
          <w:p w14:paraId="4B557379"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2</w:t>
            </w:r>
          </w:p>
        </w:tc>
        <w:tc>
          <w:tcPr>
            <w:tcW w:w="8393" w:type="dxa"/>
            <w:vAlign w:val="center"/>
          </w:tcPr>
          <w:p w14:paraId="283BC5B8"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Bình làm ẩm: 02 cái</w:t>
            </w:r>
          </w:p>
        </w:tc>
      </w:tr>
      <w:tr w:rsidR="006C44D4" w:rsidRPr="00F82D9F" w14:paraId="667F3AA2" w14:textId="77777777" w:rsidTr="003F2158">
        <w:tc>
          <w:tcPr>
            <w:tcW w:w="708" w:type="dxa"/>
            <w:vAlign w:val="center"/>
          </w:tcPr>
          <w:p w14:paraId="2A7F3CC9"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lastRenderedPageBreak/>
              <w:t>3</w:t>
            </w:r>
          </w:p>
        </w:tc>
        <w:tc>
          <w:tcPr>
            <w:tcW w:w="8393" w:type="dxa"/>
            <w:vAlign w:val="center"/>
          </w:tcPr>
          <w:p w14:paraId="6E4BA17D"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Bình PEEP: 02 cái</w:t>
            </w:r>
          </w:p>
        </w:tc>
      </w:tr>
      <w:tr w:rsidR="006C44D4" w:rsidRPr="00F82D9F" w14:paraId="75E447EB" w14:textId="77777777" w:rsidTr="003F2158">
        <w:tc>
          <w:tcPr>
            <w:tcW w:w="708" w:type="dxa"/>
            <w:vAlign w:val="center"/>
          </w:tcPr>
          <w:p w14:paraId="39F94D5E"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4</w:t>
            </w:r>
          </w:p>
        </w:tc>
        <w:tc>
          <w:tcPr>
            <w:tcW w:w="8393" w:type="dxa"/>
            <w:vAlign w:val="center"/>
          </w:tcPr>
          <w:p w14:paraId="2C19D3EF"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Bộ dây Silicon: 02 bộ</w:t>
            </w:r>
          </w:p>
        </w:tc>
      </w:tr>
      <w:tr w:rsidR="006C44D4" w:rsidRPr="00F82D9F" w14:paraId="1DCCE990" w14:textId="77777777" w:rsidTr="003F2158">
        <w:tc>
          <w:tcPr>
            <w:tcW w:w="708" w:type="dxa"/>
            <w:vAlign w:val="center"/>
          </w:tcPr>
          <w:p w14:paraId="51A8093E"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5</w:t>
            </w:r>
          </w:p>
        </w:tc>
        <w:tc>
          <w:tcPr>
            <w:tcW w:w="8393" w:type="dxa"/>
            <w:vAlign w:val="center"/>
          </w:tcPr>
          <w:p w14:paraId="36776791"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Dây dẫn hướng dây nhiệt: 02 cái</w:t>
            </w:r>
          </w:p>
        </w:tc>
      </w:tr>
      <w:tr w:rsidR="006C44D4" w:rsidRPr="00F82D9F" w14:paraId="16418DC5" w14:textId="77777777" w:rsidTr="003F2158">
        <w:tc>
          <w:tcPr>
            <w:tcW w:w="708" w:type="dxa"/>
            <w:vAlign w:val="center"/>
          </w:tcPr>
          <w:p w14:paraId="59290284"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6</w:t>
            </w:r>
          </w:p>
        </w:tc>
        <w:tc>
          <w:tcPr>
            <w:tcW w:w="8393" w:type="dxa"/>
            <w:vAlign w:val="center"/>
          </w:tcPr>
          <w:p w14:paraId="15526D8E"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Cảm biến nhiệt: 01 cái</w:t>
            </w:r>
          </w:p>
        </w:tc>
      </w:tr>
      <w:tr w:rsidR="006C44D4" w:rsidRPr="00F82D9F" w14:paraId="35474EF5" w14:textId="77777777" w:rsidTr="003F2158">
        <w:tc>
          <w:tcPr>
            <w:tcW w:w="708" w:type="dxa"/>
            <w:vAlign w:val="center"/>
          </w:tcPr>
          <w:p w14:paraId="6BE88658"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7</w:t>
            </w:r>
          </w:p>
        </w:tc>
        <w:tc>
          <w:tcPr>
            <w:tcW w:w="8393" w:type="dxa"/>
            <w:vAlign w:val="center"/>
          </w:tcPr>
          <w:p w14:paraId="5276DE9F"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Cáp nối dây nhiệt: 01 cái</w:t>
            </w:r>
          </w:p>
        </w:tc>
      </w:tr>
      <w:tr w:rsidR="006C44D4" w:rsidRPr="00F82D9F" w14:paraId="6D54C109" w14:textId="77777777" w:rsidTr="003F2158">
        <w:tc>
          <w:tcPr>
            <w:tcW w:w="708" w:type="dxa"/>
            <w:vAlign w:val="center"/>
          </w:tcPr>
          <w:p w14:paraId="0BACD4A4"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8</w:t>
            </w:r>
          </w:p>
        </w:tc>
        <w:tc>
          <w:tcPr>
            <w:tcW w:w="8393" w:type="dxa"/>
            <w:vAlign w:val="center"/>
          </w:tcPr>
          <w:p w14:paraId="00663D92"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Màng lọc khí đầu vào: 05 cái</w:t>
            </w:r>
          </w:p>
        </w:tc>
      </w:tr>
      <w:tr w:rsidR="006C44D4" w:rsidRPr="00F82D9F" w14:paraId="2DDD8FC0" w14:textId="77777777" w:rsidTr="003F2158">
        <w:tc>
          <w:tcPr>
            <w:tcW w:w="708" w:type="dxa"/>
            <w:vAlign w:val="center"/>
          </w:tcPr>
          <w:p w14:paraId="677E5C8C"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9</w:t>
            </w:r>
          </w:p>
        </w:tc>
        <w:tc>
          <w:tcPr>
            <w:tcW w:w="8393" w:type="dxa"/>
            <w:vAlign w:val="center"/>
          </w:tcPr>
          <w:p w14:paraId="75B14CD5"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Cảm biến SPO2: 01 cái</w:t>
            </w:r>
          </w:p>
        </w:tc>
      </w:tr>
      <w:tr w:rsidR="006C44D4" w:rsidRPr="00F82D9F" w14:paraId="70BA6F9C" w14:textId="77777777" w:rsidTr="003F2158">
        <w:tc>
          <w:tcPr>
            <w:tcW w:w="708" w:type="dxa"/>
            <w:vAlign w:val="center"/>
          </w:tcPr>
          <w:p w14:paraId="27E082B5"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10</w:t>
            </w:r>
          </w:p>
        </w:tc>
        <w:tc>
          <w:tcPr>
            <w:tcW w:w="8393" w:type="dxa"/>
            <w:vAlign w:val="center"/>
          </w:tcPr>
          <w:p w14:paraId="6B0317F1"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Xe đẩy: 01 bộ</w:t>
            </w:r>
          </w:p>
        </w:tc>
      </w:tr>
      <w:tr w:rsidR="006C44D4" w:rsidRPr="00F82D9F" w14:paraId="27267065" w14:textId="77777777" w:rsidTr="003F2158">
        <w:tc>
          <w:tcPr>
            <w:tcW w:w="708" w:type="dxa"/>
            <w:vAlign w:val="center"/>
          </w:tcPr>
          <w:p w14:paraId="3B58A5A3"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11</w:t>
            </w:r>
          </w:p>
        </w:tc>
        <w:tc>
          <w:tcPr>
            <w:tcW w:w="8393" w:type="dxa"/>
            <w:vAlign w:val="center"/>
          </w:tcPr>
          <w:p w14:paraId="52D742B1"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Tay đỡ dây silicon: 01 cái</w:t>
            </w:r>
          </w:p>
        </w:tc>
      </w:tr>
      <w:tr w:rsidR="006C44D4" w:rsidRPr="00F82D9F" w14:paraId="5F8E2A86" w14:textId="77777777" w:rsidTr="003F2158">
        <w:tc>
          <w:tcPr>
            <w:tcW w:w="708" w:type="dxa"/>
            <w:vAlign w:val="center"/>
          </w:tcPr>
          <w:p w14:paraId="08B2A258"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12</w:t>
            </w:r>
          </w:p>
        </w:tc>
        <w:tc>
          <w:tcPr>
            <w:tcW w:w="8393" w:type="dxa"/>
            <w:vAlign w:val="center"/>
          </w:tcPr>
          <w:p w14:paraId="480AC0AB"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Gọng mũi: 05 cái</w:t>
            </w:r>
          </w:p>
        </w:tc>
      </w:tr>
      <w:tr w:rsidR="006C44D4" w:rsidRPr="00F82D9F" w14:paraId="779603B5" w14:textId="77777777" w:rsidTr="003F2158">
        <w:tc>
          <w:tcPr>
            <w:tcW w:w="708" w:type="dxa"/>
            <w:vAlign w:val="center"/>
          </w:tcPr>
          <w:p w14:paraId="6C023EAE"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13</w:t>
            </w:r>
          </w:p>
        </w:tc>
        <w:tc>
          <w:tcPr>
            <w:tcW w:w="8393" w:type="dxa"/>
            <w:vAlign w:val="center"/>
          </w:tcPr>
          <w:p w14:paraId="2D2B778C"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Tài liệu hướng dẫn sử dụng tiếng Anh và tiếng Việt: 01 bộ</w:t>
            </w:r>
          </w:p>
        </w:tc>
      </w:tr>
      <w:tr w:rsidR="006C44D4" w:rsidRPr="00F82D9F" w14:paraId="2D3C0165" w14:textId="77777777" w:rsidTr="003F2158">
        <w:tc>
          <w:tcPr>
            <w:tcW w:w="708" w:type="dxa"/>
            <w:vAlign w:val="center"/>
          </w:tcPr>
          <w:p w14:paraId="51192C64"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III</w:t>
            </w:r>
          </w:p>
        </w:tc>
        <w:tc>
          <w:tcPr>
            <w:tcW w:w="8393" w:type="dxa"/>
            <w:vAlign w:val="center"/>
          </w:tcPr>
          <w:p w14:paraId="4DC8D90F"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YÊU CẦU CHỈ TIÊU KỸ THUẬT</w:t>
            </w:r>
          </w:p>
        </w:tc>
      </w:tr>
      <w:tr w:rsidR="006C44D4" w:rsidRPr="00F82D9F" w14:paraId="328496C1" w14:textId="77777777" w:rsidTr="003F2158">
        <w:tc>
          <w:tcPr>
            <w:tcW w:w="708" w:type="dxa"/>
            <w:vAlign w:val="center"/>
          </w:tcPr>
          <w:p w14:paraId="720E5D93"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1</w:t>
            </w:r>
          </w:p>
        </w:tc>
        <w:tc>
          <w:tcPr>
            <w:tcW w:w="8393" w:type="dxa"/>
            <w:vAlign w:val="center"/>
          </w:tcPr>
          <w:p w14:paraId="2C28C119"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Tính năng chung:</w:t>
            </w:r>
          </w:p>
        </w:tc>
      </w:tr>
      <w:tr w:rsidR="006C44D4" w:rsidRPr="00F82D9F" w14:paraId="2666D4DC" w14:textId="77777777" w:rsidTr="003F2158">
        <w:tc>
          <w:tcPr>
            <w:tcW w:w="708" w:type="dxa"/>
            <w:vAlign w:val="center"/>
          </w:tcPr>
          <w:p w14:paraId="23982635"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1EFE8CA8"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Trộn khí điều khiển điện tử hoặc cơ học kiểu lưu lượng kế hoặc tương đương</w:t>
            </w:r>
          </w:p>
        </w:tc>
      </w:tr>
      <w:tr w:rsidR="006C44D4" w:rsidRPr="00F82D9F" w14:paraId="007C4C0B" w14:textId="77777777" w:rsidTr="003F2158">
        <w:tc>
          <w:tcPr>
            <w:tcW w:w="708" w:type="dxa"/>
            <w:vAlign w:val="center"/>
          </w:tcPr>
          <w:p w14:paraId="5200CEDE"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040CF76A"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Cài đặt nồng độ FiO2 trực tiếp</w:t>
            </w:r>
          </w:p>
        </w:tc>
      </w:tr>
      <w:tr w:rsidR="006C44D4" w:rsidRPr="00F82D9F" w14:paraId="2DE70E9B" w14:textId="77777777" w:rsidTr="003F2158">
        <w:tc>
          <w:tcPr>
            <w:tcW w:w="708" w:type="dxa"/>
            <w:vAlign w:val="center"/>
          </w:tcPr>
          <w:p w14:paraId="3B7DEDC1"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6916E1F3"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Bình PEEP/CPAP: Kiểu bong bóng hoặc tương đương</w:t>
            </w:r>
          </w:p>
        </w:tc>
      </w:tr>
      <w:tr w:rsidR="006C44D4" w:rsidRPr="00F82D9F" w14:paraId="59F215AF" w14:textId="77777777" w:rsidTr="003F2158">
        <w:tc>
          <w:tcPr>
            <w:tcW w:w="708" w:type="dxa"/>
            <w:vAlign w:val="center"/>
          </w:tcPr>
          <w:p w14:paraId="1428164B"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60EC07BF"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Áp lực: ≤ 3 đến ≥ 10cm H2O</w:t>
            </w:r>
          </w:p>
        </w:tc>
      </w:tr>
      <w:tr w:rsidR="006C44D4" w:rsidRPr="00F82D9F" w14:paraId="5F779FFA" w14:textId="77777777" w:rsidTr="003F2158">
        <w:tc>
          <w:tcPr>
            <w:tcW w:w="708" w:type="dxa"/>
            <w:vAlign w:val="center"/>
          </w:tcPr>
          <w:p w14:paraId="3736B89C"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495510F0"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Cài đặt FiO2: ≤ 21 đến ≥ 99%</w:t>
            </w:r>
          </w:p>
        </w:tc>
      </w:tr>
      <w:tr w:rsidR="006C44D4" w:rsidRPr="00F82D9F" w14:paraId="07E975E7" w14:textId="77777777" w:rsidTr="003F2158">
        <w:tc>
          <w:tcPr>
            <w:tcW w:w="708" w:type="dxa"/>
            <w:vAlign w:val="center"/>
          </w:tcPr>
          <w:p w14:paraId="0B411D07"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5C035BE6"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Lưu lượng: ≤ 4 đến ≥ 9 L/phút</w:t>
            </w:r>
          </w:p>
        </w:tc>
      </w:tr>
      <w:tr w:rsidR="006C44D4" w:rsidRPr="00F82D9F" w14:paraId="32D7EFC5" w14:textId="77777777" w:rsidTr="003F2158">
        <w:tc>
          <w:tcPr>
            <w:tcW w:w="708" w:type="dxa"/>
            <w:vAlign w:val="center"/>
          </w:tcPr>
          <w:p w14:paraId="225CCF40"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2</w:t>
            </w:r>
          </w:p>
        </w:tc>
        <w:tc>
          <w:tcPr>
            <w:tcW w:w="8393" w:type="dxa"/>
            <w:vAlign w:val="center"/>
          </w:tcPr>
          <w:p w14:paraId="5D8783CB"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Bình làm ẩm:</w:t>
            </w:r>
          </w:p>
        </w:tc>
      </w:tr>
      <w:tr w:rsidR="006C44D4" w:rsidRPr="00F82D9F" w14:paraId="1CABEE71" w14:textId="77777777" w:rsidTr="003F2158">
        <w:tc>
          <w:tcPr>
            <w:tcW w:w="708" w:type="dxa"/>
            <w:vAlign w:val="center"/>
          </w:tcPr>
          <w:p w14:paraId="2116170F"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677F60A8"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Thời gian làm ấm: ≤ 30 phút</w:t>
            </w:r>
          </w:p>
        </w:tc>
      </w:tr>
      <w:tr w:rsidR="006C44D4" w:rsidRPr="00F82D9F" w14:paraId="3CCF9A6F" w14:textId="77777777" w:rsidTr="003F2158">
        <w:tc>
          <w:tcPr>
            <w:tcW w:w="708" w:type="dxa"/>
            <w:vAlign w:val="center"/>
          </w:tcPr>
          <w:p w14:paraId="0AE71DA0"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3</w:t>
            </w:r>
          </w:p>
        </w:tc>
        <w:tc>
          <w:tcPr>
            <w:tcW w:w="8393" w:type="dxa"/>
            <w:vAlign w:val="center"/>
          </w:tcPr>
          <w:p w14:paraId="5F683BEB"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Hiển thị:</w:t>
            </w:r>
          </w:p>
        </w:tc>
      </w:tr>
      <w:tr w:rsidR="006C44D4" w:rsidRPr="00F82D9F" w14:paraId="593C939F" w14:textId="77777777" w:rsidTr="003F2158">
        <w:tc>
          <w:tcPr>
            <w:tcW w:w="708" w:type="dxa"/>
            <w:vAlign w:val="center"/>
          </w:tcPr>
          <w:p w14:paraId="03647C07"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40F6DB01"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Hiển thị nhiệt độ thực tế: có</w:t>
            </w:r>
          </w:p>
        </w:tc>
      </w:tr>
      <w:tr w:rsidR="006C44D4" w:rsidRPr="00F82D9F" w14:paraId="1EAF2395" w14:textId="77777777" w:rsidTr="003F2158">
        <w:tc>
          <w:tcPr>
            <w:tcW w:w="708" w:type="dxa"/>
            <w:vAlign w:val="center"/>
          </w:tcPr>
          <w:p w14:paraId="03F827F0"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4</w:t>
            </w:r>
          </w:p>
        </w:tc>
        <w:tc>
          <w:tcPr>
            <w:tcW w:w="8393" w:type="dxa"/>
            <w:vAlign w:val="center"/>
          </w:tcPr>
          <w:p w14:paraId="6220C840"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Cảnh báo:</w:t>
            </w:r>
          </w:p>
        </w:tc>
      </w:tr>
      <w:tr w:rsidR="006C44D4" w:rsidRPr="00F82D9F" w14:paraId="4AE38D70" w14:textId="77777777" w:rsidTr="003F2158">
        <w:tc>
          <w:tcPr>
            <w:tcW w:w="708" w:type="dxa"/>
            <w:vAlign w:val="center"/>
          </w:tcPr>
          <w:p w14:paraId="3FF4C6EC"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2C8023A0"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Cảnh báo bằng âm thanh hoặc hình ảnh hoặc tương đương</w:t>
            </w:r>
          </w:p>
        </w:tc>
      </w:tr>
      <w:tr w:rsidR="006C44D4" w:rsidRPr="00F82D9F" w14:paraId="1B9B411E" w14:textId="77777777" w:rsidTr="003F2158">
        <w:tc>
          <w:tcPr>
            <w:tcW w:w="708" w:type="dxa"/>
            <w:vAlign w:val="center"/>
          </w:tcPr>
          <w:p w14:paraId="16B5D323"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5871AA33"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Âm lượng cảnh báo: ≤ 50dB</w:t>
            </w:r>
          </w:p>
        </w:tc>
      </w:tr>
      <w:tr w:rsidR="006C44D4" w:rsidRPr="00F82D9F" w14:paraId="40F40F77" w14:textId="77777777" w:rsidTr="003F2158">
        <w:tc>
          <w:tcPr>
            <w:tcW w:w="708" w:type="dxa"/>
            <w:vAlign w:val="center"/>
          </w:tcPr>
          <w:p w14:paraId="2E1DE687"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IV</w:t>
            </w:r>
          </w:p>
        </w:tc>
        <w:tc>
          <w:tcPr>
            <w:tcW w:w="8393" w:type="dxa"/>
            <w:vAlign w:val="center"/>
          </w:tcPr>
          <w:p w14:paraId="4C219F96"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YÊU CẦU KHÁC</w:t>
            </w:r>
          </w:p>
        </w:tc>
      </w:tr>
      <w:tr w:rsidR="006C44D4" w:rsidRPr="00F82D9F" w14:paraId="29EE32F9" w14:textId="77777777" w:rsidTr="003F2158">
        <w:tc>
          <w:tcPr>
            <w:tcW w:w="708" w:type="dxa"/>
            <w:vAlign w:val="center"/>
          </w:tcPr>
          <w:p w14:paraId="6E021721"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1</w:t>
            </w:r>
          </w:p>
        </w:tc>
        <w:tc>
          <w:tcPr>
            <w:tcW w:w="8393" w:type="dxa"/>
            <w:vAlign w:val="center"/>
          </w:tcPr>
          <w:p w14:paraId="613E3117"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Thời gian giao hàng: ≤ 150 ngày. Địa điểm giao hàng: tại nơi sử dụng</w:t>
            </w:r>
          </w:p>
        </w:tc>
      </w:tr>
      <w:tr w:rsidR="006C44D4" w:rsidRPr="00F82D9F" w14:paraId="36448F54" w14:textId="77777777" w:rsidTr="003F2158">
        <w:tc>
          <w:tcPr>
            <w:tcW w:w="708" w:type="dxa"/>
            <w:vAlign w:val="center"/>
          </w:tcPr>
          <w:p w14:paraId="32263859"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2</w:t>
            </w:r>
          </w:p>
        </w:tc>
        <w:tc>
          <w:tcPr>
            <w:tcW w:w="8393" w:type="dxa"/>
            <w:vAlign w:val="center"/>
          </w:tcPr>
          <w:p w14:paraId="7F4C8984"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Thời gian bảo hành: ≥ 12 tháng kể từ khi ký kết biên bản bàn giao, nghiệm thu với bên mua, bên bán phải thực hiện bảo trì/hiệu chuẩn theo quy định của nhà sản xuất. Định kỳ thực hiện bảo trì trong thời gian bảo hành ≤ 06 tháng/lần.</w:t>
            </w:r>
          </w:p>
        </w:tc>
      </w:tr>
      <w:tr w:rsidR="006C44D4" w:rsidRPr="00F82D9F" w14:paraId="0B68536A" w14:textId="77777777" w:rsidTr="003F2158">
        <w:tc>
          <w:tcPr>
            <w:tcW w:w="708" w:type="dxa"/>
            <w:vAlign w:val="center"/>
          </w:tcPr>
          <w:p w14:paraId="7F3B6573"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3</w:t>
            </w:r>
          </w:p>
        </w:tc>
        <w:tc>
          <w:tcPr>
            <w:tcW w:w="8393" w:type="dxa"/>
            <w:vAlign w:val="center"/>
          </w:tcPr>
          <w:p w14:paraId="24AFE81C"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Đào tạo chuyển giao công nghệ: Tại nơi sử dụng.</w:t>
            </w:r>
          </w:p>
        </w:tc>
      </w:tr>
      <w:tr w:rsidR="006C44D4" w:rsidRPr="00F82D9F" w14:paraId="58EFB609" w14:textId="77777777" w:rsidTr="003F2158">
        <w:tc>
          <w:tcPr>
            <w:tcW w:w="708" w:type="dxa"/>
            <w:vAlign w:val="center"/>
          </w:tcPr>
          <w:p w14:paraId="3C54C9CC"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4</w:t>
            </w:r>
          </w:p>
        </w:tc>
        <w:tc>
          <w:tcPr>
            <w:tcW w:w="8393" w:type="dxa"/>
            <w:vAlign w:val="center"/>
          </w:tcPr>
          <w:p w14:paraId="1BCE6B1B"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Bảo trì miễn phí nhân công sau bảo hành ≥ 06 tháng.</w:t>
            </w:r>
          </w:p>
        </w:tc>
      </w:tr>
      <w:tr w:rsidR="006C44D4" w:rsidRPr="00F82D9F" w14:paraId="3E2EAB74" w14:textId="77777777" w:rsidTr="003F2158">
        <w:tc>
          <w:tcPr>
            <w:tcW w:w="708" w:type="dxa"/>
            <w:vAlign w:val="center"/>
          </w:tcPr>
          <w:p w14:paraId="7F275F31"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lastRenderedPageBreak/>
              <w:t>5</w:t>
            </w:r>
          </w:p>
        </w:tc>
        <w:tc>
          <w:tcPr>
            <w:tcW w:w="8393" w:type="dxa"/>
            <w:vAlign w:val="center"/>
          </w:tcPr>
          <w:p w14:paraId="247BD888"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Thời gian có mặt để giải quyết sự cố kỹ thuật ≤ 24 giờ kể từ khi nhận được thông báo.</w:t>
            </w:r>
          </w:p>
        </w:tc>
      </w:tr>
      <w:tr w:rsidR="006C44D4" w:rsidRPr="00F82D9F" w14:paraId="630C5EBE" w14:textId="77777777" w:rsidTr="003F2158">
        <w:tc>
          <w:tcPr>
            <w:tcW w:w="708" w:type="dxa"/>
            <w:vAlign w:val="center"/>
          </w:tcPr>
          <w:p w14:paraId="1F745703"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6</w:t>
            </w:r>
          </w:p>
        </w:tc>
        <w:tc>
          <w:tcPr>
            <w:tcW w:w="8393" w:type="dxa"/>
            <w:vAlign w:val="center"/>
          </w:tcPr>
          <w:p w14:paraId="4D3AC7B6"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Có cam kết cung cấp phụ tùng và linh kiện thay thế theo model thiết bị đã dự thầu, trong vòng tối thiểu ≥ 8 năm.</w:t>
            </w:r>
          </w:p>
        </w:tc>
      </w:tr>
      <w:tr w:rsidR="006C44D4" w:rsidRPr="00F82D9F" w14:paraId="0352A97D" w14:textId="77777777" w:rsidTr="003F2158">
        <w:tc>
          <w:tcPr>
            <w:tcW w:w="708" w:type="dxa"/>
            <w:vAlign w:val="center"/>
          </w:tcPr>
          <w:p w14:paraId="6C9B7FC1"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7</w:t>
            </w:r>
          </w:p>
        </w:tc>
        <w:tc>
          <w:tcPr>
            <w:tcW w:w="8393" w:type="dxa"/>
            <w:vAlign w:val="center"/>
          </w:tcPr>
          <w:p w14:paraId="2480FC10"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Nhà cung cấp có trách nhiệm kết nối với hệ thống CNTT của bệnh viện (nếu có)</w:t>
            </w:r>
          </w:p>
        </w:tc>
      </w:tr>
      <w:tr w:rsidR="003F2158" w:rsidRPr="00F82D9F" w14:paraId="596A593E" w14:textId="77777777" w:rsidTr="003F2158">
        <w:tc>
          <w:tcPr>
            <w:tcW w:w="708" w:type="dxa"/>
            <w:vAlign w:val="center"/>
          </w:tcPr>
          <w:p w14:paraId="6C94B4E6" w14:textId="1816FF99" w:rsidR="003F2158" w:rsidRPr="00F82D9F" w:rsidRDefault="003F2158" w:rsidP="003F2158">
            <w:pPr>
              <w:spacing w:line="400" w:lineRule="exact"/>
              <w:jc w:val="center"/>
              <w:rPr>
                <w:rFonts w:ascii="Times New Roman" w:eastAsia="Times New Roman" w:hAnsi="Times New Roman" w:cs="Times New Roman"/>
                <w:sz w:val="26"/>
                <w:szCs w:val="26"/>
              </w:rPr>
            </w:pPr>
            <w:r w:rsidRPr="003F2158">
              <w:rPr>
                <w:rFonts w:ascii="Times New Roman" w:eastAsia="Times New Roman" w:hAnsi="Times New Roman" w:cs="Times New Roman"/>
                <w:color w:val="EE0000"/>
                <w:sz w:val="26"/>
                <w:szCs w:val="26"/>
                <w:highlight w:val="yellow"/>
              </w:rPr>
              <w:t>8</w:t>
            </w:r>
          </w:p>
        </w:tc>
        <w:tc>
          <w:tcPr>
            <w:tcW w:w="8393" w:type="dxa"/>
            <w:vAlign w:val="center"/>
          </w:tcPr>
          <w:p w14:paraId="75140B11" w14:textId="77777777" w:rsidR="003A71FF" w:rsidRDefault="003A71FF" w:rsidP="003A71FF">
            <w:pPr>
              <w:spacing w:line="400" w:lineRule="exact"/>
              <w:rPr>
                <w:rFonts w:ascii="Times New Roman" w:eastAsia="Times New Roman" w:hAnsi="Times New Roman" w:cs="Times New Roman"/>
                <w:color w:val="EE0000"/>
                <w:sz w:val="26"/>
                <w:szCs w:val="26"/>
                <w:highlight w:val="yellow"/>
              </w:rPr>
            </w:pPr>
            <w:r w:rsidRPr="003F2158">
              <w:rPr>
                <w:rFonts w:ascii="Times New Roman" w:eastAsia="Times New Roman" w:hAnsi="Times New Roman" w:cs="Times New Roman"/>
                <w:color w:val="EE0000"/>
                <w:sz w:val="26"/>
                <w:szCs w:val="26"/>
                <w:highlight w:val="yellow"/>
              </w:rPr>
              <w:t xml:space="preserve">Có kỹ sư có chứng chỉ đào tạo </w:t>
            </w:r>
            <w:r>
              <w:rPr>
                <w:rFonts w:ascii="Times New Roman" w:eastAsia="Times New Roman" w:hAnsi="Times New Roman" w:cs="Times New Roman"/>
                <w:color w:val="EE0000"/>
                <w:sz w:val="26"/>
                <w:szCs w:val="26"/>
                <w:highlight w:val="yellow"/>
              </w:rPr>
              <w:t>về thiết bị dự thầu (máy chính)</w:t>
            </w:r>
            <w:r w:rsidRPr="003F2158">
              <w:rPr>
                <w:rFonts w:ascii="Times New Roman" w:eastAsia="Times New Roman" w:hAnsi="Times New Roman" w:cs="Times New Roman"/>
                <w:color w:val="EE0000"/>
                <w:sz w:val="26"/>
                <w:szCs w:val="26"/>
                <w:highlight w:val="yellow"/>
              </w:rPr>
              <w:t xml:space="preserve"> </w:t>
            </w:r>
          </w:p>
          <w:p w14:paraId="1FECC5BB" w14:textId="1CF97E45" w:rsidR="003F2158" w:rsidRPr="00F82D9F" w:rsidRDefault="003A71FF" w:rsidP="003A71FF">
            <w:pPr>
              <w:spacing w:line="400" w:lineRule="exact"/>
              <w:rPr>
                <w:rFonts w:ascii="Times New Roman" w:eastAsia="Times New Roman" w:hAnsi="Times New Roman" w:cs="Times New Roman"/>
                <w:sz w:val="26"/>
                <w:szCs w:val="26"/>
              </w:rPr>
            </w:pPr>
            <w:r>
              <w:rPr>
                <w:rFonts w:ascii="Times New Roman" w:eastAsia="Times New Roman" w:hAnsi="Times New Roman" w:cs="Times New Roman"/>
                <w:color w:val="EE0000"/>
                <w:sz w:val="26"/>
                <w:szCs w:val="26"/>
                <w:highlight w:val="yellow"/>
              </w:rPr>
              <w:t>(C</w:t>
            </w:r>
            <w:r w:rsidRPr="003F2158">
              <w:rPr>
                <w:rFonts w:ascii="Times New Roman" w:eastAsia="Times New Roman" w:hAnsi="Times New Roman" w:cs="Times New Roman"/>
                <w:color w:val="EE0000"/>
                <w:sz w:val="26"/>
                <w:szCs w:val="26"/>
                <w:highlight w:val="yellow"/>
              </w:rPr>
              <w:t>ung cấp chứng chỉ đào tạo và tài liệu chứng minh khả năng huy động nhân sự).</w:t>
            </w:r>
          </w:p>
        </w:tc>
      </w:tr>
    </w:tbl>
    <w:p w14:paraId="1D669EB1" w14:textId="03C231CF" w:rsidR="000C74FA" w:rsidRPr="00146900" w:rsidRDefault="000C74FA" w:rsidP="000C74FA">
      <w:pPr>
        <w:rPr>
          <w:rFonts w:ascii="Times New Roman" w:hAnsi="Times New Roman" w:cs="Times New Roman"/>
          <w:sz w:val="26"/>
          <w:szCs w:val="26"/>
        </w:rPr>
      </w:pPr>
    </w:p>
    <w:p w14:paraId="13E84D46" w14:textId="77777777" w:rsidR="003F2158" w:rsidRDefault="003F2158">
      <w:pPr>
        <w:rPr>
          <w:rFonts w:ascii="Times New Roman" w:eastAsiaTheme="majorEastAsia" w:hAnsi="Times New Roman" w:cs="Times New Roman"/>
          <w:b/>
          <w:bCs/>
          <w:color w:val="000000" w:themeColor="text1"/>
          <w:sz w:val="26"/>
          <w:szCs w:val="26"/>
        </w:rPr>
      </w:pPr>
      <w:r>
        <w:rPr>
          <w:rFonts w:ascii="Times New Roman" w:hAnsi="Times New Roman" w:cs="Times New Roman"/>
          <w:color w:val="000000" w:themeColor="text1"/>
          <w:sz w:val="26"/>
          <w:szCs w:val="26"/>
        </w:rPr>
        <w:br w:type="page"/>
      </w:r>
    </w:p>
    <w:p w14:paraId="0879D8AF" w14:textId="68B8C847" w:rsidR="000C74FA" w:rsidRPr="00146900" w:rsidRDefault="000C74FA" w:rsidP="00954AE4">
      <w:pPr>
        <w:pStyle w:val="Heading1"/>
        <w:spacing w:before="0"/>
        <w:rPr>
          <w:rFonts w:ascii="Times New Roman" w:eastAsia="Times New Roman" w:hAnsi="Times New Roman" w:cs="Times New Roman"/>
          <w:b w:val="0"/>
          <w:bCs w:val="0"/>
          <w:color w:val="000000"/>
          <w:sz w:val="26"/>
          <w:szCs w:val="26"/>
        </w:rPr>
      </w:pPr>
      <w:r w:rsidRPr="00954AE4">
        <w:rPr>
          <w:rFonts w:ascii="Times New Roman" w:hAnsi="Times New Roman" w:cs="Times New Roman"/>
          <w:color w:val="000000" w:themeColor="text1"/>
          <w:sz w:val="26"/>
          <w:szCs w:val="26"/>
        </w:rPr>
        <w:lastRenderedPageBreak/>
        <w:t>Lô 2: Mua sắm thiết bị hồi sức và lồng ấp trẻ sơ sinh</w:t>
      </w:r>
      <w:r w:rsidRPr="00146900">
        <w:rPr>
          <w:rFonts w:ascii="Times New Roman" w:eastAsia="Times New Roman" w:hAnsi="Times New Roman" w:cs="Times New Roman"/>
          <w:color w:val="000000"/>
          <w:sz w:val="26"/>
          <w:szCs w:val="26"/>
        </w:rPr>
        <w:t xml:space="preserve"> </w:t>
      </w:r>
    </w:p>
    <w:p w14:paraId="49D39283" w14:textId="0A04A453" w:rsidR="00586AA5" w:rsidRPr="00146900" w:rsidRDefault="00F27269" w:rsidP="00F27269">
      <w:pPr>
        <w:pStyle w:val="Heading1"/>
        <w:spacing w:before="0"/>
        <w:rPr>
          <w:rFonts w:ascii="Times New Roman" w:hAnsi="Times New Roman" w:cs="Times New Roman"/>
          <w:b w:val="0"/>
          <w:bCs w:val="0"/>
          <w:sz w:val="26"/>
          <w:szCs w:val="26"/>
        </w:rPr>
      </w:pPr>
      <w:r w:rsidRPr="00F27269">
        <w:rPr>
          <w:rFonts w:ascii="Times New Roman" w:eastAsia="Times New Roman" w:hAnsi="Times New Roman" w:cs="Times New Roman"/>
          <w:color w:val="000000"/>
          <w:sz w:val="26"/>
          <w:szCs w:val="26"/>
        </w:rPr>
        <w:t>2.1</w:t>
      </w:r>
      <w:r w:rsidR="002C33A9" w:rsidRPr="00146900">
        <w:rPr>
          <w:rFonts w:ascii="Times New Roman" w:eastAsia="Times New Roman" w:hAnsi="Times New Roman" w:cs="Times New Roman"/>
          <w:color w:val="000000"/>
          <w:sz w:val="26"/>
          <w:szCs w:val="26"/>
        </w:rPr>
        <w:t>. Bàn hồi sức sơ sinh</w:t>
      </w:r>
      <w:r>
        <w:rPr>
          <w:rFonts w:ascii="Times New Roman" w:eastAsia="Times New Roman" w:hAnsi="Times New Roman" w:cs="Times New Roman"/>
          <w:color w:val="000000"/>
          <w:sz w:val="26"/>
          <w:szCs w:val="26"/>
        </w:rPr>
        <w:t xml:space="preserve"> (STT theo danh mục: 4)</w:t>
      </w:r>
    </w:p>
    <w:tbl>
      <w:tblPr>
        <w:tblStyle w:val="TableGrid"/>
        <w:tblW w:w="0" w:type="auto"/>
        <w:tblLook w:val="04A0" w:firstRow="1" w:lastRow="0" w:firstColumn="1" w:lastColumn="0" w:noHBand="0" w:noVBand="1"/>
      </w:tblPr>
      <w:tblGrid>
        <w:gridCol w:w="708"/>
        <w:gridCol w:w="8167"/>
      </w:tblGrid>
      <w:tr w:rsidR="006C44D4" w:rsidRPr="00F82D9F" w14:paraId="28BA29ED" w14:textId="77777777" w:rsidTr="003F2158">
        <w:tc>
          <w:tcPr>
            <w:tcW w:w="708" w:type="dxa"/>
            <w:vAlign w:val="center"/>
          </w:tcPr>
          <w:p w14:paraId="12B00A64"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STT</w:t>
            </w:r>
          </w:p>
        </w:tc>
        <w:tc>
          <w:tcPr>
            <w:tcW w:w="8393" w:type="dxa"/>
            <w:vAlign w:val="center"/>
          </w:tcPr>
          <w:p w14:paraId="068B4A9D"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NỘI DUNG YÊU CẦU</w:t>
            </w:r>
          </w:p>
        </w:tc>
      </w:tr>
      <w:tr w:rsidR="006C44D4" w:rsidRPr="00F82D9F" w14:paraId="7A6B3673" w14:textId="77777777" w:rsidTr="003F2158">
        <w:tc>
          <w:tcPr>
            <w:tcW w:w="708" w:type="dxa"/>
            <w:vAlign w:val="center"/>
          </w:tcPr>
          <w:p w14:paraId="08E7281E"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I</w:t>
            </w:r>
          </w:p>
        </w:tc>
        <w:tc>
          <w:tcPr>
            <w:tcW w:w="8393" w:type="dxa"/>
            <w:vAlign w:val="center"/>
          </w:tcPr>
          <w:p w14:paraId="26FAB129"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YÊU CẦU CHUNG</w:t>
            </w:r>
          </w:p>
        </w:tc>
      </w:tr>
      <w:tr w:rsidR="006C44D4" w:rsidRPr="00F82D9F" w14:paraId="20C15C81" w14:textId="77777777" w:rsidTr="003F2158">
        <w:tc>
          <w:tcPr>
            <w:tcW w:w="708" w:type="dxa"/>
            <w:vAlign w:val="center"/>
          </w:tcPr>
          <w:p w14:paraId="7E14E1B2"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1</w:t>
            </w:r>
          </w:p>
        </w:tc>
        <w:tc>
          <w:tcPr>
            <w:tcW w:w="8393" w:type="dxa"/>
            <w:vAlign w:val="center"/>
          </w:tcPr>
          <w:p w14:paraId="022356B0"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Năm sản xuất: Năm 2025 trở về sau, mới 100%</w:t>
            </w:r>
          </w:p>
        </w:tc>
      </w:tr>
      <w:tr w:rsidR="006C44D4" w:rsidRPr="00F82D9F" w14:paraId="7F7D78F9" w14:textId="77777777" w:rsidTr="003F2158">
        <w:tc>
          <w:tcPr>
            <w:tcW w:w="708" w:type="dxa"/>
            <w:vAlign w:val="center"/>
          </w:tcPr>
          <w:p w14:paraId="35068E0B"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2</w:t>
            </w:r>
          </w:p>
        </w:tc>
        <w:tc>
          <w:tcPr>
            <w:tcW w:w="8393" w:type="dxa"/>
            <w:vAlign w:val="center"/>
          </w:tcPr>
          <w:p w14:paraId="578409EC"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Đạt tiêu chuẩn quản lý chất lượng ISO 13485</w:t>
            </w:r>
          </w:p>
        </w:tc>
      </w:tr>
      <w:tr w:rsidR="006C44D4" w:rsidRPr="00F82D9F" w14:paraId="4FD3387B" w14:textId="77777777" w:rsidTr="003F2158">
        <w:tc>
          <w:tcPr>
            <w:tcW w:w="708" w:type="dxa"/>
            <w:vAlign w:val="center"/>
          </w:tcPr>
          <w:p w14:paraId="0B96EB49"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3</w:t>
            </w:r>
          </w:p>
        </w:tc>
        <w:tc>
          <w:tcPr>
            <w:tcW w:w="8393" w:type="dxa"/>
            <w:vAlign w:val="center"/>
          </w:tcPr>
          <w:p w14:paraId="37CD08B1"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Đạt tiêu chuẩn CE/EU Certificate hoặc FDA (Mỹ) hoặc MDR hoặc tương đương</w:t>
            </w:r>
          </w:p>
        </w:tc>
      </w:tr>
      <w:tr w:rsidR="006C44D4" w:rsidRPr="00F82D9F" w14:paraId="6A0849EC" w14:textId="77777777" w:rsidTr="003F2158">
        <w:tc>
          <w:tcPr>
            <w:tcW w:w="708" w:type="dxa"/>
            <w:vAlign w:val="center"/>
          </w:tcPr>
          <w:p w14:paraId="752A99C7"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4</w:t>
            </w:r>
          </w:p>
        </w:tc>
        <w:tc>
          <w:tcPr>
            <w:tcW w:w="8393" w:type="dxa"/>
            <w:vAlign w:val="center"/>
          </w:tcPr>
          <w:p w14:paraId="7E5A51FD"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Nguồn điện: Sử dụng điện áp tại Việt Nam</w:t>
            </w:r>
          </w:p>
        </w:tc>
      </w:tr>
      <w:tr w:rsidR="006C44D4" w:rsidRPr="00F82D9F" w14:paraId="3F1BDD5F" w14:textId="77777777" w:rsidTr="003F2158">
        <w:tc>
          <w:tcPr>
            <w:tcW w:w="708" w:type="dxa"/>
            <w:vAlign w:val="center"/>
          </w:tcPr>
          <w:p w14:paraId="5B08DC0B"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5</w:t>
            </w:r>
          </w:p>
        </w:tc>
        <w:tc>
          <w:tcPr>
            <w:tcW w:w="8393" w:type="dxa"/>
            <w:vAlign w:val="center"/>
          </w:tcPr>
          <w:p w14:paraId="7DEE6EC1"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Môi trường hoạt động:</w:t>
            </w:r>
          </w:p>
        </w:tc>
      </w:tr>
      <w:tr w:rsidR="006C44D4" w:rsidRPr="00F82D9F" w14:paraId="43E4ABB1" w14:textId="77777777" w:rsidTr="003F2158">
        <w:tc>
          <w:tcPr>
            <w:tcW w:w="708" w:type="dxa"/>
            <w:vAlign w:val="center"/>
          </w:tcPr>
          <w:p w14:paraId="2B0857B6"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7A199E8E"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Nhiệt độ tối đa: ≥ 20°C</w:t>
            </w:r>
          </w:p>
        </w:tc>
      </w:tr>
      <w:tr w:rsidR="006C44D4" w:rsidRPr="00F82D9F" w14:paraId="18D614C3" w14:textId="77777777" w:rsidTr="003F2158">
        <w:tc>
          <w:tcPr>
            <w:tcW w:w="708" w:type="dxa"/>
            <w:vAlign w:val="center"/>
          </w:tcPr>
          <w:p w14:paraId="369B73C0"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04B46D69"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Độ ẩm tối đa: ≥ 60%</w:t>
            </w:r>
          </w:p>
        </w:tc>
      </w:tr>
      <w:tr w:rsidR="006C44D4" w:rsidRPr="00F82D9F" w14:paraId="2E6F5F8E" w14:textId="77777777" w:rsidTr="003F2158">
        <w:tc>
          <w:tcPr>
            <w:tcW w:w="708" w:type="dxa"/>
            <w:vAlign w:val="center"/>
          </w:tcPr>
          <w:p w14:paraId="67E7387B"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6</w:t>
            </w:r>
          </w:p>
        </w:tc>
        <w:tc>
          <w:tcPr>
            <w:tcW w:w="8393" w:type="dxa"/>
            <w:vAlign w:val="center"/>
          </w:tcPr>
          <w:p w14:paraId="2C6EB701"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Xuất xứ: thuộc một trong các quốc gia thuộc nhóm nước G7</w:t>
            </w:r>
          </w:p>
        </w:tc>
      </w:tr>
      <w:tr w:rsidR="006C44D4" w:rsidRPr="00F82D9F" w14:paraId="1177A8CD" w14:textId="77777777" w:rsidTr="003F2158">
        <w:tc>
          <w:tcPr>
            <w:tcW w:w="708" w:type="dxa"/>
            <w:vAlign w:val="center"/>
          </w:tcPr>
          <w:p w14:paraId="01B19B4A"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II</w:t>
            </w:r>
          </w:p>
        </w:tc>
        <w:tc>
          <w:tcPr>
            <w:tcW w:w="8393" w:type="dxa"/>
            <w:vAlign w:val="center"/>
          </w:tcPr>
          <w:p w14:paraId="159F0B0D"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YÊU CẦU CẤU HÌNH</w:t>
            </w:r>
          </w:p>
        </w:tc>
      </w:tr>
      <w:tr w:rsidR="006C44D4" w:rsidRPr="00F82D9F" w14:paraId="105C53C4" w14:textId="77777777" w:rsidTr="003F2158">
        <w:tc>
          <w:tcPr>
            <w:tcW w:w="708" w:type="dxa"/>
            <w:vAlign w:val="center"/>
          </w:tcPr>
          <w:p w14:paraId="369377FF"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526F3BF7"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Bàn hồi sức sơ sinh kèm phụ kiện tiêu chuẩn, tối thiểu bao gồm:</w:t>
            </w:r>
          </w:p>
        </w:tc>
      </w:tr>
      <w:tr w:rsidR="006C44D4" w:rsidRPr="00F82D9F" w14:paraId="74C0DDEA" w14:textId="77777777" w:rsidTr="003F2158">
        <w:tc>
          <w:tcPr>
            <w:tcW w:w="708" w:type="dxa"/>
            <w:vAlign w:val="center"/>
          </w:tcPr>
          <w:p w14:paraId="4106424C"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1</w:t>
            </w:r>
          </w:p>
        </w:tc>
        <w:tc>
          <w:tcPr>
            <w:tcW w:w="8393" w:type="dxa"/>
            <w:vAlign w:val="center"/>
          </w:tcPr>
          <w:p w14:paraId="282A2B03"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Bàn hồi sức sơ sinh: 01 bộ</w:t>
            </w:r>
          </w:p>
        </w:tc>
      </w:tr>
      <w:tr w:rsidR="006C44D4" w:rsidRPr="00F82D9F" w14:paraId="0AB21135" w14:textId="77777777" w:rsidTr="003F2158">
        <w:tc>
          <w:tcPr>
            <w:tcW w:w="708" w:type="dxa"/>
            <w:vAlign w:val="center"/>
          </w:tcPr>
          <w:p w14:paraId="260E5352"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2</w:t>
            </w:r>
          </w:p>
        </w:tc>
        <w:tc>
          <w:tcPr>
            <w:tcW w:w="8393" w:type="dxa"/>
            <w:vAlign w:val="center"/>
          </w:tcPr>
          <w:p w14:paraId="0E9F2744"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Cảm biến nhiệt độ : 01 bộ</w:t>
            </w:r>
          </w:p>
        </w:tc>
      </w:tr>
      <w:tr w:rsidR="006C44D4" w:rsidRPr="00F82D9F" w14:paraId="2B79ECFA" w14:textId="77777777" w:rsidTr="003F2158">
        <w:tc>
          <w:tcPr>
            <w:tcW w:w="708" w:type="dxa"/>
            <w:vAlign w:val="center"/>
          </w:tcPr>
          <w:p w14:paraId="6C4AC5E3"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3</w:t>
            </w:r>
          </w:p>
        </w:tc>
        <w:tc>
          <w:tcPr>
            <w:tcW w:w="8393" w:type="dxa"/>
            <w:vAlign w:val="center"/>
          </w:tcPr>
          <w:p w14:paraId="0B96990B"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Đèn: 01 bộ</w:t>
            </w:r>
          </w:p>
        </w:tc>
      </w:tr>
      <w:tr w:rsidR="006C44D4" w:rsidRPr="00F82D9F" w14:paraId="69A227FB" w14:textId="77777777" w:rsidTr="003F2158">
        <w:tc>
          <w:tcPr>
            <w:tcW w:w="708" w:type="dxa"/>
            <w:vAlign w:val="center"/>
          </w:tcPr>
          <w:p w14:paraId="7F84EC36"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4</w:t>
            </w:r>
          </w:p>
        </w:tc>
        <w:tc>
          <w:tcPr>
            <w:tcW w:w="8393" w:type="dxa"/>
            <w:vAlign w:val="center"/>
          </w:tcPr>
          <w:p w14:paraId="2966D911"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Đệm: 01 cái</w:t>
            </w:r>
          </w:p>
        </w:tc>
      </w:tr>
      <w:tr w:rsidR="006C44D4" w:rsidRPr="00F82D9F" w14:paraId="3307EF2D" w14:textId="77777777" w:rsidTr="003F2158">
        <w:tc>
          <w:tcPr>
            <w:tcW w:w="708" w:type="dxa"/>
            <w:vAlign w:val="center"/>
          </w:tcPr>
          <w:p w14:paraId="0CE4BAFA"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5</w:t>
            </w:r>
          </w:p>
        </w:tc>
        <w:tc>
          <w:tcPr>
            <w:tcW w:w="8393" w:type="dxa"/>
            <w:vAlign w:val="center"/>
          </w:tcPr>
          <w:p w14:paraId="3DE5C6C9"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Khay đựng Cassette chụp X-Quang: 01 cái</w:t>
            </w:r>
          </w:p>
        </w:tc>
      </w:tr>
      <w:tr w:rsidR="006C44D4" w:rsidRPr="00F82D9F" w14:paraId="071B6468" w14:textId="77777777" w:rsidTr="003F2158">
        <w:tc>
          <w:tcPr>
            <w:tcW w:w="708" w:type="dxa"/>
            <w:vAlign w:val="center"/>
          </w:tcPr>
          <w:p w14:paraId="526F693D"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6</w:t>
            </w:r>
          </w:p>
        </w:tc>
        <w:tc>
          <w:tcPr>
            <w:tcW w:w="8393" w:type="dxa"/>
            <w:vAlign w:val="center"/>
          </w:tcPr>
          <w:p w14:paraId="1725257A"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Xe đẩy tích hợp với 4 bánh xe có khóa: 01 bộ</w:t>
            </w:r>
          </w:p>
        </w:tc>
      </w:tr>
      <w:tr w:rsidR="006C44D4" w:rsidRPr="00F82D9F" w14:paraId="3176A4E0" w14:textId="77777777" w:rsidTr="003F2158">
        <w:tc>
          <w:tcPr>
            <w:tcW w:w="708" w:type="dxa"/>
            <w:vAlign w:val="center"/>
          </w:tcPr>
          <w:p w14:paraId="40E7AE44"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7</w:t>
            </w:r>
          </w:p>
        </w:tc>
        <w:tc>
          <w:tcPr>
            <w:tcW w:w="8393" w:type="dxa"/>
            <w:vAlign w:val="center"/>
          </w:tcPr>
          <w:p w14:paraId="1315414B"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Bộ sưởi ấm: 01 bộ</w:t>
            </w:r>
          </w:p>
        </w:tc>
      </w:tr>
      <w:tr w:rsidR="006C44D4" w:rsidRPr="00F82D9F" w14:paraId="62CE56DE" w14:textId="77777777" w:rsidTr="003F2158">
        <w:tc>
          <w:tcPr>
            <w:tcW w:w="708" w:type="dxa"/>
            <w:vAlign w:val="center"/>
          </w:tcPr>
          <w:p w14:paraId="2F9FFBEB"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8</w:t>
            </w:r>
          </w:p>
        </w:tc>
        <w:tc>
          <w:tcPr>
            <w:tcW w:w="8393" w:type="dxa"/>
            <w:vAlign w:val="center"/>
          </w:tcPr>
          <w:p w14:paraId="27903858"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Bộ hồi sức sơ sinh: 01 bộ</w:t>
            </w:r>
          </w:p>
        </w:tc>
      </w:tr>
      <w:tr w:rsidR="006C44D4" w:rsidRPr="00F82D9F" w14:paraId="70B61F09" w14:textId="77777777" w:rsidTr="003F2158">
        <w:tc>
          <w:tcPr>
            <w:tcW w:w="708" w:type="dxa"/>
            <w:vAlign w:val="center"/>
          </w:tcPr>
          <w:p w14:paraId="20E766C1"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9</w:t>
            </w:r>
          </w:p>
        </w:tc>
        <w:tc>
          <w:tcPr>
            <w:tcW w:w="8393" w:type="dxa"/>
            <w:vAlign w:val="center"/>
          </w:tcPr>
          <w:p w14:paraId="685DC75D"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Tài liệu hướng dẫn sử dụng tiếng Anh và tiếng Việt: 01 bộ</w:t>
            </w:r>
          </w:p>
        </w:tc>
      </w:tr>
      <w:tr w:rsidR="006C44D4" w:rsidRPr="00F82D9F" w14:paraId="142B0EC9" w14:textId="77777777" w:rsidTr="003F2158">
        <w:tc>
          <w:tcPr>
            <w:tcW w:w="708" w:type="dxa"/>
            <w:vAlign w:val="center"/>
          </w:tcPr>
          <w:p w14:paraId="15D19DD3"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III</w:t>
            </w:r>
          </w:p>
        </w:tc>
        <w:tc>
          <w:tcPr>
            <w:tcW w:w="8393" w:type="dxa"/>
            <w:vAlign w:val="center"/>
          </w:tcPr>
          <w:p w14:paraId="25A05D61"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YÊU CẦU CHỈ TIÊU KỸ THUẬT</w:t>
            </w:r>
          </w:p>
        </w:tc>
      </w:tr>
      <w:tr w:rsidR="006C44D4" w:rsidRPr="00F82D9F" w14:paraId="306238B6" w14:textId="77777777" w:rsidTr="003F2158">
        <w:tc>
          <w:tcPr>
            <w:tcW w:w="708" w:type="dxa"/>
            <w:vAlign w:val="center"/>
          </w:tcPr>
          <w:p w14:paraId="52E2DF81"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1</w:t>
            </w:r>
          </w:p>
        </w:tc>
        <w:tc>
          <w:tcPr>
            <w:tcW w:w="8393" w:type="dxa"/>
            <w:vAlign w:val="center"/>
          </w:tcPr>
          <w:p w14:paraId="64A53153"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Tính năng chung:</w:t>
            </w:r>
          </w:p>
        </w:tc>
      </w:tr>
      <w:tr w:rsidR="006C44D4" w:rsidRPr="00F82D9F" w14:paraId="118D19CF" w14:textId="77777777" w:rsidTr="003F2158">
        <w:tc>
          <w:tcPr>
            <w:tcW w:w="708" w:type="dxa"/>
            <w:vAlign w:val="center"/>
          </w:tcPr>
          <w:p w14:paraId="432665C0"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331A431A"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Có hệ thống kiểm soát nhiệt độ với cảm biến nhiệt độ da để tự động điều chỉnh và duy trì nhiệt độ phù hợp cho trẻ sơ sinh.</w:t>
            </w:r>
          </w:p>
        </w:tc>
      </w:tr>
      <w:tr w:rsidR="006C44D4" w:rsidRPr="00F82D9F" w14:paraId="4C856C8E" w14:textId="77777777" w:rsidTr="003F2158">
        <w:tc>
          <w:tcPr>
            <w:tcW w:w="708" w:type="dxa"/>
            <w:vAlign w:val="center"/>
          </w:tcPr>
          <w:p w14:paraId="6D23DA1C"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1373620E"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Có thể điều chỉnh độ nghiêng và nâng hạ độ cao</w:t>
            </w:r>
          </w:p>
        </w:tc>
      </w:tr>
      <w:tr w:rsidR="006C44D4" w:rsidRPr="00F82D9F" w14:paraId="5D71CCA2" w14:textId="77777777" w:rsidTr="003F2158">
        <w:tc>
          <w:tcPr>
            <w:tcW w:w="708" w:type="dxa"/>
            <w:vAlign w:val="center"/>
          </w:tcPr>
          <w:p w14:paraId="35A269A4"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32BB7B31"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Có thể nâng tấm đệm nghiêng lên ± ≥ 10 độ;</w:t>
            </w:r>
          </w:p>
        </w:tc>
      </w:tr>
      <w:tr w:rsidR="006C44D4" w:rsidRPr="00F82D9F" w14:paraId="077B18D1" w14:textId="77777777" w:rsidTr="003F2158">
        <w:tc>
          <w:tcPr>
            <w:tcW w:w="708" w:type="dxa"/>
            <w:vAlign w:val="center"/>
          </w:tcPr>
          <w:p w14:paraId="71C447C7"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120290D6"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Có khay đựng phim X-quang</w:t>
            </w:r>
          </w:p>
        </w:tc>
      </w:tr>
      <w:tr w:rsidR="006C44D4" w:rsidRPr="00F82D9F" w14:paraId="5F9F6F6D" w14:textId="77777777" w:rsidTr="003F2158">
        <w:tc>
          <w:tcPr>
            <w:tcW w:w="708" w:type="dxa"/>
            <w:vAlign w:val="center"/>
          </w:tcPr>
          <w:p w14:paraId="1873D0D0"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2</w:t>
            </w:r>
          </w:p>
        </w:tc>
        <w:tc>
          <w:tcPr>
            <w:tcW w:w="8393" w:type="dxa"/>
            <w:vAlign w:val="center"/>
          </w:tcPr>
          <w:p w14:paraId="2E1E6899"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Nhiệt độ:</w:t>
            </w:r>
          </w:p>
        </w:tc>
      </w:tr>
      <w:tr w:rsidR="006C44D4" w:rsidRPr="00F82D9F" w14:paraId="2211A222" w14:textId="77777777" w:rsidTr="003F2158">
        <w:tc>
          <w:tcPr>
            <w:tcW w:w="708" w:type="dxa"/>
            <w:vAlign w:val="center"/>
          </w:tcPr>
          <w:p w14:paraId="02828B22"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6520455B"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Dải điều chỉnh: ≤ 35°C đến ≥ 37°C</w:t>
            </w:r>
          </w:p>
        </w:tc>
      </w:tr>
      <w:tr w:rsidR="006C44D4" w:rsidRPr="00F82D9F" w14:paraId="2CE04446" w14:textId="77777777" w:rsidTr="003F2158">
        <w:tc>
          <w:tcPr>
            <w:tcW w:w="708" w:type="dxa"/>
            <w:vAlign w:val="center"/>
          </w:tcPr>
          <w:p w14:paraId="1985B650"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39AFEB3D"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Dải hiển thị: ≤ 30°C đến ≥ 42°C</w:t>
            </w:r>
          </w:p>
        </w:tc>
      </w:tr>
      <w:tr w:rsidR="006C44D4" w:rsidRPr="00F82D9F" w14:paraId="65D7A9AF" w14:textId="77777777" w:rsidTr="003F2158">
        <w:tc>
          <w:tcPr>
            <w:tcW w:w="708" w:type="dxa"/>
            <w:vAlign w:val="center"/>
          </w:tcPr>
          <w:p w14:paraId="32A8055A"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72E211F4"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Độ chính xác: ± ≤ 0.3°C</w:t>
            </w:r>
          </w:p>
        </w:tc>
      </w:tr>
      <w:tr w:rsidR="006C44D4" w:rsidRPr="00F82D9F" w14:paraId="5E193E0E" w14:textId="77777777" w:rsidTr="003F2158">
        <w:tc>
          <w:tcPr>
            <w:tcW w:w="708" w:type="dxa"/>
            <w:vAlign w:val="center"/>
          </w:tcPr>
          <w:p w14:paraId="1D959C15"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lastRenderedPageBreak/>
              <w:t>3</w:t>
            </w:r>
          </w:p>
        </w:tc>
        <w:tc>
          <w:tcPr>
            <w:tcW w:w="8393" w:type="dxa"/>
            <w:vAlign w:val="center"/>
          </w:tcPr>
          <w:p w14:paraId="0F918EA0"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Báo động bằng âm thanh hoặc hình ảnh:</w:t>
            </w:r>
          </w:p>
        </w:tc>
      </w:tr>
      <w:tr w:rsidR="006C44D4" w:rsidRPr="00F82D9F" w14:paraId="655AAE9A" w14:textId="77777777" w:rsidTr="003F2158">
        <w:tc>
          <w:tcPr>
            <w:tcW w:w="708" w:type="dxa"/>
            <w:vAlign w:val="center"/>
          </w:tcPr>
          <w:p w14:paraId="096E8631"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701EB6E0"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Cài đặt nhiệt độ</w:t>
            </w:r>
          </w:p>
        </w:tc>
      </w:tr>
      <w:tr w:rsidR="006C44D4" w:rsidRPr="00F82D9F" w14:paraId="02C70AA4" w14:textId="77777777" w:rsidTr="003F2158">
        <w:tc>
          <w:tcPr>
            <w:tcW w:w="708" w:type="dxa"/>
            <w:vAlign w:val="center"/>
          </w:tcPr>
          <w:p w14:paraId="62E93444"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27870B3E"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Kiểm tra trẻ</w:t>
            </w:r>
          </w:p>
        </w:tc>
      </w:tr>
      <w:tr w:rsidR="006C44D4" w:rsidRPr="00F82D9F" w14:paraId="38F94882" w14:textId="77777777" w:rsidTr="003F2158">
        <w:tc>
          <w:tcPr>
            <w:tcW w:w="708" w:type="dxa"/>
            <w:vAlign w:val="center"/>
          </w:tcPr>
          <w:p w14:paraId="28EFE323"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15E979FB"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Lỗi nguồn</w:t>
            </w:r>
          </w:p>
        </w:tc>
      </w:tr>
      <w:tr w:rsidR="006C44D4" w:rsidRPr="00F82D9F" w14:paraId="0516879C" w14:textId="77777777" w:rsidTr="003F2158">
        <w:tc>
          <w:tcPr>
            <w:tcW w:w="708" w:type="dxa"/>
            <w:vAlign w:val="center"/>
          </w:tcPr>
          <w:p w14:paraId="4E5F7127"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3E84BB69"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Lỗi đầu đo nhiệt độ da;</w:t>
            </w:r>
          </w:p>
        </w:tc>
      </w:tr>
      <w:tr w:rsidR="006C44D4" w:rsidRPr="00F82D9F" w14:paraId="66A5AB9E" w14:textId="77777777" w:rsidTr="003F2158">
        <w:tc>
          <w:tcPr>
            <w:tcW w:w="708" w:type="dxa"/>
            <w:vAlign w:val="center"/>
          </w:tcPr>
          <w:p w14:paraId="4C5D24B1"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2C557CE8"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Lỗi hệ thống.</w:t>
            </w:r>
          </w:p>
        </w:tc>
      </w:tr>
      <w:tr w:rsidR="006C44D4" w:rsidRPr="00F82D9F" w14:paraId="31D50A56" w14:textId="77777777" w:rsidTr="003F2158">
        <w:tc>
          <w:tcPr>
            <w:tcW w:w="708" w:type="dxa"/>
            <w:vAlign w:val="center"/>
          </w:tcPr>
          <w:p w14:paraId="7CB5B658"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4</w:t>
            </w:r>
          </w:p>
        </w:tc>
        <w:tc>
          <w:tcPr>
            <w:tcW w:w="8393" w:type="dxa"/>
            <w:vAlign w:val="center"/>
          </w:tcPr>
          <w:p w14:paraId="62214806"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Bộ hồi sức sơ sinh:</w:t>
            </w:r>
          </w:p>
        </w:tc>
      </w:tr>
      <w:tr w:rsidR="006C44D4" w:rsidRPr="00F82D9F" w14:paraId="03402892" w14:textId="77777777" w:rsidTr="003F2158">
        <w:tc>
          <w:tcPr>
            <w:tcW w:w="708" w:type="dxa"/>
            <w:vAlign w:val="center"/>
          </w:tcPr>
          <w:p w14:paraId="54FA5E42"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23FEDBBA"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Đèn báo áp lực: Có</w:t>
            </w:r>
          </w:p>
        </w:tc>
      </w:tr>
      <w:tr w:rsidR="006C44D4" w:rsidRPr="00F82D9F" w14:paraId="3FDA9E7A" w14:textId="77777777" w:rsidTr="003F2158">
        <w:tc>
          <w:tcPr>
            <w:tcW w:w="708" w:type="dxa"/>
            <w:vAlign w:val="center"/>
          </w:tcPr>
          <w:p w14:paraId="4F610CC7"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593420C9"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Bộ trộn khí/Đồng hồ lưu lượng: Có</w:t>
            </w:r>
          </w:p>
        </w:tc>
      </w:tr>
      <w:tr w:rsidR="006C44D4" w:rsidRPr="00F82D9F" w14:paraId="218D971B" w14:textId="77777777" w:rsidTr="003F2158">
        <w:tc>
          <w:tcPr>
            <w:tcW w:w="708" w:type="dxa"/>
            <w:vAlign w:val="center"/>
          </w:tcPr>
          <w:p w14:paraId="40FE97E5"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IV</w:t>
            </w:r>
          </w:p>
        </w:tc>
        <w:tc>
          <w:tcPr>
            <w:tcW w:w="8393" w:type="dxa"/>
            <w:vAlign w:val="center"/>
          </w:tcPr>
          <w:p w14:paraId="02160369"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YÊU CẦU KHÁC</w:t>
            </w:r>
          </w:p>
        </w:tc>
      </w:tr>
      <w:tr w:rsidR="006C44D4" w:rsidRPr="00F82D9F" w14:paraId="5131799C" w14:textId="77777777" w:rsidTr="003F2158">
        <w:tc>
          <w:tcPr>
            <w:tcW w:w="708" w:type="dxa"/>
            <w:vAlign w:val="center"/>
          </w:tcPr>
          <w:p w14:paraId="4FEAB6FC"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1</w:t>
            </w:r>
          </w:p>
        </w:tc>
        <w:tc>
          <w:tcPr>
            <w:tcW w:w="8393" w:type="dxa"/>
            <w:vAlign w:val="center"/>
          </w:tcPr>
          <w:p w14:paraId="7A7AB9A9"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Thời gian giao hàng: ≤ 150 ngày. Địa điểm giao hàng: tại nơi sử dụng</w:t>
            </w:r>
          </w:p>
        </w:tc>
      </w:tr>
      <w:tr w:rsidR="006C44D4" w:rsidRPr="00F82D9F" w14:paraId="3B9F3014" w14:textId="77777777" w:rsidTr="003F2158">
        <w:tc>
          <w:tcPr>
            <w:tcW w:w="708" w:type="dxa"/>
            <w:vAlign w:val="center"/>
          </w:tcPr>
          <w:p w14:paraId="72134131"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2</w:t>
            </w:r>
          </w:p>
        </w:tc>
        <w:tc>
          <w:tcPr>
            <w:tcW w:w="8393" w:type="dxa"/>
            <w:vAlign w:val="center"/>
          </w:tcPr>
          <w:p w14:paraId="67B8E7BD"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Thời gian bảo hành: ≥ 12 tháng kể từ khi ký kết biên bản bàn giao, nghiệm thu với bên mua, bên bán phải thực hiện bảo trì/hiệu chuẩn theo quy định của nhà sản xuất. Định kỳ thực hiện bảo trì trong thời gian bảo hành ≤ 06 tháng/lần.</w:t>
            </w:r>
          </w:p>
        </w:tc>
      </w:tr>
      <w:tr w:rsidR="006C44D4" w:rsidRPr="00F82D9F" w14:paraId="62EB739B" w14:textId="77777777" w:rsidTr="003F2158">
        <w:tc>
          <w:tcPr>
            <w:tcW w:w="708" w:type="dxa"/>
            <w:vAlign w:val="center"/>
          </w:tcPr>
          <w:p w14:paraId="650430C0"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3</w:t>
            </w:r>
          </w:p>
        </w:tc>
        <w:tc>
          <w:tcPr>
            <w:tcW w:w="8393" w:type="dxa"/>
            <w:vAlign w:val="center"/>
          </w:tcPr>
          <w:p w14:paraId="6CCF2C82"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Đào tạo chuyển giao công nghệ: Tại nơi sử dụng.</w:t>
            </w:r>
          </w:p>
        </w:tc>
      </w:tr>
      <w:tr w:rsidR="006C44D4" w:rsidRPr="00F82D9F" w14:paraId="298A868F" w14:textId="77777777" w:rsidTr="003F2158">
        <w:tc>
          <w:tcPr>
            <w:tcW w:w="708" w:type="dxa"/>
            <w:vAlign w:val="center"/>
          </w:tcPr>
          <w:p w14:paraId="7DBEEF3A"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4</w:t>
            </w:r>
          </w:p>
        </w:tc>
        <w:tc>
          <w:tcPr>
            <w:tcW w:w="8393" w:type="dxa"/>
            <w:vAlign w:val="center"/>
          </w:tcPr>
          <w:p w14:paraId="20EC6FD2"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Bảo trì miễn phí nhân công sau bảo hành ≥ 06 tháng.</w:t>
            </w:r>
          </w:p>
        </w:tc>
      </w:tr>
      <w:tr w:rsidR="006C44D4" w:rsidRPr="00F82D9F" w14:paraId="5B776A84" w14:textId="77777777" w:rsidTr="003F2158">
        <w:tc>
          <w:tcPr>
            <w:tcW w:w="708" w:type="dxa"/>
            <w:vAlign w:val="center"/>
          </w:tcPr>
          <w:p w14:paraId="4258E96D"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5</w:t>
            </w:r>
          </w:p>
        </w:tc>
        <w:tc>
          <w:tcPr>
            <w:tcW w:w="8393" w:type="dxa"/>
            <w:vAlign w:val="center"/>
          </w:tcPr>
          <w:p w14:paraId="67FFCD64"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Thời gian có mặt để giải quyết sự cố kỹ thuật ≤ 24 giờ kể từ khi nhận được thông báo.</w:t>
            </w:r>
          </w:p>
        </w:tc>
      </w:tr>
      <w:tr w:rsidR="006C44D4" w:rsidRPr="00F82D9F" w14:paraId="4D9AB973" w14:textId="77777777" w:rsidTr="003F2158">
        <w:tc>
          <w:tcPr>
            <w:tcW w:w="708" w:type="dxa"/>
            <w:vAlign w:val="center"/>
          </w:tcPr>
          <w:p w14:paraId="0F3E2718"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6</w:t>
            </w:r>
          </w:p>
        </w:tc>
        <w:tc>
          <w:tcPr>
            <w:tcW w:w="8393" w:type="dxa"/>
            <w:vAlign w:val="center"/>
          </w:tcPr>
          <w:p w14:paraId="5E6E6EBA"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Có cam kết cung cấp phụ tùng và linh kiện thay thế theo model thiết bị đã dự thầu, trong vòng tối thiểu ≥ 8 năm.</w:t>
            </w:r>
          </w:p>
        </w:tc>
      </w:tr>
      <w:tr w:rsidR="006C44D4" w:rsidRPr="00F82D9F" w14:paraId="6CB9ABD2" w14:textId="77777777" w:rsidTr="003F2158">
        <w:tc>
          <w:tcPr>
            <w:tcW w:w="708" w:type="dxa"/>
            <w:vAlign w:val="center"/>
          </w:tcPr>
          <w:p w14:paraId="43C94F7D"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7</w:t>
            </w:r>
          </w:p>
        </w:tc>
        <w:tc>
          <w:tcPr>
            <w:tcW w:w="8393" w:type="dxa"/>
            <w:vAlign w:val="center"/>
          </w:tcPr>
          <w:p w14:paraId="1CFB38AB"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Nhà cung cấp có trách nhiệm kết nối với hệ thống CNTT của bệnh viện (nếu có)</w:t>
            </w:r>
          </w:p>
        </w:tc>
      </w:tr>
      <w:tr w:rsidR="003F2158" w:rsidRPr="00F82D9F" w14:paraId="1858E55D" w14:textId="77777777" w:rsidTr="003F2158">
        <w:tc>
          <w:tcPr>
            <w:tcW w:w="708" w:type="dxa"/>
            <w:vAlign w:val="center"/>
          </w:tcPr>
          <w:p w14:paraId="04544308" w14:textId="79EC82B9" w:rsidR="003F2158" w:rsidRPr="00F82D9F" w:rsidRDefault="003F2158" w:rsidP="003F2158">
            <w:pPr>
              <w:spacing w:line="400" w:lineRule="exact"/>
              <w:jc w:val="center"/>
              <w:rPr>
                <w:rFonts w:ascii="Times New Roman" w:eastAsia="Times New Roman" w:hAnsi="Times New Roman" w:cs="Times New Roman"/>
                <w:sz w:val="26"/>
                <w:szCs w:val="26"/>
              </w:rPr>
            </w:pPr>
            <w:r w:rsidRPr="003F2158">
              <w:rPr>
                <w:rFonts w:ascii="Times New Roman" w:eastAsia="Times New Roman" w:hAnsi="Times New Roman" w:cs="Times New Roman"/>
                <w:color w:val="EE0000"/>
                <w:sz w:val="26"/>
                <w:szCs w:val="26"/>
                <w:highlight w:val="yellow"/>
              </w:rPr>
              <w:t>8</w:t>
            </w:r>
          </w:p>
        </w:tc>
        <w:tc>
          <w:tcPr>
            <w:tcW w:w="8393" w:type="dxa"/>
            <w:vAlign w:val="center"/>
          </w:tcPr>
          <w:p w14:paraId="000C12D4" w14:textId="77777777" w:rsidR="003A71FF" w:rsidRDefault="003A71FF" w:rsidP="003A71FF">
            <w:pPr>
              <w:spacing w:line="400" w:lineRule="exact"/>
              <w:rPr>
                <w:rFonts w:ascii="Times New Roman" w:eastAsia="Times New Roman" w:hAnsi="Times New Roman" w:cs="Times New Roman"/>
                <w:color w:val="EE0000"/>
                <w:sz w:val="26"/>
                <w:szCs w:val="26"/>
                <w:highlight w:val="yellow"/>
              </w:rPr>
            </w:pPr>
            <w:r w:rsidRPr="003F2158">
              <w:rPr>
                <w:rFonts w:ascii="Times New Roman" w:eastAsia="Times New Roman" w:hAnsi="Times New Roman" w:cs="Times New Roman"/>
                <w:color w:val="EE0000"/>
                <w:sz w:val="26"/>
                <w:szCs w:val="26"/>
                <w:highlight w:val="yellow"/>
              </w:rPr>
              <w:t xml:space="preserve">Có kỹ sư có chứng chỉ đào tạo </w:t>
            </w:r>
            <w:r>
              <w:rPr>
                <w:rFonts w:ascii="Times New Roman" w:eastAsia="Times New Roman" w:hAnsi="Times New Roman" w:cs="Times New Roman"/>
                <w:color w:val="EE0000"/>
                <w:sz w:val="26"/>
                <w:szCs w:val="26"/>
                <w:highlight w:val="yellow"/>
              </w:rPr>
              <w:t>về thiết bị dự thầu (máy chính)</w:t>
            </w:r>
            <w:r w:rsidRPr="003F2158">
              <w:rPr>
                <w:rFonts w:ascii="Times New Roman" w:eastAsia="Times New Roman" w:hAnsi="Times New Roman" w:cs="Times New Roman"/>
                <w:color w:val="EE0000"/>
                <w:sz w:val="26"/>
                <w:szCs w:val="26"/>
                <w:highlight w:val="yellow"/>
              </w:rPr>
              <w:t xml:space="preserve"> </w:t>
            </w:r>
          </w:p>
          <w:p w14:paraId="2F9C403B" w14:textId="6A3B087C" w:rsidR="003F2158" w:rsidRPr="00F82D9F" w:rsidRDefault="003A71FF" w:rsidP="003A71FF">
            <w:pPr>
              <w:spacing w:line="400" w:lineRule="exact"/>
              <w:rPr>
                <w:rFonts w:ascii="Times New Roman" w:eastAsia="Times New Roman" w:hAnsi="Times New Roman" w:cs="Times New Roman"/>
                <w:sz w:val="26"/>
                <w:szCs w:val="26"/>
              </w:rPr>
            </w:pPr>
            <w:r>
              <w:rPr>
                <w:rFonts w:ascii="Times New Roman" w:eastAsia="Times New Roman" w:hAnsi="Times New Roman" w:cs="Times New Roman"/>
                <w:color w:val="EE0000"/>
                <w:sz w:val="26"/>
                <w:szCs w:val="26"/>
                <w:highlight w:val="yellow"/>
              </w:rPr>
              <w:t>(C</w:t>
            </w:r>
            <w:r w:rsidRPr="003F2158">
              <w:rPr>
                <w:rFonts w:ascii="Times New Roman" w:eastAsia="Times New Roman" w:hAnsi="Times New Roman" w:cs="Times New Roman"/>
                <w:color w:val="EE0000"/>
                <w:sz w:val="26"/>
                <w:szCs w:val="26"/>
                <w:highlight w:val="yellow"/>
              </w:rPr>
              <w:t>ung cấp chứng chỉ đào tạo và tài liệu chứng minh khả năng huy động nhân sự).</w:t>
            </w:r>
          </w:p>
        </w:tc>
      </w:tr>
    </w:tbl>
    <w:p w14:paraId="676FA000" w14:textId="482BC36D" w:rsidR="00586AA5" w:rsidRPr="00146900" w:rsidRDefault="00586AA5" w:rsidP="00F82D9F">
      <w:pPr>
        <w:spacing w:after="0"/>
        <w:rPr>
          <w:rFonts w:ascii="Times New Roman" w:hAnsi="Times New Roman" w:cs="Times New Roman"/>
          <w:sz w:val="26"/>
          <w:szCs w:val="26"/>
        </w:rPr>
      </w:pPr>
    </w:p>
    <w:p w14:paraId="405A20F4" w14:textId="7C7F0E6E" w:rsidR="00586AA5" w:rsidRPr="00146900" w:rsidRDefault="00F27269" w:rsidP="00F82D9F">
      <w:pPr>
        <w:pStyle w:val="Heading1"/>
        <w:spacing w:before="0"/>
        <w:rPr>
          <w:rFonts w:ascii="Times New Roman" w:hAnsi="Times New Roman" w:cs="Times New Roman"/>
          <w:sz w:val="26"/>
          <w:szCs w:val="26"/>
        </w:rPr>
      </w:pPr>
      <w:r>
        <w:rPr>
          <w:rFonts w:ascii="Times New Roman" w:eastAsia="Times New Roman" w:hAnsi="Times New Roman" w:cs="Times New Roman"/>
          <w:color w:val="000000"/>
          <w:sz w:val="26"/>
          <w:szCs w:val="26"/>
        </w:rPr>
        <w:t>2.</w:t>
      </w:r>
      <w:r w:rsidR="00A749E2" w:rsidRPr="00146900">
        <w:rPr>
          <w:rFonts w:ascii="Times New Roman" w:eastAsia="Times New Roman" w:hAnsi="Times New Roman" w:cs="Times New Roman"/>
          <w:color w:val="000000"/>
          <w:sz w:val="26"/>
          <w:szCs w:val="26"/>
        </w:rPr>
        <w:t>2</w:t>
      </w:r>
      <w:r w:rsidR="002C33A9" w:rsidRPr="00146900">
        <w:rPr>
          <w:rFonts w:ascii="Times New Roman" w:eastAsia="Times New Roman" w:hAnsi="Times New Roman" w:cs="Times New Roman"/>
          <w:color w:val="000000"/>
          <w:sz w:val="26"/>
          <w:szCs w:val="26"/>
        </w:rPr>
        <w:t>. Bàn sưởi ấm sơ sinh</w:t>
      </w:r>
      <w:r>
        <w:rPr>
          <w:rFonts w:ascii="Times New Roman" w:eastAsia="Times New Roman" w:hAnsi="Times New Roman" w:cs="Times New Roman"/>
          <w:color w:val="000000"/>
          <w:sz w:val="26"/>
          <w:szCs w:val="26"/>
        </w:rPr>
        <w:t xml:space="preserve"> (STT theo danh mục: 5)</w:t>
      </w:r>
    </w:p>
    <w:tbl>
      <w:tblPr>
        <w:tblStyle w:val="TableGrid"/>
        <w:tblW w:w="0" w:type="auto"/>
        <w:tblLook w:val="04A0" w:firstRow="1" w:lastRow="0" w:firstColumn="1" w:lastColumn="0" w:noHBand="0" w:noVBand="1"/>
      </w:tblPr>
      <w:tblGrid>
        <w:gridCol w:w="708"/>
        <w:gridCol w:w="8167"/>
      </w:tblGrid>
      <w:tr w:rsidR="006C44D4" w:rsidRPr="00F82D9F" w14:paraId="7FE06D39" w14:textId="77777777" w:rsidTr="003F2158">
        <w:tc>
          <w:tcPr>
            <w:tcW w:w="708" w:type="dxa"/>
            <w:vAlign w:val="center"/>
          </w:tcPr>
          <w:p w14:paraId="1777A488"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STT</w:t>
            </w:r>
          </w:p>
        </w:tc>
        <w:tc>
          <w:tcPr>
            <w:tcW w:w="8393" w:type="dxa"/>
            <w:vAlign w:val="center"/>
          </w:tcPr>
          <w:p w14:paraId="63EFC188"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NỘI DUNG YÊU CẦU</w:t>
            </w:r>
          </w:p>
        </w:tc>
      </w:tr>
      <w:tr w:rsidR="006C44D4" w:rsidRPr="00F82D9F" w14:paraId="65EAA558" w14:textId="77777777" w:rsidTr="003F2158">
        <w:tc>
          <w:tcPr>
            <w:tcW w:w="708" w:type="dxa"/>
            <w:vAlign w:val="center"/>
          </w:tcPr>
          <w:p w14:paraId="5FCB1659"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I</w:t>
            </w:r>
          </w:p>
        </w:tc>
        <w:tc>
          <w:tcPr>
            <w:tcW w:w="8393" w:type="dxa"/>
            <w:vAlign w:val="center"/>
          </w:tcPr>
          <w:p w14:paraId="0D252AE1"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YÊU CẦU CHUNG</w:t>
            </w:r>
          </w:p>
        </w:tc>
      </w:tr>
      <w:tr w:rsidR="006C44D4" w:rsidRPr="00F82D9F" w14:paraId="291DB063" w14:textId="77777777" w:rsidTr="003F2158">
        <w:tc>
          <w:tcPr>
            <w:tcW w:w="708" w:type="dxa"/>
            <w:vAlign w:val="center"/>
          </w:tcPr>
          <w:p w14:paraId="75D6163B"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1</w:t>
            </w:r>
          </w:p>
        </w:tc>
        <w:tc>
          <w:tcPr>
            <w:tcW w:w="8393" w:type="dxa"/>
            <w:vAlign w:val="center"/>
          </w:tcPr>
          <w:p w14:paraId="311FB98A"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Năm sản xuất: Năm 2025 trở về sau, mới 100%</w:t>
            </w:r>
          </w:p>
        </w:tc>
      </w:tr>
      <w:tr w:rsidR="006C44D4" w:rsidRPr="00F82D9F" w14:paraId="228AD27A" w14:textId="77777777" w:rsidTr="003F2158">
        <w:tc>
          <w:tcPr>
            <w:tcW w:w="708" w:type="dxa"/>
            <w:vAlign w:val="center"/>
          </w:tcPr>
          <w:p w14:paraId="730483DA"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2</w:t>
            </w:r>
          </w:p>
        </w:tc>
        <w:tc>
          <w:tcPr>
            <w:tcW w:w="8393" w:type="dxa"/>
            <w:vAlign w:val="center"/>
          </w:tcPr>
          <w:p w14:paraId="0F4343C0"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Đạt tiêu chuẩn quản lý chất lượng ISO 13485</w:t>
            </w:r>
          </w:p>
        </w:tc>
      </w:tr>
      <w:tr w:rsidR="006C44D4" w:rsidRPr="00F82D9F" w14:paraId="305002D1" w14:textId="77777777" w:rsidTr="003F2158">
        <w:tc>
          <w:tcPr>
            <w:tcW w:w="708" w:type="dxa"/>
            <w:vAlign w:val="center"/>
          </w:tcPr>
          <w:p w14:paraId="42B94EDD"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3</w:t>
            </w:r>
          </w:p>
        </w:tc>
        <w:tc>
          <w:tcPr>
            <w:tcW w:w="8393" w:type="dxa"/>
            <w:vAlign w:val="center"/>
          </w:tcPr>
          <w:p w14:paraId="5A134522"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Nguồn điện: Sử dụng điện áp tại Việt Nam</w:t>
            </w:r>
          </w:p>
        </w:tc>
      </w:tr>
      <w:tr w:rsidR="006C44D4" w:rsidRPr="00F82D9F" w14:paraId="2721028C" w14:textId="77777777" w:rsidTr="003F2158">
        <w:tc>
          <w:tcPr>
            <w:tcW w:w="708" w:type="dxa"/>
            <w:vAlign w:val="center"/>
          </w:tcPr>
          <w:p w14:paraId="0888E11F"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4</w:t>
            </w:r>
          </w:p>
        </w:tc>
        <w:tc>
          <w:tcPr>
            <w:tcW w:w="8393" w:type="dxa"/>
            <w:vAlign w:val="center"/>
          </w:tcPr>
          <w:p w14:paraId="063129E6"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Môi trường hoạt động:</w:t>
            </w:r>
          </w:p>
        </w:tc>
      </w:tr>
      <w:tr w:rsidR="006C44D4" w:rsidRPr="00F82D9F" w14:paraId="33486742" w14:textId="77777777" w:rsidTr="003F2158">
        <w:tc>
          <w:tcPr>
            <w:tcW w:w="708" w:type="dxa"/>
            <w:vAlign w:val="center"/>
          </w:tcPr>
          <w:p w14:paraId="386B6BDC"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0C1596D7"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Nhiệt độ tối đa: ≥ 20°C</w:t>
            </w:r>
          </w:p>
        </w:tc>
      </w:tr>
      <w:tr w:rsidR="006C44D4" w:rsidRPr="00F82D9F" w14:paraId="04A4FD61" w14:textId="77777777" w:rsidTr="003F2158">
        <w:tc>
          <w:tcPr>
            <w:tcW w:w="708" w:type="dxa"/>
            <w:vAlign w:val="center"/>
          </w:tcPr>
          <w:p w14:paraId="7BAE2ECE"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6446A140"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Độ ẩm tối đa: ≥ 60%</w:t>
            </w:r>
          </w:p>
        </w:tc>
      </w:tr>
      <w:tr w:rsidR="006C44D4" w:rsidRPr="00F82D9F" w14:paraId="392CC36A" w14:textId="77777777" w:rsidTr="003F2158">
        <w:tc>
          <w:tcPr>
            <w:tcW w:w="708" w:type="dxa"/>
            <w:vAlign w:val="center"/>
          </w:tcPr>
          <w:p w14:paraId="48991FA5"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5</w:t>
            </w:r>
          </w:p>
        </w:tc>
        <w:tc>
          <w:tcPr>
            <w:tcW w:w="8393" w:type="dxa"/>
            <w:vAlign w:val="center"/>
          </w:tcPr>
          <w:p w14:paraId="355FD9A1"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Xuất xứ: thuộc một trong các quốc gia thuộc nhóm nước G7</w:t>
            </w:r>
          </w:p>
        </w:tc>
      </w:tr>
      <w:tr w:rsidR="006C44D4" w:rsidRPr="00F82D9F" w14:paraId="3BDD1800" w14:textId="77777777" w:rsidTr="003F2158">
        <w:tc>
          <w:tcPr>
            <w:tcW w:w="708" w:type="dxa"/>
            <w:vAlign w:val="center"/>
          </w:tcPr>
          <w:p w14:paraId="05518FC1"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II</w:t>
            </w:r>
          </w:p>
        </w:tc>
        <w:tc>
          <w:tcPr>
            <w:tcW w:w="8393" w:type="dxa"/>
            <w:vAlign w:val="center"/>
          </w:tcPr>
          <w:p w14:paraId="25049537"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YÊU CẦU CẤU HÌNH</w:t>
            </w:r>
          </w:p>
        </w:tc>
      </w:tr>
      <w:tr w:rsidR="006C44D4" w:rsidRPr="00F82D9F" w14:paraId="5E682EE3" w14:textId="77777777" w:rsidTr="003F2158">
        <w:tc>
          <w:tcPr>
            <w:tcW w:w="708" w:type="dxa"/>
            <w:vAlign w:val="center"/>
          </w:tcPr>
          <w:p w14:paraId="2BEE9A9B"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7BAE07A5"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Bàn sưởi ấm sơ sinh kèm phụ kiện tiêu chuẩn, tối thiểu bao gồm:</w:t>
            </w:r>
          </w:p>
        </w:tc>
      </w:tr>
      <w:tr w:rsidR="006C44D4" w:rsidRPr="00F82D9F" w14:paraId="66BE44E1" w14:textId="77777777" w:rsidTr="003F2158">
        <w:tc>
          <w:tcPr>
            <w:tcW w:w="708" w:type="dxa"/>
            <w:vAlign w:val="center"/>
          </w:tcPr>
          <w:p w14:paraId="5DDBB4AC"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1</w:t>
            </w:r>
          </w:p>
        </w:tc>
        <w:tc>
          <w:tcPr>
            <w:tcW w:w="8393" w:type="dxa"/>
            <w:vAlign w:val="center"/>
          </w:tcPr>
          <w:p w14:paraId="50AF0E23"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Bàn chính có nệm  chỉnh được độ nghiêng : 01 Cái</w:t>
            </w:r>
          </w:p>
        </w:tc>
      </w:tr>
      <w:tr w:rsidR="006C44D4" w:rsidRPr="00F82D9F" w14:paraId="4A2270CC" w14:textId="77777777" w:rsidTr="003F2158">
        <w:tc>
          <w:tcPr>
            <w:tcW w:w="708" w:type="dxa"/>
            <w:vAlign w:val="center"/>
          </w:tcPr>
          <w:p w14:paraId="2C6568B8"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2</w:t>
            </w:r>
          </w:p>
        </w:tc>
        <w:tc>
          <w:tcPr>
            <w:tcW w:w="8393" w:type="dxa"/>
            <w:vAlign w:val="center"/>
          </w:tcPr>
          <w:p w14:paraId="496F33C9"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Xe đẩy bánh dạng tủ  01 cái</w:t>
            </w:r>
          </w:p>
        </w:tc>
      </w:tr>
      <w:tr w:rsidR="006C44D4" w:rsidRPr="00F82D9F" w14:paraId="5826A224" w14:textId="77777777" w:rsidTr="003F2158">
        <w:tc>
          <w:tcPr>
            <w:tcW w:w="708" w:type="dxa"/>
            <w:vAlign w:val="center"/>
          </w:tcPr>
          <w:p w14:paraId="264E2697"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3</w:t>
            </w:r>
          </w:p>
        </w:tc>
        <w:tc>
          <w:tcPr>
            <w:tcW w:w="8393" w:type="dxa"/>
            <w:vAlign w:val="center"/>
          </w:tcPr>
          <w:p w14:paraId="1F2B3896"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Kệ để đồ: 01 cái</w:t>
            </w:r>
          </w:p>
        </w:tc>
      </w:tr>
      <w:tr w:rsidR="006C44D4" w:rsidRPr="00F82D9F" w14:paraId="0B1565B0" w14:textId="77777777" w:rsidTr="003F2158">
        <w:tc>
          <w:tcPr>
            <w:tcW w:w="708" w:type="dxa"/>
            <w:vAlign w:val="center"/>
          </w:tcPr>
          <w:p w14:paraId="5D271C23"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4</w:t>
            </w:r>
          </w:p>
        </w:tc>
        <w:tc>
          <w:tcPr>
            <w:tcW w:w="8393" w:type="dxa"/>
            <w:vAlign w:val="center"/>
          </w:tcPr>
          <w:p w14:paraId="406F5B7B"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Cảm biến đo nhiêt độ da : 01 cái</w:t>
            </w:r>
          </w:p>
        </w:tc>
      </w:tr>
      <w:tr w:rsidR="006C44D4" w:rsidRPr="00F82D9F" w14:paraId="14C1D78B" w14:textId="77777777" w:rsidTr="003F2158">
        <w:tc>
          <w:tcPr>
            <w:tcW w:w="708" w:type="dxa"/>
            <w:vAlign w:val="center"/>
          </w:tcPr>
          <w:p w14:paraId="4EEAC8E9"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5</w:t>
            </w:r>
          </w:p>
        </w:tc>
        <w:tc>
          <w:tcPr>
            <w:tcW w:w="8393" w:type="dxa"/>
            <w:vAlign w:val="center"/>
          </w:tcPr>
          <w:p w14:paraId="202A606C"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Bộ định thì Apgar : 01 cái</w:t>
            </w:r>
          </w:p>
        </w:tc>
      </w:tr>
      <w:tr w:rsidR="006C44D4" w:rsidRPr="00F82D9F" w14:paraId="36F5519A" w14:textId="77777777" w:rsidTr="003F2158">
        <w:tc>
          <w:tcPr>
            <w:tcW w:w="708" w:type="dxa"/>
            <w:vAlign w:val="center"/>
          </w:tcPr>
          <w:p w14:paraId="6B76ADD6"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6</w:t>
            </w:r>
          </w:p>
        </w:tc>
        <w:tc>
          <w:tcPr>
            <w:tcW w:w="8393" w:type="dxa"/>
            <w:vAlign w:val="center"/>
          </w:tcPr>
          <w:p w14:paraId="42F7C960"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Bộ định thì CPR/ Bộ đếm thời gian thao tác: 01 cái</w:t>
            </w:r>
          </w:p>
        </w:tc>
      </w:tr>
      <w:tr w:rsidR="006C44D4" w:rsidRPr="00F82D9F" w14:paraId="7D55E73B" w14:textId="77777777" w:rsidTr="003F2158">
        <w:tc>
          <w:tcPr>
            <w:tcW w:w="708" w:type="dxa"/>
            <w:vAlign w:val="center"/>
          </w:tcPr>
          <w:p w14:paraId="7C483FBB"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7</w:t>
            </w:r>
          </w:p>
        </w:tc>
        <w:tc>
          <w:tcPr>
            <w:tcW w:w="8393" w:type="dxa"/>
            <w:vAlign w:val="center"/>
          </w:tcPr>
          <w:p w14:paraId="7AC1F160"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Khay X-ray : 01 cái</w:t>
            </w:r>
          </w:p>
        </w:tc>
      </w:tr>
      <w:tr w:rsidR="006C44D4" w:rsidRPr="00F82D9F" w14:paraId="2602DDD4" w14:textId="77777777" w:rsidTr="003F2158">
        <w:tc>
          <w:tcPr>
            <w:tcW w:w="708" w:type="dxa"/>
            <w:vAlign w:val="center"/>
          </w:tcPr>
          <w:p w14:paraId="6394D045"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8</w:t>
            </w:r>
          </w:p>
        </w:tc>
        <w:tc>
          <w:tcPr>
            <w:tcW w:w="8393" w:type="dxa"/>
            <w:vAlign w:val="center"/>
          </w:tcPr>
          <w:p w14:paraId="5F06E16C"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Thẻ ghi tên : 01 cái</w:t>
            </w:r>
          </w:p>
        </w:tc>
      </w:tr>
      <w:tr w:rsidR="006C44D4" w:rsidRPr="00F82D9F" w14:paraId="7A22423F" w14:textId="77777777" w:rsidTr="003F2158">
        <w:tc>
          <w:tcPr>
            <w:tcW w:w="708" w:type="dxa"/>
            <w:vAlign w:val="center"/>
          </w:tcPr>
          <w:p w14:paraId="5704CF94"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9</w:t>
            </w:r>
          </w:p>
        </w:tc>
        <w:tc>
          <w:tcPr>
            <w:tcW w:w="8393" w:type="dxa"/>
            <w:vAlign w:val="center"/>
          </w:tcPr>
          <w:p w14:paraId="6E9C3821"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Khăn phủ bụi : 01 cái</w:t>
            </w:r>
          </w:p>
        </w:tc>
      </w:tr>
      <w:tr w:rsidR="006C44D4" w:rsidRPr="00F82D9F" w14:paraId="05E20AD4" w14:textId="77777777" w:rsidTr="003F2158">
        <w:tc>
          <w:tcPr>
            <w:tcW w:w="708" w:type="dxa"/>
            <w:vAlign w:val="center"/>
          </w:tcPr>
          <w:p w14:paraId="0F545942"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10</w:t>
            </w:r>
          </w:p>
        </w:tc>
        <w:tc>
          <w:tcPr>
            <w:tcW w:w="8393" w:type="dxa"/>
            <w:vAlign w:val="center"/>
          </w:tcPr>
          <w:p w14:paraId="31F101E2"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Tài liệu hướng dẫn sử dụng tiếng Anh và tiếng Việt: 01 bộ</w:t>
            </w:r>
          </w:p>
        </w:tc>
      </w:tr>
      <w:tr w:rsidR="006C44D4" w:rsidRPr="00F82D9F" w14:paraId="6558A0EF" w14:textId="77777777" w:rsidTr="003F2158">
        <w:tc>
          <w:tcPr>
            <w:tcW w:w="708" w:type="dxa"/>
            <w:vAlign w:val="center"/>
          </w:tcPr>
          <w:p w14:paraId="4BC624AE"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III</w:t>
            </w:r>
          </w:p>
        </w:tc>
        <w:tc>
          <w:tcPr>
            <w:tcW w:w="8393" w:type="dxa"/>
            <w:vAlign w:val="center"/>
          </w:tcPr>
          <w:p w14:paraId="0B7A13DC"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YÊU CẦU CHỈ TIÊU KỸ THUẬT</w:t>
            </w:r>
          </w:p>
        </w:tc>
      </w:tr>
      <w:tr w:rsidR="006C44D4" w:rsidRPr="00F82D9F" w14:paraId="752E8EED" w14:textId="77777777" w:rsidTr="003F2158">
        <w:tc>
          <w:tcPr>
            <w:tcW w:w="708" w:type="dxa"/>
            <w:vAlign w:val="center"/>
          </w:tcPr>
          <w:p w14:paraId="1422CBA4"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1</w:t>
            </w:r>
          </w:p>
        </w:tc>
        <w:tc>
          <w:tcPr>
            <w:tcW w:w="8393" w:type="dxa"/>
            <w:vAlign w:val="center"/>
          </w:tcPr>
          <w:p w14:paraId="15EB0BC0"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Máy chính:</w:t>
            </w:r>
          </w:p>
        </w:tc>
      </w:tr>
      <w:tr w:rsidR="006C44D4" w:rsidRPr="00F82D9F" w14:paraId="2526B20B" w14:textId="77777777" w:rsidTr="003F2158">
        <w:tc>
          <w:tcPr>
            <w:tcW w:w="708" w:type="dxa"/>
            <w:vAlign w:val="center"/>
          </w:tcPr>
          <w:p w14:paraId="162E138F"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00B1195D"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Có tích hợp màn hình điều khiển và theo dõi tối thiểu các chỉ số: cài đặt, thông tin cảnh báo</w:t>
            </w:r>
          </w:p>
        </w:tc>
      </w:tr>
      <w:tr w:rsidR="006C44D4" w:rsidRPr="00F82D9F" w14:paraId="43176831" w14:textId="77777777" w:rsidTr="003F2158">
        <w:tc>
          <w:tcPr>
            <w:tcW w:w="708" w:type="dxa"/>
            <w:vAlign w:val="center"/>
          </w:tcPr>
          <w:p w14:paraId="58891EBF"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1F6D670F"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Có đầu gia nhiệt thiết kế đảm bảo phân bố nhiệt đồng đều trên mặt đệm giường</w:t>
            </w:r>
          </w:p>
        </w:tc>
      </w:tr>
      <w:tr w:rsidR="006C44D4" w:rsidRPr="00F82D9F" w14:paraId="31312529" w14:textId="77777777" w:rsidTr="003F2158">
        <w:tc>
          <w:tcPr>
            <w:tcW w:w="708" w:type="dxa"/>
            <w:vAlign w:val="center"/>
          </w:tcPr>
          <w:p w14:paraId="7404ED0D"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7C06EFF9"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Có đèn thăm khám.</w:t>
            </w:r>
          </w:p>
        </w:tc>
      </w:tr>
      <w:tr w:rsidR="006C44D4" w:rsidRPr="00F82D9F" w14:paraId="3086A3D9" w14:textId="77777777" w:rsidTr="003F2158">
        <w:tc>
          <w:tcPr>
            <w:tcW w:w="708" w:type="dxa"/>
            <w:vAlign w:val="center"/>
          </w:tcPr>
          <w:p w14:paraId="456B598E"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42577740"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Có tích hợp bộ đếm giờ APGAR</w:t>
            </w:r>
          </w:p>
        </w:tc>
      </w:tr>
      <w:tr w:rsidR="006C44D4" w:rsidRPr="00F82D9F" w14:paraId="7F6B19BE" w14:textId="77777777" w:rsidTr="003F2158">
        <w:tc>
          <w:tcPr>
            <w:tcW w:w="708" w:type="dxa"/>
            <w:vAlign w:val="center"/>
          </w:tcPr>
          <w:p w14:paraId="38488E41"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528625F5"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Tải trọng bệnh nhân cho phép: ≥ 10 kg</w:t>
            </w:r>
          </w:p>
        </w:tc>
      </w:tr>
      <w:tr w:rsidR="006C44D4" w:rsidRPr="00F82D9F" w14:paraId="2DD7D560" w14:textId="77777777" w:rsidTr="003F2158">
        <w:tc>
          <w:tcPr>
            <w:tcW w:w="708" w:type="dxa"/>
            <w:vAlign w:val="center"/>
          </w:tcPr>
          <w:p w14:paraId="4AC783E3"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631B6AAA"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Bánh xe có khóa cố định</w:t>
            </w:r>
          </w:p>
        </w:tc>
      </w:tr>
      <w:tr w:rsidR="006C44D4" w:rsidRPr="00F82D9F" w14:paraId="0979FEFC" w14:textId="77777777" w:rsidTr="003F2158">
        <w:tc>
          <w:tcPr>
            <w:tcW w:w="708" w:type="dxa"/>
            <w:vAlign w:val="center"/>
          </w:tcPr>
          <w:p w14:paraId="4C2180A4"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2</w:t>
            </w:r>
          </w:p>
        </w:tc>
        <w:tc>
          <w:tcPr>
            <w:tcW w:w="8393" w:type="dxa"/>
            <w:vAlign w:val="center"/>
          </w:tcPr>
          <w:p w14:paraId="3C50F955"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Cài đặt nhiệt độ:</w:t>
            </w:r>
          </w:p>
        </w:tc>
      </w:tr>
      <w:tr w:rsidR="006C44D4" w:rsidRPr="00F82D9F" w14:paraId="76B1F3B8" w14:textId="77777777" w:rsidTr="003F2158">
        <w:tc>
          <w:tcPr>
            <w:tcW w:w="708" w:type="dxa"/>
            <w:vAlign w:val="center"/>
          </w:tcPr>
          <w:p w14:paraId="2837B981"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7CD446ED"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Nhiệt độ cài đặt trẻ: ≤ 35 đến ≥ 37.5 °C</w:t>
            </w:r>
          </w:p>
        </w:tc>
      </w:tr>
      <w:tr w:rsidR="006C44D4" w:rsidRPr="00F82D9F" w14:paraId="19A3C69C" w14:textId="77777777" w:rsidTr="003F2158">
        <w:tc>
          <w:tcPr>
            <w:tcW w:w="708" w:type="dxa"/>
            <w:vAlign w:val="center"/>
          </w:tcPr>
          <w:p w14:paraId="23DFE357"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5F214011"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Sai số nhiệt độ đo được trong khoảng nhiệt độ từ ≤ 30°C đến ≥ 42°C: trong khoảng ± ≤ 0.5°C</w:t>
            </w:r>
          </w:p>
        </w:tc>
      </w:tr>
      <w:tr w:rsidR="006C44D4" w:rsidRPr="00F82D9F" w14:paraId="500AE1E2" w14:textId="77777777" w:rsidTr="003F2158">
        <w:tc>
          <w:tcPr>
            <w:tcW w:w="708" w:type="dxa"/>
            <w:vAlign w:val="center"/>
          </w:tcPr>
          <w:p w14:paraId="3B0720DE"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1B84C875"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Có ≥ 02 chế độ điều chỉnh công suất gia nhiệt</w:t>
            </w:r>
          </w:p>
        </w:tc>
      </w:tr>
      <w:tr w:rsidR="006C44D4" w:rsidRPr="00F82D9F" w14:paraId="380801D3" w14:textId="77777777" w:rsidTr="003F2158">
        <w:tc>
          <w:tcPr>
            <w:tcW w:w="708" w:type="dxa"/>
            <w:vAlign w:val="center"/>
          </w:tcPr>
          <w:p w14:paraId="4C88697A"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28434703"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xml:space="preserve">Công suất gia nhiệt: có thể điều chỉnh từ ≤ 10 đến 100% </w:t>
            </w:r>
            <w:r w:rsidRPr="00F82D9F">
              <w:rPr>
                <w:rFonts w:ascii="Times New Roman" w:eastAsia="Times New Roman" w:hAnsi="Times New Roman" w:cs="Times New Roman"/>
                <w:sz w:val="26"/>
                <w:szCs w:val="26"/>
              </w:rPr>
              <w:br/>
              <w:t>Bước điều chỉnh: ≤ 5%</w:t>
            </w:r>
          </w:p>
        </w:tc>
      </w:tr>
      <w:tr w:rsidR="006C44D4" w:rsidRPr="00F82D9F" w14:paraId="5541376E" w14:textId="77777777" w:rsidTr="003F2158">
        <w:tc>
          <w:tcPr>
            <w:tcW w:w="708" w:type="dxa"/>
            <w:vAlign w:val="center"/>
          </w:tcPr>
          <w:p w14:paraId="263ADD49"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3</w:t>
            </w:r>
          </w:p>
        </w:tc>
        <w:tc>
          <w:tcPr>
            <w:tcW w:w="8393" w:type="dxa"/>
            <w:vAlign w:val="center"/>
          </w:tcPr>
          <w:p w14:paraId="3B4806FF"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An toàn và cảnh báo:</w:t>
            </w:r>
          </w:p>
        </w:tc>
      </w:tr>
      <w:tr w:rsidR="006C44D4" w:rsidRPr="00F82D9F" w14:paraId="79CB50EB" w14:textId="77777777" w:rsidTr="003F2158">
        <w:tc>
          <w:tcPr>
            <w:tcW w:w="708" w:type="dxa"/>
            <w:vAlign w:val="center"/>
          </w:tcPr>
          <w:p w14:paraId="41F86C26"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7259CAF0"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Có tính năng tắt báo động bằng phím hoặc cảm biến không chạm thiết bị</w:t>
            </w:r>
          </w:p>
        </w:tc>
      </w:tr>
      <w:tr w:rsidR="006C44D4" w:rsidRPr="00F82D9F" w14:paraId="5A48674B" w14:textId="77777777" w:rsidTr="003F2158">
        <w:tc>
          <w:tcPr>
            <w:tcW w:w="708" w:type="dxa"/>
            <w:vAlign w:val="center"/>
          </w:tcPr>
          <w:p w14:paraId="07EC51C4"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10099290"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Có thể điều chỉnh âm lượng cảnh báo hoặc có âm lượng cảnh báo</w:t>
            </w:r>
          </w:p>
        </w:tc>
      </w:tr>
      <w:tr w:rsidR="006C44D4" w:rsidRPr="00F82D9F" w14:paraId="2D888EBE" w14:textId="77777777" w:rsidTr="003F2158">
        <w:tc>
          <w:tcPr>
            <w:tcW w:w="708" w:type="dxa"/>
            <w:vAlign w:val="center"/>
          </w:tcPr>
          <w:p w14:paraId="26AF7EF1"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35A59D19"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Có các cảnh báo bằng âm thanh hoặc hình ảnh cho các trường hợp sau:</w:t>
            </w:r>
          </w:p>
        </w:tc>
      </w:tr>
      <w:tr w:rsidR="006C44D4" w:rsidRPr="00F82D9F" w14:paraId="318C9161" w14:textId="77777777" w:rsidTr="003F2158">
        <w:tc>
          <w:tcPr>
            <w:tcW w:w="708" w:type="dxa"/>
            <w:vAlign w:val="center"/>
          </w:tcPr>
          <w:p w14:paraId="6AD8CD83"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1A51072A"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Lỗi đầu dò nhiệt độ</w:t>
            </w:r>
          </w:p>
        </w:tc>
      </w:tr>
      <w:tr w:rsidR="006C44D4" w:rsidRPr="00F82D9F" w14:paraId="3FE2C108" w14:textId="77777777" w:rsidTr="003F2158">
        <w:tc>
          <w:tcPr>
            <w:tcW w:w="708" w:type="dxa"/>
            <w:vAlign w:val="center"/>
          </w:tcPr>
          <w:p w14:paraId="78B1F5C6"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5E2EAE54"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Lỗi hệ thống</w:t>
            </w:r>
          </w:p>
        </w:tc>
      </w:tr>
      <w:tr w:rsidR="006C44D4" w:rsidRPr="00F82D9F" w14:paraId="1EB21BA4" w14:textId="77777777" w:rsidTr="003F2158">
        <w:tc>
          <w:tcPr>
            <w:tcW w:w="708" w:type="dxa"/>
            <w:vAlign w:val="center"/>
          </w:tcPr>
          <w:p w14:paraId="791414B0"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4</w:t>
            </w:r>
          </w:p>
        </w:tc>
        <w:tc>
          <w:tcPr>
            <w:tcW w:w="8393" w:type="dxa"/>
            <w:vAlign w:val="center"/>
          </w:tcPr>
          <w:p w14:paraId="126A9A67"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Khay giường và đệm:</w:t>
            </w:r>
          </w:p>
        </w:tc>
      </w:tr>
      <w:tr w:rsidR="006C44D4" w:rsidRPr="00F82D9F" w14:paraId="2D8DBE53" w14:textId="77777777" w:rsidTr="003F2158">
        <w:tc>
          <w:tcPr>
            <w:tcW w:w="708" w:type="dxa"/>
            <w:vAlign w:val="center"/>
          </w:tcPr>
          <w:p w14:paraId="31DB1B3A"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3DB03FD6"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Độ dày đệm: ≥ 2 cm hoặc phù hợp với tiêu chuẩn của nhà sản xuất</w:t>
            </w:r>
          </w:p>
        </w:tc>
      </w:tr>
      <w:tr w:rsidR="006C44D4" w:rsidRPr="00F82D9F" w14:paraId="7875B082" w14:textId="77777777" w:rsidTr="003F2158">
        <w:tc>
          <w:tcPr>
            <w:tcW w:w="708" w:type="dxa"/>
            <w:vAlign w:val="center"/>
          </w:tcPr>
          <w:p w14:paraId="31CB37DE"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5C2AFE96"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Có tích hợp khay chụp X-quang</w:t>
            </w:r>
          </w:p>
        </w:tc>
      </w:tr>
      <w:tr w:rsidR="006C44D4" w:rsidRPr="00F82D9F" w14:paraId="115D2306" w14:textId="77777777" w:rsidTr="003F2158">
        <w:tc>
          <w:tcPr>
            <w:tcW w:w="708" w:type="dxa"/>
            <w:vAlign w:val="center"/>
          </w:tcPr>
          <w:p w14:paraId="56015A45"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0CF0EA67"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Có thể điều chỉnh độ nghiêng: ± ≥ 10°</w:t>
            </w:r>
          </w:p>
        </w:tc>
      </w:tr>
      <w:tr w:rsidR="006C44D4" w:rsidRPr="00F82D9F" w14:paraId="441D0701" w14:textId="77777777" w:rsidTr="003F2158">
        <w:tc>
          <w:tcPr>
            <w:tcW w:w="708" w:type="dxa"/>
            <w:vAlign w:val="center"/>
          </w:tcPr>
          <w:p w14:paraId="3D155A19"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IV</w:t>
            </w:r>
          </w:p>
        </w:tc>
        <w:tc>
          <w:tcPr>
            <w:tcW w:w="8393" w:type="dxa"/>
            <w:vAlign w:val="center"/>
          </w:tcPr>
          <w:p w14:paraId="772E3E68"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YÊU CẦU KHÁC</w:t>
            </w:r>
          </w:p>
        </w:tc>
      </w:tr>
      <w:tr w:rsidR="006C44D4" w:rsidRPr="00F82D9F" w14:paraId="1C1E58A4" w14:textId="77777777" w:rsidTr="003F2158">
        <w:tc>
          <w:tcPr>
            <w:tcW w:w="708" w:type="dxa"/>
            <w:vAlign w:val="center"/>
          </w:tcPr>
          <w:p w14:paraId="28A28882"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1</w:t>
            </w:r>
          </w:p>
        </w:tc>
        <w:tc>
          <w:tcPr>
            <w:tcW w:w="8393" w:type="dxa"/>
            <w:vAlign w:val="center"/>
          </w:tcPr>
          <w:p w14:paraId="7E5BA037"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Thời gian giao hàng: ≤ 150 ngày. Địa điểm giao hàng: tại nơi sử dụng</w:t>
            </w:r>
          </w:p>
        </w:tc>
      </w:tr>
      <w:tr w:rsidR="006C44D4" w:rsidRPr="00F82D9F" w14:paraId="6B4E0567" w14:textId="77777777" w:rsidTr="003F2158">
        <w:tc>
          <w:tcPr>
            <w:tcW w:w="708" w:type="dxa"/>
            <w:vAlign w:val="center"/>
          </w:tcPr>
          <w:p w14:paraId="533B4C64"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2</w:t>
            </w:r>
          </w:p>
        </w:tc>
        <w:tc>
          <w:tcPr>
            <w:tcW w:w="8393" w:type="dxa"/>
            <w:vAlign w:val="center"/>
          </w:tcPr>
          <w:p w14:paraId="24EE76BD"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Thời gian bảo hành: ≥ 12 tháng kể từ khi ký kết biên bản bàn giao, nghiệm thu với bên mua, bên bán phải thực hiện bảo trì/hiệu chuẩn theo quy định của nhà sản xuất. Định kỳ thực hiện bảo trì trong thời gian bảo hành ≤ 06 tháng/lần.</w:t>
            </w:r>
          </w:p>
        </w:tc>
      </w:tr>
      <w:tr w:rsidR="006C44D4" w:rsidRPr="00F82D9F" w14:paraId="2E27E20E" w14:textId="77777777" w:rsidTr="003F2158">
        <w:tc>
          <w:tcPr>
            <w:tcW w:w="708" w:type="dxa"/>
            <w:vAlign w:val="center"/>
          </w:tcPr>
          <w:p w14:paraId="2B322AF8"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3</w:t>
            </w:r>
          </w:p>
        </w:tc>
        <w:tc>
          <w:tcPr>
            <w:tcW w:w="8393" w:type="dxa"/>
            <w:vAlign w:val="center"/>
          </w:tcPr>
          <w:p w14:paraId="3EA72AF6"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Đào tạo chuyển giao công nghệ: Tại nơi sử dụng.</w:t>
            </w:r>
          </w:p>
        </w:tc>
      </w:tr>
      <w:tr w:rsidR="006C44D4" w:rsidRPr="00F82D9F" w14:paraId="5F38B2FB" w14:textId="77777777" w:rsidTr="003F2158">
        <w:tc>
          <w:tcPr>
            <w:tcW w:w="708" w:type="dxa"/>
            <w:vAlign w:val="center"/>
          </w:tcPr>
          <w:p w14:paraId="4B17FFE3"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4</w:t>
            </w:r>
          </w:p>
        </w:tc>
        <w:tc>
          <w:tcPr>
            <w:tcW w:w="8393" w:type="dxa"/>
            <w:vAlign w:val="center"/>
          </w:tcPr>
          <w:p w14:paraId="72C08845"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Bảo trì miễn phí nhân công sau bảo hành ≥ 06 tháng.</w:t>
            </w:r>
          </w:p>
        </w:tc>
      </w:tr>
      <w:tr w:rsidR="006C44D4" w:rsidRPr="00F82D9F" w14:paraId="3AF8E896" w14:textId="77777777" w:rsidTr="003F2158">
        <w:tc>
          <w:tcPr>
            <w:tcW w:w="708" w:type="dxa"/>
            <w:vAlign w:val="center"/>
          </w:tcPr>
          <w:p w14:paraId="1D372106"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5</w:t>
            </w:r>
          </w:p>
        </w:tc>
        <w:tc>
          <w:tcPr>
            <w:tcW w:w="8393" w:type="dxa"/>
            <w:vAlign w:val="center"/>
          </w:tcPr>
          <w:p w14:paraId="66FAB4D9"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Thời gian có mặt để giải quyết sự cố kỹ thuật ≤ 24 giờ kể từ khi nhận được thông báo.</w:t>
            </w:r>
          </w:p>
        </w:tc>
      </w:tr>
      <w:tr w:rsidR="006C44D4" w:rsidRPr="00F82D9F" w14:paraId="5DB9EFA2" w14:textId="77777777" w:rsidTr="003F2158">
        <w:tc>
          <w:tcPr>
            <w:tcW w:w="708" w:type="dxa"/>
            <w:vAlign w:val="center"/>
          </w:tcPr>
          <w:p w14:paraId="79FF90B7"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6</w:t>
            </w:r>
          </w:p>
        </w:tc>
        <w:tc>
          <w:tcPr>
            <w:tcW w:w="8393" w:type="dxa"/>
            <w:vAlign w:val="center"/>
          </w:tcPr>
          <w:p w14:paraId="5C5FAE98"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Có cam kết cung cấp phụ tùng và linh kiện thay thế theo model thiết bị đã dự thầu, trong vòng tối thiểu ≥ 8 năm.</w:t>
            </w:r>
          </w:p>
        </w:tc>
      </w:tr>
      <w:tr w:rsidR="006C44D4" w:rsidRPr="00F82D9F" w14:paraId="09F5E967" w14:textId="77777777" w:rsidTr="003F2158">
        <w:tc>
          <w:tcPr>
            <w:tcW w:w="708" w:type="dxa"/>
            <w:vAlign w:val="center"/>
          </w:tcPr>
          <w:p w14:paraId="412B01B4"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7</w:t>
            </w:r>
          </w:p>
        </w:tc>
        <w:tc>
          <w:tcPr>
            <w:tcW w:w="8393" w:type="dxa"/>
            <w:vAlign w:val="center"/>
          </w:tcPr>
          <w:p w14:paraId="29ED26CA"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Nhà cung cấp có trách nhiệm kết nối với hệ thống CNTT của bệnh viện (nếu có)</w:t>
            </w:r>
          </w:p>
        </w:tc>
      </w:tr>
      <w:tr w:rsidR="003F2158" w:rsidRPr="00F82D9F" w14:paraId="79908A8C" w14:textId="77777777" w:rsidTr="003F2158">
        <w:tc>
          <w:tcPr>
            <w:tcW w:w="708" w:type="dxa"/>
            <w:vAlign w:val="center"/>
          </w:tcPr>
          <w:p w14:paraId="6655C479" w14:textId="77D51E87" w:rsidR="003F2158" w:rsidRPr="00F82D9F" w:rsidRDefault="003F2158" w:rsidP="003F2158">
            <w:pPr>
              <w:spacing w:line="400" w:lineRule="exact"/>
              <w:jc w:val="center"/>
              <w:rPr>
                <w:rFonts w:ascii="Times New Roman" w:eastAsia="Times New Roman" w:hAnsi="Times New Roman" w:cs="Times New Roman"/>
                <w:sz w:val="26"/>
                <w:szCs w:val="26"/>
              </w:rPr>
            </w:pPr>
            <w:r w:rsidRPr="003F2158">
              <w:rPr>
                <w:rFonts w:ascii="Times New Roman" w:eastAsia="Times New Roman" w:hAnsi="Times New Roman" w:cs="Times New Roman"/>
                <w:color w:val="EE0000"/>
                <w:sz w:val="26"/>
                <w:szCs w:val="26"/>
                <w:highlight w:val="yellow"/>
              </w:rPr>
              <w:t>8</w:t>
            </w:r>
          </w:p>
        </w:tc>
        <w:tc>
          <w:tcPr>
            <w:tcW w:w="8393" w:type="dxa"/>
            <w:vAlign w:val="center"/>
          </w:tcPr>
          <w:p w14:paraId="0661DA6C" w14:textId="77777777" w:rsidR="003A71FF" w:rsidRDefault="003A71FF" w:rsidP="003A71FF">
            <w:pPr>
              <w:spacing w:line="400" w:lineRule="exact"/>
              <w:rPr>
                <w:rFonts w:ascii="Times New Roman" w:eastAsia="Times New Roman" w:hAnsi="Times New Roman" w:cs="Times New Roman"/>
                <w:color w:val="EE0000"/>
                <w:sz w:val="26"/>
                <w:szCs w:val="26"/>
                <w:highlight w:val="yellow"/>
              </w:rPr>
            </w:pPr>
            <w:r w:rsidRPr="003F2158">
              <w:rPr>
                <w:rFonts w:ascii="Times New Roman" w:eastAsia="Times New Roman" w:hAnsi="Times New Roman" w:cs="Times New Roman"/>
                <w:color w:val="EE0000"/>
                <w:sz w:val="26"/>
                <w:szCs w:val="26"/>
                <w:highlight w:val="yellow"/>
              </w:rPr>
              <w:t xml:space="preserve">Có kỹ sư có chứng chỉ đào tạo </w:t>
            </w:r>
            <w:r>
              <w:rPr>
                <w:rFonts w:ascii="Times New Roman" w:eastAsia="Times New Roman" w:hAnsi="Times New Roman" w:cs="Times New Roman"/>
                <w:color w:val="EE0000"/>
                <w:sz w:val="26"/>
                <w:szCs w:val="26"/>
                <w:highlight w:val="yellow"/>
              </w:rPr>
              <w:t>về thiết bị dự thầu (máy chính)</w:t>
            </w:r>
            <w:r w:rsidRPr="003F2158">
              <w:rPr>
                <w:rFonts w:ascii="Times New Roman" w:eastAsia="Times New Roman" w:hAnsi="Times New Roman" w:cs="Times New Roman"/>
                <w:color w:val="EE0000"/>
                <w:sz w:val="26"/>
                <w:szCs w:val="26"/>
                <w:highlight w:val="yellow"/>
              </w:rPr>
              <w:t xml:space="preserve"> </w:t>
            </w:r>
          </w:p>
          <w:p w14:paraId="035F496D" w14:textId="73050AD1" w:rsidR="003F2158" w:rsidRPr="00F82D9F" w:rsidRDefault="003A71FF" w:rsidP="003A71FF">
            <w:pPr>
              <w:spacing w:line="400" w:lineRule="exact"/>
              <w:rPr>
                <w:rFonts w:ascii="Times New Roman" w:eastAsia="Times New Roman" w:hAnsi="Times New Roman" w:cs="Times New Roman"/>
                <w:sz w:val="26"/>
                <w:szCs w:val="26"/>
              </w:rPr>
            </w:pPr>
            <w:r>
              <w:rPr>
                <w:rFonts w:ascii="Times New Roman" w:eastAsia="Times New Roman" w:hAnsi="Times New Roman" w:cs="Times New Roman"/>
                <w:color w:val="EE0000"/>
                <w:sz w:val="26"/>
                <w:szCs w:val="26"/>
                <w:highlight w:val="yellow"/>
              </w:rPr>
              <w:t>(C</w:t>
            </w:r>
            <w:r w:rsidRPr="003F2158">
              <w:rPr>
                <w:rFonts w:ascii="Times New Roman" w:eastAsia="Times New Roman" w:hAnsi="Times New Roman" w:cs="Times New Roman"/>
                <w:color w:val="EE0000"/>
                <w:sz w:val="26"/>
                <w:szCs w:val="26"/>
                <w:highlight w:val="yellow"/>
              </w:rPr>
              <w:t>ung cấp chứng chỉ đào tạo và tài liệu chứng minh khả năng huy động nhân sự).</w:t>
            </w:r>
          </w:p>
        </w:tc>
      </w:tr>
    </w:tbl>
    <w:p w14:paraId="5937CDE5" w14:textId="77777777" w:rsidR="00E418A2" w:rsidRPr="00146900" w:rsidRDefault="00E418A2" w:rsidP="00F82D9F">
      <w:pPr>
        <w:spacing w:after="0"/>
        <w:rPr>
          <w:rFonts w:ascii="Times New Roman" w:hAnsi="Times New Roman" w:cs="Times New Roman"/>
          <w:sz w:val="26"/>
          <w:szCs w:val="26"/>
        </w:rPr>
      </w:pPr>
    </w:p>
    <w:p w14:paraId="4CE2A946" w14:textId="13562EC8" w:rsidR="00E418A2" w:rsidRPr="00146900" w:rsidRDefault="00F27269" w:rsidP="00E418A2">
      <w:pPr>
        <w:pStyle w:val="Heading1"/>
        <w:spacing w:before="0"/>
        <w:rPr>
          <w:rFonts w:ascii="Times New Roman" w:hAnsi="Times New Roman" w:cs="Times New Roman"/>
          <w:sz w:val="26"/>
          <w:szCs w:val="26"/>
        </w:rPr>
      </w:pPr>
      <w:r>
        <w:rPr>
          <w:rFonts w:ascii="Times New Roman" w:eastAsia="Times New Roman" w:hAnsi="Times New Roman" w:cs="Times New Roman"/>
          <w:color w:val="000000"/>
          <w:sz w:val="26"/>
          <w:szCs w:val="26"/>
        </w:rPr>
        <w:t>2.</w:t>
      </w:r>
      <w:r w:rsidR="00E418A2" w:rsidRPr="00146900">
        <w:rPr>
          <w:rFonts w:ascii="Times New Roman" w:eastAsia="Times New Roman" w:hAnsi="Times New Roman" w:cs="Times New Roman"/>
          <w:color w:val="000000"/>
          <w:sz w:val="26"/>
          <w:szCs w:val="26"/>
        </w:rPr>
        <w:t>3. Đèn LED chiếu điều trị vàng da 1 mặt</w:t>
      </w:r>
      <w:r>
        <w:rPr>
          <w:rFonts w:ascii="Times New Roman" w:eastAsia="Times New Roman" w:hAnsi="Times New Roman" w:cs="Times New Roman"/>
          <w:color w:val="000000"/>
          <w:sz w:val="26"/>
          <w:szCs w:val="26"/>
        </w:rPr>
        <w:t xml:space="preserve"> (STT theo danh mục: 12)</w:t>
      </w:r>
    </w:p>
    <w:tbl>
      <w:tblPr>
        <w:tblStyle w:val="TableGrid"/>
        <w:tblW w:w="0" w:type="auto"/>
        <w:tblLook w:val="04A0" w:firstRow="1" w:lastRow="0" w:firstColumn="1" w:lastColumn="0" w:noHBand="0" w:noVBand="1"/>
      </w:tblPr>
      <w:tblGrid>
        <w:gridCol w:w="708"/>
        <w:gridCol w:w="8167"/>
      </w:tblGrid>
      <w:tr w:rsidR="006C44D4" w:rsidRPr="00F82D9F" w14:paraId="124F81BB" w14:textId="77777777" w:rsidTr="003F2158">
        <w:tc>
          <w:tcPr>
            <w:tcW w:w="708" w:type="dxa"/>
            <w:vAlign w:val="center"/>
          </w:tcPr>
          <w:p w14:paraId="09C0C9EC"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STT</w:t>
            </w:r>
          </w:p>
        </w:tc>
        <w:tc>
          <w:tcPr>
            <w:tcW w:w="8393" w:type="dxa"/>
            <w:vAlign w:val="center"/>
          </w:tcPr>
          <w:p w14:paraId="440F196F"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NỘI DUNG YÊU CẦU</w:t>
            </w:r>
          </w:p>
        </w:tc>
      </w:tr>
      <w:tr w:rsidR="006C44D4" w:rsidRPr="00F82D9F" w14:paraId="515957A6" w14:textId="77777777" w:rsidTr="003F2158">
        <w:tc>
          <w:tcPr>
            <w:tcW w:w="708" w:type="dxa"/>
            <w:vAlign w:val="center"/>
          </w:tcPr>
          <w:p w14:paraId="0F30A493"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I</w:t>
            </w:r>
          </w:p>
        </w:tc>
        <w:tc>
          <w:tcPr>
            <w:tcW w:w="8393" w:type="dxa"/>
            <w:vAlign w:val="center"/>
          </w:tcPr>
          <w:p w14:paraId="5826535F"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YÊU CẦU CHUNG</w:t>
            </w:r>
          </w:p>
        </w:tc>
      </w:tr>
      <w:tr w:rsidR="006C44D4" w:rsidRPr="00F82D9F" w14:paraId="73A9B587" w14:textId="77777777" w:rsidTr="003F2158">
        <w:tc>
          <w:tcPr>
            <w:tcW w:w="708" w:type="dxa"/>
            <w:vAlign w:val="center"/>
          </w:tcPr>
          <w:p w14:paraId="6B8469F9"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1</w:t>
            </w:r>
          </w:p>
        </w:tc>
        <w:tc>
          <w:tcPr>
            <w:tcW w:w="8393" w:type="dxa"/>
            <w:vAlign w:val="center"/>
          </w:tcPr>
          <w:p w14:paraId="51E25A29"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Năm sản xuất: Năm 2025 trở về sau, mới 100%</w:t>
            </w:r>
          </w:p>
        </w:tc>
      </w:tr>
      <w:tr w:rsidR="006C44D4" w:rsidRPr="00F82D9F" w14:paraId="789E5BFD" w14:textId="77777777" w:rsidTr="003F2158">
        <w:tc>
          <w:tcPr>
            <w:tcW w:w="708" w:type="dxa"/>
            <w:vAlign w:val="center"/>
          </w:tcPr>
          <w:p w14:paraId="50A5E5B1"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2</w:t>
            </w:r>
          </w:p>
        </w:tc>
        <w:tc>
          <w:tcPr>
            <w:tcW w:w="8393" w:type="dxa"/>
            <w:vAlign w:val="center"/>
          </w:tcPr>
          <w:p w14:paraId="076995A4"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Đạt tiêu chuẩn quản lý chất lượng ISO 13485</w:t>
            </w:r>
          </w:p>
        </w:tc>
      </w:tr>
      <w:tr w:rsidR="006C44D4" w:rsidRPr="00F82D9F" w14:paraId="4B1EA32C" w14:textId="77777777" w:rsidTr="003F2158">
        <w:tc>
          <w:tcPr>
            <w:tcW w:w="708" w:type="dxa"/>
            <w:vAlign w:val="center"/>
          </w:tcPr>
          <w:p w14:paraId="6E3BE794"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3</w:t>
            </w:r>
          </w:p>
        </w:tc>
        <w:tc>
          <w:tcPr>
            <w:tcW w:w="8393" w:type="dxa"/>
            <w:vAlign w:val="center"/>
          </w:tcPr>
          <w:p w14:paraId="0B2FFD8C"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Nguồn điện: Sử dụng điện áp tại Việt Nam</w:t>
            </w:r>
          </w:p>
        </w:tc>
      </w:tr>
      <w:tr w:rsidR="006C44D4" w:rsidRPr="00F82D9F" w14:paraId="00FCE065" w14:textId="77777777" w:rsidTr="003F2158">
        <w:tc>
          <w:tcPr>
            <w:tcW w:w="708" w:type="dxa"/>
            <w:vAlign w:val="center"/>
          </w:tcPr>
          <w:p w14:paraId="7166BB7A"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4</w:t>
            </w:r>
          </w:p>
        </w:tc>
        <w:tc>
          <w:tcPr>
            <w:tcW w:w="8393" w:type="dxa"/>
            <w:vAlign w:val="center"/>
          </w:tcPr>
          <w:p w14:paraId="0D333820"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Môi trường hoạt động:</w:t>
            </w:r>
          </w:p>
        </w:tc>
      </w:tr>
      <w:tr w:rsidR="006C44D4" w:rsidRPr="00F82D9F" w14:paraId="7E8EA3BF" w14:textId="77777777" w:rsidTr="003F2158">
        <w:tc>
          <w:tcPr>
            <w:tcW w:w="708" w:type="dxa"/>
            <w:vAlign w:val="center"/>
          </w:tcPr>
          <w:p w14:paraId="00394216"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2FA8ECBC"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Nhiệt độ tối đa: ≥ 20°C</w:t>
            </w:r>
          </w:p>
        </w:tc>
      </w:tr>
      <w:tr w:rsidR="006C44D4" w:rsidRPr="00F82D9F" w14:paraId="5B460429" w14:textId="77777777" w:rsidTr="003F2158">
        <w:tc>
          <w:tcPr>
            <w:tcW w:w="708" w:type="dxa"/>
            <w:vAlign w:val="center"/>
          </w:tcPr>
          <w:p w14:paraId="412CDAB6"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70CF4990"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Độ ẩm tối đa: ≥ 60%</w:t>
            </w:r>
          </w:p>
        </w:tc>
      </w:tr>
      <w:tr w:rsidR="006C44D4" w:rsidRPr="00F82D9F" w14:paraId="4ADE652C" w14:textId="77777777" w:rsidTr="003F2158">
        <w:tc>
          <w:tcPr>
            <w:tcW w:w="708" w:type="dxa"/>
            <w:vAlign w:val="center"/>
          </w:tcPr>
          <w:p w14:paraId="281A73A2"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II</w:t>
            </w:r>
          </w:p>
        </w:tc>
        <w:tc>
          <w:tcPr>
            <w:tcW w:w="8393" w:type="dxa"/>
            <w:vAlign w:val="center"/>
          </w:tcPr>
          <w:p w14:paraId="19D2E66B"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YÊU CẦU CẤU HÌNH</w:t>
            </w:r>
          </w:p>
        </w:tc>
      </w:tr>
      <w:tr w:rsidR="006C44D4" w:rsidRPr="00F82D9F" w14:paraId="06AD5FEF" w14:textId="77777777" w:rsidTr="003F2158">
        <w:tc>
          <w:tcPr>
            <w:tcW w:w="708" w:type="dxa"/>
            <w:vAlign w:val="center"/>
          </w:tcPr>
          <w:p w14:paraId="50DC1BB4"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271FB69D"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Đèn LED chiếu điều trị vàng da 1 mặt kèm phụ kiện tiêu chuẩn, tối thiểu bao gồm:</w:t>
            </w:r>
          </w:p>
        </w:tc>
      </w:tr>
      <w:tr w:rsidR="006C44D4" w:rsidRPr="00F82D9F" w14:paraId="4332523C" w14:textId="77777777" w:rsidTr="003F2158">
        <w:tc>
          <w:tcPr>
            <w:tcW w:w="708" w:type="dxa"/>
            <w:vAlign w:val="center"/>
          </w:tcPr>
          <w:p w14:paraId="4445FE75"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1</w:t>
            </w:r>
          </w:p>
        </w:tc>
        <w:tc>
          <w:tcPr>
            <w:tcW w:w="8393" w:type="dxa"/>
            <w:vAlign w:val="center"/>
          </w:tcPr>
          <w:p w14:paraId="4C3FB5E8"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Đèn chiếu: 01 máy</w:t>
            </w:r>
          </w:p>
        </w:tc>
      </w:tr>
      <w:tr w:rsidR="006C44D4" w:rsidRPr="00F82D9F" w14:paraId="23C06C68" w14:textId="77777777" w:rsidTr="003F2158">
        <w:tc>
          <w:tcPr>
            <w:tcW w:w="708" w:type="dxa"/>
            <w:vAlign w:val="center"/>
          </w:tcPr>
          <w:p w14:paraId="7C89902D"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2</w:t>
            </w:r>
          </w:p>
        </w:tc>
        <w:tc>
          <w:tcPr>
            <w:tcW w:w="8393" w:type="dxa"/>
            <w:vAlign w:val="center"/>
          </w:tcPr>
          <w:p w14:paraId="446CFA05"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Máng đèn LED: 01 bộ</w:t>
            </w:r>
          </w:p>
        </w:tc>
      </w:tr>
      <w:tr w:rsidR="006C44D4" w:rsidRPr="00F82D9F" w14:paraId="197DB7E9" w14:textId="77777777" w:rsidTr="003F2158">
        <w:tc>
          <w:tcPr>
            <w:tcW w:w="708" w:type="dxa"/>
            <w:vAlign w:val="center"/>
          </w:tcPr>
          <w:p w14:paraId="280B9C69"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3</w:t>
            </w:r>
          </w:p>
        </w:tc>
        <w:tc>
          <w:tcPr>
            <w:tcW w:w="8393" w:type="dxa"/>
            <w:vAlign w:val="center"/>
          </w:tcPr>
          <w:p w14:paraId="607C3EAF"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Xe đẩy: 01 bộ</w:t>
            </w:r>
          </w:p>
        </w:tc>
      </w:tr>
      <w:tr w:rsidR="006C44D4" w:rsidRPr="00F82D9F" w14:paraId="1E2D8D33" w14:textId="77777777" w:rsidTr="003F2158">
        <w:tc>
          <w:tcPr>
            <w:tcW w:w="708" w:type="dxa"/>
            <w:vAlign w:val="center"/>
          </w:tcPr>
          <w:p w14:paraId="0705348C"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4</w:t>
            </w:r>
          </w:p>
        </w:tc>
        <w:tc>
          <w:tcPr>
            <w:tcW w:w="8393" w:type="dxa"/>
            <w:vAlign w:val="center"/>
          </w:tcPr>
          <w:p w14:paraId="6DBD9C99"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Dây nguồn: 01 bộ</w:t>
            </w:r>
          </w:p>
        </w:tc>
      </w:tr>
      <w:tr w:rsidR="006C44D4" w:rsidRPr="00F82D9F" w14:paraId="7E130C59" w14:textId="77777777" w:rsidTr="003F2158">
        <w:tc>
          <w:tcPr>
            <w:tcW w:w="708" w:type="dxa"/>
            <w:vAlign w:val="center"/>
          </w:tcPr>
          <w:p w14:paraId="548E9B7E"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5</w:t>
            </w:r>
          </w:p>
        </w:tc>
        <w:tc>
          <w:tcPr>
            <w:tcW w:w="8393" w:type="dxa"/>
            <w:vAlign w:val="center"/>
          </w:tcPr>
          <w:p w14:paraId="7DF012ED"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Băng mắt: 05 chiếc</w:t>
            </w:r>
          </w:p>
        </w:tc>
      </w:tr>
      <w:tr w:rsidR="006C44D4" w:rsidRPr="00F82D9F" w14:paraId="2DB8CF98" w14:textId="77777777" w:rsidTr="003F2158">
        <w:tc>
          <w:tcPr>
            <w:tcW w:w="708" w:type="dxa"/>
            <w:vAlign w:val="center"/>
          </w:tcPr>
          <w:p w14:paraId="3BCDB515"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6</w:t>
            </w:r>
          </w:p>
        </w:tc>
        <w:tc>
          <w:tcPr>
            <w:tcW w:w="8393" w:type="dxa"/>
            <w:vAlign w:val="center"/>
          </w:tcPr>
          <w:p w14:paraId="5DA8BF1E"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Tài liệu hướng dẫn sử dụng tiếng Anh và tiếng Việt: 01 bộ</w:t>
            </w:r>
          </w:p>
        </w:tc>
      </w:tr>
      <w:tr w:rsidR="006C44D4" w:rsidRPr="00F82D9F" w14:paraId="103A9407" w14:textId="77777777" w:rsidTr="003F2158">
        <w:tc>
          <w:tcPr>
            <w:tcW w:w="708" w:type="dxa"/>
            <w:vAlign w:val="center"/>
          </w:tcPr>
          <w:p w14:paraId="2600D110"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III</w:t>
            </w:r>
          </w:p>
        </w:tc>
        <w:tc>
          <w:tcPr>
            <w:tcW w:w="8393" w:type="dxa"/>
            <w:vAlign w:val="center"/>
          </w:tcPr>
          <w:p w14:paraId="08611A4C"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YÊU CẦU CHỈ TIÊU KỸ THUẬT</w:t>
            </w:r>
          </w:p>
        </w:tc>
      </w:tr>
      <w:tr w:rsidR="006C44D4" w:rsidRPr="00F82D9F" w14:paraId="4912D6A2" w14:textId="77777777" w:rsidTr="003F2158">
        <w:tc>
          <w:tcPr>
            <w:tcW w:w="708" w:type="dxa"/>
            <w:vAlign w:val="center"/>
          </w:tcPr>
          <w:p w14:paraId="324D8FC9"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1</w:t>
            </w:r>
          </w:p>
        </w:tc>
        <w:tc>
          <w:tcPr>
            <w:tcW w:w="8393" w:type="dxa"/>
            <w:vAlign w:val="center"/>
          </w:tcPr>
          <w:p w14:paraId="6491D12F"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Tính năng chung:</w:t>
            </w:r>
          </w:p>
        </w:tc>
      </w:tr>
      <w:tr w:rsidR="006C44D4" w:rsidRPr="00F82D9F" w14:paraId="432FE1F2" w14:textId="77777777" w:rsidTr="003F2158">
        <w:tc>
          <w:tcPr>
            <w:tcW w:w="708" w:type="dxa"/>
            <w:vAlign w:val="center"/>
          </w:tcPr>
          <w:p w14:paraId="72C0E788"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6D7F2EB6"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Có thể điều chỉnh cường độ chiếu sáng</w:t>
            </w:r>
          </w:p>
        </w:tc>
      </w:tr>
      <w:tr w:rsidR="006C44D4" w:rsidRPr="00F82D9F" w14:paraId="582B5BB8" w14:textId="77777777" w:rsidTr="003F2158">
        <w:tc>
          <w:tcPr>
            <w:tcW w:w="708" w:type="dxa"/>
            <w:vAlign w:val="center"/>
          </w:tcPr>
          <w:p w14:paraId="1EFBD510"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3E29799D"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Dùng cho cả trẻ sinh non và trẻ sinh đủ tháng</w:t>
            </w:r>
          </w:p>
        </w:tc>
      </w:tr>
      <w:tr w:rsidR="006C44D4" w:rsidRPr="00F82D9F" w14:paraId="32FD58CB" w14:textId="77777777" w:rsidTr="003F2158">
        <w:tc>
          <w:tcPr>
            <w:tcW w:w="708" w:type="dxa"/>
            <w:vAlign w:val="center"/>
          </w:tcPr>
          <w:p w14:paraId="126A79F6"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19D59D39"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Tương thích với thiết bị sưởi ấm bằng bức xạ, giường sơ sinh và các loại lồng ấp trên thị trường</w:t>
            </w:r>
          </w:p>
        </w:tc>
      </w:tr>
      <w:tr w:rsidR="006C44D4" w:rsidRPr="00F82D9F" w14:paraId="1B86F72C" w14:textId="77777777" w:rsidTr="003F2158">
        <w:tc>
          <w:tcPr>
            <w:tcW w:w="708" w:type="dxa"/>
            <w:vAlign w:val="center"/>
          </w:tcPr>
          <w:p w14:paraId="3C44295B"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1DF35816"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Phổ ánh sáng được thiết lập để đạt hiệu quả điều trị tối ưu</w:t>
            </w:r>
          </w:p>
        </w:tc>
      </w:tr>
      <w:tr w:rsidR="006C44D4" w:rsidRPr="00F82D9F" w14:paraId="5BDC9022" w14:textId="77777777" w:rsidTr="003F2158">
        <w:tc>
          <w:tcPr>
            <w:tcW w:w="708" w:type="dxa"/>
            <w:vAlign w:val="center"/>
          </w:tcPr>
          <w:p w14:paraId="23C508C9"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58EECA87"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01 giàn đèn mỗi giàn ≥ 5 bóng LED</w:t>
            </w:r>
          </w:p>
        </w:tc>
      </w:tr>
      <w:tr w:rsidR="006C44D4" w:rsidRPr="00F82D9F" w14:paraId="4A17B259" w14:textId="77777777" w:rsidTr="003F2158">
        <w:tc>
          <w:tcPr>
            <w:tcW w:w="708" w:type="dxa"/>
            <w:vAlign w:val="center"/>
          </w:tcPr>
          <w:p w14:paraId="37924231"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0102237A"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Tuổi thọ bóng: ≥ 50000 giờ</w:t>
            </w:r>
          </w:p>
        </w:tc>
      </w:tr>
      <w:tr w:rsidR="006C44D4" w:rsidRPr="00F82D9F" w14:paraId="28650495" w14:textId="77777777" w:rsidTr="003F2158">
        <w:tc>
          <w:tcPr>
            <w:tcW w:w="708" w:type="dxa"/>
            <w:vAlign w:val="center"/>
          </w:tcPr>
          <w:p w14:paraId="0A21CE90"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4DFE1B2A"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Đỉnh sóng: ≤ 440 đến ≥ 460 nm (đỉnh 455 nm)</w:t>
            </w:r>
          </w:p>
        </w:tc>
      </w:tr>
      <w:tr w:rsidR="006C44D4" w:rsidRPr="00F82D9F" w14:paraId="310974B3" w14:textId="77777777" w:rsidTr="003F2158">
        <w:tc>
          <w:tcPr>
            <w:tcW w:w="708" w:type="dxa"/>
            <w:vAlign w:val="center"/>
          </w:tcPr>
          <w:p w14:paraId="466D984D"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7578A972"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Bức xạ quang phổ trung bình</w:t>
            </w:r>
          </w:p>
        </w:tc>
      </w:tr>
      <w:tr w:rsidR="006C44D4" w:rsidRPr="00F82D9F" w14:paraId="26D550AB" w14:textId="77777777" w:rsidTr="003F2158">
        <w:tc>
          <w:tcPr>
            <w:tcW w:w="708" w:type="dxa"/>
            <w:vAlign w:val="center"/>
          </w:tcPr>
          <w:p w14:paraId="52CEBB49"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5FF3CB91"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Chế độ bình thường: ≥ 37.0 µW/cm2/nm</w:t>
            </w:r>
          </w:p>
        </w:tc>
      </w:tr>
      <w:tr w:rsidR="006C44D4" w:rsidRPr="00F82D9F" w14:paraId="4A0F1579" w14:textId="77777777" w:rsidTr="003F2158">
        <w:tc>
          <w:tcPr>
            <w:tcW w:w="708" w:type="dxa"/>
            <w:vAlign w:val="center"/>
          </w:tcPr>
          <w:p w14:paraId="6084858A"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5703DBAB"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Chế độ tăng cường: ≥ 53.0 µW/cm2/nm</w:t>
            </w:r>
          </w:p>
        </w:tc>
      </w:tr>
      <w:tr w:rsidR="006C44D4" w:rsidRPr="00F82D9F" w14:paraId="1902EA45" w14:textId="77777777" w:rsidTr="003F2158">
        <w:tc>
          <w:tcPr>
            <w:tcW w:w="708" w:type="dxa"/>
            <w:vAlign w:val="center"/>
          </w:tcPr>
          <w:p w14:paraId="3FB7A171"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02B947C4"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Diện tích bề mặt: ≥ 50 cm x ≥ 30 cm</w:t>
            </w:r>
          </w:p>
        </w:tc>
      </w:tr>
      <w:tr w:rsidR="006C44D4" w:rsidRPr="00F82D9F" w14:paraId="1C5C9A5D" w14:textId="77777777" w:rsidTr="003F2158">
        <w:tc>
          <w:tcPr>
            <w:tcW w:w="708" w:type="dxa"/>
            <w:vAlign w:val="center"/>
          </w:tcPr>
          <w:p w14:paraId="1FE21829"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2</w:t>
            </w:r>
          </w:p>
        </w:tc>
        <w:tc>
          <w:tcPr>
            <w:tcW w:w="8393" w:type="dxa"/>
            <w:vAlign w:val="center"/>
          </w:tcPr>
          <w:p w14:paraId="3FC5A520"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Hiển thị:</w:t>
            </w:r>
          </w:p>
        </w:tc>
      </w:tr>
      <w:tr w:rsidR="006C44D4" w:rsidRPr="00F82D9F" w14:paraId="7D1E6E77" w14:textId="77777777" w:rsidTr="003F2158">
        <w:tc>
          <w:tcPr>
            <w:tcW w:w="708" w:type="dxa"/>
            <w:vAlign w:val="center"/>
          </w:tcPr>
          <w:p w14:paraId="279A9E2E"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71B30D9F"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Bộ đếm tổng thời gian điều trị</w:t>
            </w:r>
          </w:p>
        </w:tc>
      </w:tr>
      <w:tr w:rsidR="006C44D4" w:rsidRPr="00F82D9F" w14:paraId="2B2B51C5" w14:textId="77777777" w:rsidTr="003F2158">
        <w:tc>
          <w:tcPr>
            <w:tcW w:w="708" w:type="dxa"/>
            <w:vAlign w:val="center"/>
          </w:tcPr>
          <w:p w14:paraId="1380C60A"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4E3A3C62"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Hiển thị chế độ đang điều trị</w:t>
            </w:r>
          </w:p>
        </w:tc>
      </w:tr>
      <w:tr w:rsidR="006C44D4" w:rsidRPr="00F82D9F" w14:paraId="1F4DD4E0" w14:textId="77777777" w:rsidTr="003F2158">
        <w:tc>
          <w:tcPr>
            <w:tcW w:w="708" w:type="dxa"/>
            <w:vAlign w:val="center"/>
          </w:tcPr>
          <w:p w14:paraId="37ECC80F"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3</w:t>
            </w:r>
          </w:p>
        </w:tc>
        <w:tc>
          <w:tcPr>
            <w:tcW w:w="8393" w:type="dxa"/>
            <w:vAlign w:val="center"/>
          </w:tcPr>
          <w:p w14:paraId="11C3CAF5"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Kích thước:</w:t>
            </w:r>
          </w:p>
        </w:tc>
      </w:tr>
      <w:tr w:rsidR="006C44D4" w:rsidRPr="00F82D9F" w14:paraId="793668B6" w14:textId="77777777" w:rsidTr="003F2158">
        <w:tc>
          <w:tcPr>
            <w:tcW w:w="708" w:type="dxa"/>
            <w:vAlign w:val="center"/>
          </w:tcPr>
          <w:p w14:paraId="07EC4DE0"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0F743C35"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Có thể điều chỉnh chiều cao ≤ 115 - ≥ 140 cm</w:t>
            </w:r>
          </w:p>
        </w:tc>
      </w:tr>
      <w:tr w:rsidR="006C44D4" w:rsidRPr="00F82D9F" w14:paraId="098DE16E" w14:textId="77777777" w:rsidTr="003F2158">
        <w:tc>
          <w:tcPr>
            <w:tcW w:w="708" w:type="dxa"/>
            <w:vAlign w:val="center"/>
          </w:tcPr>
          <w:p w14:paraId="375BF572"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5DE3DC78"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Bánh xe xoay 360 độ và có khóa chống trôi</w:t>
            </w:r>
          </w:p>
        </w:tc>
      </w:tr>
      <w:tr w:rsidR="006C44D4" w:rsidRPr="00F82D9F" w14:paraId="67D78159" w14:textId="77777777" w:rsidTr="003F2158">
        <w:tc>
          <w:tcPr>
            <w:tcW w:w="708" w:type="dxa"/>
            <w:vAlign w:val="center"/>
          </w:tcPr>
          <w:p w14:paraId="230DF9C7"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IV</w:t>
            </w:r>
          </w:p>
        </w:tc>
        <w:tc>
          <w:tcPr>
            <w:tcW w:w="8393" w:type="dxa"/>
            <w:vAlign w:val="center"/>
          </w:tcPr>
          <w:p w14:paraId="6A33FF56"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YÊU CẦU KHÁC</w:t>
            </w:r>
          </w:p>
        </w:tc>
      </w:tr>
      <w:tr w:rsidR="006C44D4" w:rsidRPr="00F82D9F" w14:paraId="061C9E0B" w14:textId="77777777" w:rsidTr="003F2158">
        <w:tc>
          <w:tcPr>
            <w:tcW w:w="708" w:type="dxa"/>
            <w:vAlign w:val="center"/>
          </w:tcPr>
          <w:p w14:paraId="518A1DE1"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1</w:t>
            </w:r>
          </w:p>
        </w:tc>
        <w:tc>
          <w:tcPr>
            <w:tcW w:w="8393" w:type="dxa"/>
            <w:vAlign w:val="center"/>
          </w:tcPr>
          <w:p w14:paraId="3AA925D1"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Thời gian giao hàng: ≤ 150 ngày. Địa điểm giao hàng: tại nơi sử dụng</w:t>
            </w:r>
          </w:p>
        </w:tc>
      </w:tr>
      <w:tr w:rsidR="006C44D4" w:rsidRPr="00F82D9F" w14:paraId="6CD2BEDF" w14:textId="77777777" w:rsidTr="003F2158">
        <w:tc>
          <w:tcPr>
            <w:tcW w:w="708" w:type="dxa"/>
            <w:vAlign w:val="center"/>
          </w:tcPr>
          <w:p w14:paraId="12E7BAAE"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2</w:t>
            </w:r>
          </w:p>
        </w:tc>
        <w:tc>
          <w:tcPr>
            <w:tcW w:w="8393" w:type="dxa"/>
            <w:vAlign w:val="center"/>
          </w:tcPr>
          <w:p w14:paraId="5EF15EE7"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Thời gian bảo hành: ≥ 12 tháng kể từ khi ký kết biên bản bàn giao, nghiệm thu với bên mua, bên bán phải thực hiện bảo trì/hiệu chuẩn theo quy định của nhà sản xuất. Định kỳ thực hiện bảo trì trong thời gian bảo hành ≤ 06 tháng/lần.</w:t>
            </w:r>
          </w:p>
        </w:tc>
      </w:tr>
      <w:tr w:rsidR="006C44D4" w:rsidRPr="00F82D9F" w14:paraId="52325A16" w14:textId="77777777" w:rsidTr="003F2158">
        <w:tc>
          <w:tcPr>
            <w:tcW w:w="708" w:type="dxa"/>
            <w:vAlign w:val="center"/>
          </w:tcPr>
          <w:p w14:paraId="6BF173FC"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3</w:t>
            </w:r>
          </w:p>
        </w:tc>
        <w:tc>
          <w:tcPr>
            <w:tcW w:w="8393" w:type="dxa"/>
            <w:vAlign w:val="center"/>
          </w:tcPr>
          <w:p w14:paraId="28FB77DE"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Đào tạo chuyển giao công nghệ: Tại nơi sử dụng.</w:t>
            </w:r>
          </w:p>
        </w:tc>
      </w:tr>
      <w:tr w:rsidR="006C44D4" w:rsidRPr="00F82D9F" w14:paraId="7F7C24BC" w14:textId="77777777" w:rsidTr="003F2158">
        <w:tc>
          <w:tcPr>
            <w:tcW w:w="708" w:type="dxa"/>
            <w:vAlign w:val="center"/>
          </w:tcPr>
          <w:p w14:paraId="70B6E10B"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lastRenderedPageBreak/>
              <w:t>4</w:t>
            </w:r>
          </w:p>
        </w:tc>
        <w:tc>
          <w:tcPr>
            <w:tcW w:w="8393" w:type="dxa"/>
            <w:vAlign w:val="center"/>
          </w:tcPr>
          <w:p w14:paraId="32E46825"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Bảo trì miễn phí nhân công sau bảo hành ≥ 06 tháng.</w:t>
            </w:r>
          </w:p>
        </w:tc>
      </w:tr>
      <w:tr w:rsidR="006C44D4" w:rsidRPr="00F82D9F" w14:paraId="1156A6E5" w14:textId="77777777" w:rsidTr="003F2158">
        <w:tc>
          <w:tcPr>
            <w:tcW w:w="708" w:type="dxa"/>
            <w:vAlign w:val="center"/>
          </w:tcPr>
          <w:p w14:paraId="589A4392"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5</w:t>
            </w:r>
          </w:p>
        </w:tc>
        <w:tc>
          <w:tcPr>
            <w:tcW w:w="8393" w:type="dxa"/>
            <w:vAlign w:val="center"/>
          </w:tcPr>
          <w:p w14:paraId="311F1ADF"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Thời gian có mặt để giải quyết sự cố kỹ thuật ≤ 24 giờ kể từ khi nhận được thông báo.</w:t>
            </w:r>
          </w:p>
        </w:tc>
      </w:tr>
      <w:tr w:rsidR="006C44D4" w:rsidRPr="00F82D9F" w14:paraId="1AE862AC" w14:textId="77777777" w:rsidTr="003F2158">
        <w:tc>
          <w:tcPr>
            <w:tcW w:w="708" w:type="dxa"/>
            <w:vAlign w:val="center"/>
          </w:tcPr>
          <w:p w14:paraId="444D566A"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6</w:t>
            </w:r>
          </w:p>
        </w:tc>
        <w:tc>
          <w:tcPr>
            <w:tcW w:w="8393" w:type="dxa"/>
            <w:vAlign w:val="center"/>
          </w:tcPr>
          <w:p w14:paraId="65F8F553"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Có cam kết cung cấp phụ tùng và linh kiện thay thế theo model thiết bị đã dự thầu, trong vòng tối thiểu ≥ 8 năm.</w:t>
            </w:r>
          </w:p>
        </w:tc>
      </w:tr>
      <w:tr w:rsidR="006C44D4" w:rsidRPr="00F82D9F" w14:paraId="20DA22A3" w14:textId="77777777" w:rsidTr="003F2158">
        <w:tc>
          <w:tcPr>
            <w:tcW w:w="708" w:type="dxa"/>
            <w:vAlign w:val="center"/>
          </w:tcPr>
          <w:p w14:paraId="601E1B14"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7</w:t>
            </w:r>
          </w:p>
        </w:tc>
        <w:tc>
          <w:tcPr>
            <w:tcW w:w="8393" w:type="dxa"/>
            <w:vAlign w:val="center"/>
          </w:tcPr>
          <w:p w14:paraId="7E01A9C0"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Nhà cung cấp có trách nhiệm kết nối với hệ thống CNTT của bệnh viện (nếu có)</w:t>
            </w:r>
          </w:p>
        </w:tc>
      </w:tr>
      <w:tr w:rsidR="003F2158" w:rsidRPr="00F82D9F" w14:paraId="2404E318" w14:textId="77777777" w:rsidTr="003F2158">
        <w:tc>
          <w:tcPr>
            <w:tcW w:w="708" w:type="dxa"/>
            <w:vAlign w:val="center"/>
          </w:tcPr>
          <w:p w14:paraId="0ECC5661" w14:textId="7EE57283" w:rsidR="003F2158" w:rsidRPr="00F82D9F" w:rsidRDefault="003F2158" w:rsidP="003F2158">
            <w:pPr>
              <w:spacing w:line="400" w:lineRule="exact"/>
              <w:jc w:val="center"/>
              <w:rPr>
                <w:rFonts w:ascii="Times New Roman" w:eastAsia="Times New Roman" w:hAnsi="Times New Roman" w:cs="Times New Roman"/>
                <w:sz w:val="26"/>
                <w:szCs w:val="26"/>
              </w:rPr>
            </w:pPr>
            <w:r w:rsidRPr="003F2158">
              <w:rPr>
                <w:rFonts w:ascii="Times New Roman" w:eastAsia="Times New Roman" w:hAnsi="Times New Roman" w:cs="Times New Roman"/>
                <w:color w:val="EE0000"/>
                <w:sz w:val="26"/>
                <w:szCs w:val="26"/>
                <w:highlight w:val="yellow"/>
              </w:rPr>
              <w:t>8</w:t>
            </w:r>
          </w:p>
        </w:tc>
        <w:tc>
          <w:tcPr>
            <w:tcW w:w="8393" w:type="dxa"/>
            <w:vAlign w:val="center"/>
          </w:tcPr>
          <w:p w14:paraId="7708DCA5" w14:textId="77777777" w:rsidR="003A71FF" w:rsidRDefault="003A71FF" w:rsidP="003A71FF">
            <w:pPr>
              <w:spacing w:line="400" w:lineRule="exact"/>
              <w:rPr>
                <w:rFonts w:ascii="Times New Roman" w:eastAsia="Times New Roman" w:hAnsi="Times New Roman" w:cs="Times New Roman"/>
                <w:color w:val="EE0000"/>
                <w:sz w:val="26"/>
                <w:szCs w:val="26"/>
                <w:highlight w:val="yellow"/>
              </w:rPr>
            </w:pPr>
            <w:r w:rsidRPr="003F2158">
              <w:rPr>
                <w:rFonts w:ascii="Times New Roman" w:eastAsia="Times New Roman" w:hAnsi="Times New Roman" w:cs="Times New Roman"/>
                <w:color w:val="EE0000"/>
                <w:sz w:val="26"/>
                <w:szCs w:val="26"/>
                <w:highlight w:val="yellow"/>
              </w:rPr>
              <w:t xml:space="preserve">Có kỹ sư có chứng chỉ đào tạo </w:t>
            </w:r>
            <w:r>
              <w:rPr>
                <w:rFonts w:ascii="Times New Roman" w:eastAsia="Times New Roman" w:hAnsi="Times New Roman" w:cs="Times New Roman"/>
                <w:color w:val="EE0000"/>
                <w:sz w:val="26"/>
                <w:szCs w:val="26"/>
                <w:highlight w:val="yellow"/>
              </w:rPr>
              <w:t>về thiết bị dự thầu (máy chính)</w:t>
            </w:r>
            <w:r w:rsidRPr="003F2158">
              <w:rPr>
                <w:rFonts w:ascii="Times New Roman" w:eastAsia="Times New Roman" w:hAnsi="Times New Roman" w:cs="Times New Roman"/>
                <w:color w:val="EE0000"/>
                <w:sz w:val="26"/>
                <w:szCs w:val="26"/>
                <w:highlight w:val="yellow"/>
              </w:rPr>
              <w:t xml:space="preserve"> </w:t>
            </w:r>
          </w:p>
          <w:p w14:paraId="501A8248" w14:textId="2A05A219" w:rsidR="003F2158" w:rsidRPr="00F82D9F" w:rsidRDefault="003A71FF" w:rsidP="003A71FF">
            <w:pPr>
              <w:spacing w:line="400" w:lineRule="exact"/>
              <w:rPr>
                <w:rFonts w:ascii="Times New Roman" w:eastAsia="Times New Roman" w:hAnsi="Times New Roman" w:cs="Times New Roman"/>
                <w:sz w:val="26"/>
                <w:szCs w:val="26"/>
              </w:rPr>
            </w:pPr>
            <w:r>
              <w:rPr>
                <w:rFonts w:ascii="Times New Roman" w:eastAsia="Times New Roman" w:hAnsi="Times New Roman" w:cs="Times New Roman"/>
                <w:color w:val="EE0000"/>
                <w:sz w:val="26"/>
                <w:szCs w:val="26"/>
                <w:highlight w:val="yellow"/>
              </w:rPr>
              <w:t>(C</w:t>
            </w:r>
            <w:r w:rsidRPr="003F2158">
              <w:rPr>
                <w:rFonts w:ascii="Times New Roman" w:eastAsia="Times New Roman" w:hAnsi="Times New Roman" w:cs="Times New Roman"/>
                <w:color w:val="EE0000"/>
                <w:sz w:val="26"/>
                <w:szCs w:val="26"/>
                <w:highlight w:val="yellow"/>
              </w:rPr>
              <w:t>ung cấp chứng chỉ đào tạo và tài liệu chứng minh khả năng huy động nhân sự).</w:t>
            </w:r>
          </w:p>
        </w:tc>
      </w:tr>
    </w:tbl>
    <w:p w14:paraId="72D9DB46" w14:textId="77777777" w:rsidR="00E418A2" w:rsidRPr="00146900" w:rsidRDefault="00E418A2" w:rsidP="00F82D9F">
      <w:pPr>
        <w:spacing w:after="0"/>
        <w:rPr>
          <w:rFonts w:ascii="Times New Roman" w:hAnsi="Times New Roman" w:cs="Times New Roman"/>
          <w:sz w:val="26"/>
          <w:szCs w:val="26"/>
        </w:rPr>
      </w:pPr>
    </w:p>
    <w:p w14:paraId="2ABDF64E" w14:textId="2C65F458" w:rsidR="00E418A2" w:rsidRPr="00146900" w:rsidRDefault="00F27269" w:rsidP="00E418A2">
      <w:pPr>
        <w:pStyle w:val="Heading1"/>
        <w:spacing w:before="0"/>
        <w:rPr>
          <w:rFonts w:ascii="Times New Roman" w:hAnsi="Times New Roman" w:cs="Times New Roman"/>
          <w:sz w:val="26"/>
          <w:szCs w:val="26"/>
        </w:rPr>
      </w:pPr>
      <w:r>
        <w:rPr>
          <w:rFonts w:ascii="Times New Roman" w:eastAsia="Times New Roman" w:hAnsi="Times New Roman" w:cs="Times New Roman"/>
          <w:color w:val="000000"/>
          <w:sz w:val="26"/>
          <w:szCs w:val="26"/>
        </w:rPr>
        <w:t>2.</w:t>
      </w:r>
      <w:r w:rsidR="00E418A2" w:rsidRPr="00146900">
        <w:rPr>
          <w:rFonts w:ascii="Times New Roman" w:eastAsia="Times New Roman" w:hAnsi="Times New Roman" w:cs="Times New Roman"/>
          <w:color w:val="000000"/>
          <w:sz w:val="26"/>
          <w:szCs w:val="26"/>
        </w:rPr>
        <w:t>4. Đèn LED chiếu điều trị vàng da 2 mặt</w:t>
      </w:r>
      <w:r>
        <w:rPr>
          <w:rFonts w:ascii="Times New Roman" w:eastAsia="Times New Roman" w:hAnsi="Times New Roman" w:cs="Times New Roman"/>
          <w:color w:val="000000"/>
          <w:sz w:val="26"/>
          <w:szCs w:val="26"/>
        </w:rPr>
        <w:t xml:space="preserve"> (STT theo danh mục: 13)</w:t>
      </w:r>
    </w:p>
    <w:tbl>
      <w:tblPr>
        <w:tblStyle w:val="TableGrid"/>
        <w:tblW w:w="0" w:type="auto"/>
        <w:tblLook w:val="04A0" w:firstRow="1" w:lastRow="0" w:firstColumn="1" w:lastColumn="0" w:noHBand="0" w:noVBand="1"/>
      </w:tblPr>
      <w:tblGrid>
        <w:gridCol w:w="708"/>
        <w:gridCol w:w="8167"/>
      </w:tblGrid>
      <w:tr w:rsidR="006C44D4" w:rsidRPr="00F82D9F" w14:paraId="675A208D" w14:textId="77777777" w:rsidTr="003F2158">
        <w:tc>
          <w:tcPr>
            <w:tcW w:w="708" w:type="dxa"/>
            <w:vAlign w:val="center"/>
          </w:tcPr>
          <w:p w14:paraId="6ED7CAF5"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STT</w:t>
            </w:r>
          </w:p>
        </w:tc>
        <w:tc>
          <w:tcPr>
            <w:tcW w:w="8393" w:type="dxa"/>
            <w:vAlign w:val="center"/>
          </w:tcPr>
          <w:p w14:paraId="679201C0"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NỘI DUNG YÊU CẦU</w:t>
            </w:r>
          </w:p>
        </w:tc>
      </w:tr>
      <w:tr w:rsidR="006C44D4" w:rsidRPr="00F82D9F" w14:paraId="1BD083E1" w14:textId="77777777" w:rsidTr="003F2158">
        <w:tc>
          <w:tcPr>
            <w:tcW w:w="708" w:type="dxa"/>
            <w:vAlign w:val="center"/>
          </w:tcPr>
          <w:p w14:paraId="079FC074"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I</w:t>
            </w:r>
          </w:p>
        </w:tc>
        <w:tc>
          <w:tcPr>
            <w:tcW w:w="8393" w:type="dxa"/>
            <w:vAlign w:val="center"/>
          </w:tcPr>
          <w:p w14:paraId="16A6E5F4"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YÊU CẦU CHUNG</w:t>
            </w:r>
          </w:p>
        </w:tc>
      </w:tr>
      <w:tr w:rsidR="006C44D4" w:rsidRPr="00F82D9F" w14:paraId="3632AD22" w14:textId="77777777" w:rsidTr="003F2158">
        <w:tc>
          <w:tcPr>
            <w:tcW w:w="708" w:type="dxa"/>
            <w:vAlign w:val="center"/>
          </w:tcPr>
          <w:p w14:paraId="29601818"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1</w:t>
            </w:r>
          </w:p>
        </w:tc>
        <w:tc>
          <w:tcPr>
            <w:tcW w:w="8393" w:type="dxa"/>
            <w:vAlign w:val="center"/>
          </w:tcPr>
          <w:p w14:paraId="668923E3"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Năm sản xuất: Năm 2025 trở về sau, mới 100%</w:t>
            </w:r>
          </w:p>
        </w:tc>
      </w:tr>
      <w:tr w:rsidR="006C44D4" w:rsidRPr="00F82D9F" w14:paraId="39E4B69B" w14:textId="77777777" w:rsidTr="003F2158">
        <w:tc>
          <w:tcPr>
            <w:tcW w:w="708" w:type="dxa"/>
            <w:vAlign w:val="center"/>
          </w:tcPr>
          <w:p w14:paraId="5128B9E2"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2</w:t>
            </w:r>
          </w:p>
        </w:tc>
        <w:tc>
          <w:tcPr>
            <w:tcW w:w="8393" w:type="dxa"/>
            <w:vAlign w:val="center"/>
          </w:tcPr>
          <w:p w14:paraId="226FE659"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Đạt tiêu chuẩn quản lý chất lượng ISO 13485</w:t>
            </w:r>
          </w:p>
        </w:tc>
      </w:tr>
      <w:tr w:rsidR="006C44D4" w:rsidRPr="00F82D9F" w14:paraId="2D5FADFB" w14:textId="77777777" w:rsidTr="003F2158">
        <w:tc>
          <w:tcPr>
            <w:tcW w:w="708" w:type="dxa"/>
            <w:vAlign w:val="center"/>
          </w:tcPr>
          <w:p w14:paraId="163E1CB9"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3</w:t>
            </w:r>
          </w:p>
        </w:tc>
        <w:tc>
          <w:tcPr>
            <w:tcW w:w="8393" w:type="dxa"/>
            <w:vAlign w:val="center"/>
          </w:tcPr>
          <w:p w14:paraId="67E09276"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Đạt tiêu chuẩn CE/EU Certificate hoặc FDA (Mỹ) hoặc MDR hoặc tương đương</w:t>
            </w:r>
          </w:p>
        </w:tc>
      </w:tr>
      <w:tr w:rsidR="006C44D4" w:rsidRPr="00F82D9F" w14:paraId="7B598AF0" w14:textId="77777777" w:rsidTr="003F2158">
        <w:tc>
          <w:tcPr>
            <w:tcW w:w="708" w:type="dxa"/>
            <w:vAlign w:val="center"/>
          </w:tcPr>
          <w:p w14:paraId="4AA24C5A"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4</w:t>
            </w:r>
          </w:p>
        </w:tc>
        <w:tc>
          <w:tcPr>
            <w:tcW w:w="8393" w:type="dxa"/>
            <w:vAlign w:val="center"/>
          </w:tcPr>
          <w:p w14:paraId="4F57EE30"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Nguồn điện: Sử dụng điện áp tại Việt Nam</w:t>
            </w:r>
          </w:p>
        </w:tc>
      </w:tr>
      <w:tr w:rsidR="006C44D4" w:rsidRPr="00F82D9F" w14:paraId="36E88404" w14:textId="77777777" w:rsidTr="003F2158">
        <w:tc>
          <w:tcPr>
            <w:tcW w:w="708" w:type="dxa"/>
            <w:vAlign w:val="center"/>
          </w:tcPr>
          <w:p w14:paraId="353421C8"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5</w:t>
            </w:r>
          </w:p>
        </w:tc>
        <w:tc>
          <w:tcPr>
            <w:tcW w:w="8393" w:type="dxa"/>
            <w:vAlign w:val="center"/>
          </w:tcPr>
          <w:p w14:paraId="2C00D498"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Môi trường hoạt động:</w:t>
            </w:r>
          </w:p>
        </w:tc>
      </w:tr>
      <w:tr w:rsidR="006C44D4" w:rsidRPr="00F82D9F" w14:paraId="3A930379" w14:textId="77777777" w:rsidTr="003F2158">
        <w:tc>
          <w:tcPr>
            <w:tcW w:w="708" w:type="dxa"/>
            <w:vAlign w:val="center"/>
          </w:tcPr>
          <w:p w14:paraId="111D5B28"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2E3ECEDF"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Nhiệt độ tối đa: ≥ 20°C</w:t>
            </w:r>
          </w:p>
        </w:tc>
      </w:tr>
      <w:tr w:rsidR="006C44D4" w:rsidRPr="00F82D9F" w14:paraId="3CB35298" w14:textId="77777777" w:rsidTr="003F2158">
        <w:tc>
          <w:tcPr>
            <w:tcW w:w="708" w:type="dxa"/>
            <w:vAlign w:val="center"/>
          </w:tcPr>
          <w:p w14:paraId="34F91738"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52FC8626"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Độ ẩm tối đa: ≥ 60%</w:t>
            </w:r>
          </w:p>
        </w:tc>
      </w:tr>
      <w:tr w:rsidR="006C44D4" w:rsidRPr="00F82D9F" w14:paraId="13F99759" w14:textId="77777777" w:rsidTr="003F2158">
        <w:tc>
          <w:tcPr>
            <w:tcW w:w="708" w:type="dxa"/>
            <w:vAlign w:val="center"/>
          </w:tcPr>
          <w:p w14:paraId="4674758C"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II</w:t>
            </w:r>
          </w:p>
        </w:tc>
        <w:tc>
          <w:tcPr>
            <w:tcW w:w="8393" w:type="dxa"/>
            <w:vAlign w:val="center"/>
          </w:tcPr>
          <w:p w14:paraId="7CCE5E03"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YÊU CẦU CẤU HÌNH</w:t>
            </w:r>
          </w:p>
        </w:tc>
      </w:tr>
      <w:tr w:rsidR="006C44D4" w:rsidRPr="00F82D9F" w14:paraId="2F2716AF" w14:textId="77777777" w:rsidTr="003F2158">
        <w:tc>
          <w:tcPr>
            <w:tcW w:w="708" w:type="dxa"/>
            <w:vAlign w:val="center"/>
          </w:tcPr>
          <w:p w14:paraId="692FE75A"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6DCB6679"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Đèn LED chiếu điều trị vàng da 2 mặt kèm phụ kiện tiêu chuẩn, tối thiểu bao gồm:</w:t>
            </w:r>
          </w:p>
        </w:tc>
      </w:tr>
      <w:tr w:rsidR="006C44D4" w:rsidRPr="00F82D9F" w14:paraId="0A48195B" w14:textId="77777777" w:rsidTr="003F2158">
        <w:tc>
          <w:tcPr>
            <w:tcW w:w="708" w:type="dxa"/>
            <w:vAlign w:val="center"/>
          </w:tcPr>
          <w:p w14:paraId="099E129E"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1</w:t>
            </w:r>
          </w:p>
        </w:tc>
        <w:tc>
          <w:tcPr>
            <w:tcW w:w="8393" w:type="dxa"/>
            <w:vAlign w:val="center"/>
          </w:tcPr>
          <w:p w14:paraId="103CDF1D"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Đèn chiếu: 01 máy</w:t>
            </w:r>
          </w:p>
        </w:tc>
      </w:tr>
      <w:tr w:rsidR="006C44D4" w:rsidRPr="00F82D9F" w14:paraId="1FEC1AA5" w14:textId="77777777" w:rsidTr="003F2158">
        <w:tc>
          <w:tcPr>
            <w:tcW w:w="708" w:type="dxa"/>
            <w:vAlign w:val="center"/>
          </w:tcPr>
          <w:p w14:paraId="0B0165EB"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2</w:t>
            </w:r>
          </w:p>
        </w:tc>
        <w:tc>
          <w:tcPr>
            <w:tcW w:w="8393" w:type="dxa"/>
            <w:vAlign w:val="center"/>
          </w:tcPr>
          <w:p w14:paraId="4FAFA224"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Nôi nhựa: 01 cái</w:t>
            </w:r>
          </w:p>
        </w:tc>
      </w:tr>
      <w:tr w:rsidR="006C44D4" w:rsidRPr="00F82D9F" w14:paraId="42CD84DB" w14:textId="77777777" w:rsidTr="003F2158">
        <w:tc>
          <w:tcPr>
            <w:tcW w:w="708" w:type="dxa"/>
            <w:vAlign w:val="center"/>
          </w:tcPr>
          <w:p w14:paraId="3FC6DE12"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3</w:t>
            </w:r>
          </w:p>
        </w:tc>
        <w:tc>
          <w:tcPr>
            <w:tcW w:w="8393" w:type="dxa"/>
            <w:vAlign w:val="center"/>
          </w:tcPr>
          <w:p w14:paraId="4B421FDF"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Adaptor 12V: 01 cái</w:t>
            </w:r>
          </w:p>
        </w:tc>
      </w:tr>
      <w:tr w:rsidR="006C44D4" w:rsidRPr="00F82D9F" w14:paraId="6314AABF" w14:textId="77777777" w:rsidTr="003F2158">
        <w:tc>
          <w:tcPr>
            <w:tcW w:w="708" w:type="dxa"/>
            <w:vAlign w:val="center"/>
          </w:tcPr>
          <w:p w14:paraId="616E8D0A"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4</w:t>
            </w:r>
          </w:p>
        </w:tc>
        <w:tc>
          <w:tcPr>
            <w:tcW w:w="8393" w:type="dxa"/>
            <w:vAlign w:val="center"/>
          </w:tcPr>
          <w:p w14:paraId="69259D69"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Dây nguồn: 01 cái</w:t>
            </w:r>
          </w:p>
        </w:tc>
      </w:tr>
      <w:tr w:rsidR="006C44D4" w:rsidRPr="00F82D9F" w14:paraId="414A665B" w14:textId="77777777" w:rsidTr="003F2158">
        <w:tc>
          <w:tcPr>
            <w:tcW w:w="708" w:type="dxa"/>
            <w:vAlign w:val="center"/>
          </w:tcPr>
          <w:p w14:paraId="2AE746EB"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5</w:t>
            </w:r>
          </w:p>
        </w:tc>
        <w:tc>
          <w:tcPr>
            <w:tcW w:w="8393" w:type="dxa"/>
            <w:vAlign w:val="center"/>
          </w:tcPr>
          <w:p w14:paraId="05985D92"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Băng mắt: 05 chiếc</w:t>
            </w:r>
          </w:p>
        </w:tc>
      </w:tr>
      <w:tr w:rsidR="006C44D4" w:rsidRPr="00F82D9F" w14:paraId="7EA9271A" w14:textId="77777777" w:rsidTr="003F2158">
        <w:tc>
          <w:tcPr>
            <w:tcW w:w="708" w:type="dxa"/>
            <w:vAlign w:val="center"/>
          </w:tcPr>
          <w:p w14:paraId="5E45935D"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6</w:t>
            </w:r>
          </w:p>
        </w:tc>
        <w:tc>
          <w:tcPr>
            <w:tcW w:w="8393" w:type="dxa"/>
            <w:vAlign w:val="center"/>
          </w:tcPr>
          <w:p w14:paraId="2E333C9D"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Xe đẩy: 01 cái</w:t>
            </w:r>
          </w:p>
        </w:tc>
      </w:tr>
      <w:tr w:rsidR="006C44D4" w:rsidRPr="00F82D9F" w14:paraId="7938DC3B" w14:textId="77777777" w:rsidTr="003F2158">
        <w:tc>
          <w:tcPr>
            <w:tcW w:w="708" w:type="dxa"/>
            <w:vAlign w:val="center"/>
          </w:tcPr>
          <w:p w14:paraId="3A4E0901"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7</w:t>
            </w:r>
          </w:p>
        </w:tc>
        <w:tc>
          <w:tcPr>
            <w:tcW w:w="8393" w:type="dxa"/>
            <w:vAlign w:val="center"/>
          </w:tcPr>
          <w:p w14:paraId="5EBC4F3E"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Tài liệu hướng dẫn sử dụng tiếng Anh và tiếng Việt: 01 bộ</w:t>
            </w:r>
          </w:p>
        </w:tc>
      </w:tr>
      <w:tr w:rsidR="006C44D4" w:rsidRPr="00F82D9F" w14:paraId="50945577" w14:textId="77777777" w:rsidTr="003F2158">
        <w:tc>
          <w:tcPr>
            <w:tcW w:w="708" w:type="dxa"/>
            <w:vAlign w:val="center"/>
          </w:tcPr>
          <w:p w14:paraId="1565B40E"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III</w:t>
            </w:r>
          </w:p>
        </w:tc>
        <w:tc>
          <w:tcPr>
            <w:tcW w:w="8393" w:type="dxa"/>
            <w:vAlign w:val="center"/>
          </w:tcPr>
          <w:p w14:paraId="79B930DC"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YÊU CẦU CHỈ TIÊU KỸ THUẬT</w:t>
            </w:r>
          </w:p>
        </w:tc>
      </w:tr>
      <w:tr w:rsidR="006C44D4" w:rsidRPr="00F82D9F" w14:paraId="541F1584" w14:textId="77777777" w:rsidTr="003F2158">
        <w:tc>
          <w:tcPr>
            <w:tcW w:w="708" w:type="dxa"/>
            <w:vAlign w:val="center"/>
          </w:tcPr>
          <w:p w14:paraId="659FA5A6"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1</w:t>
            </w:r>
          </w:p>
        </w:tc>
        <w:tc>
          <w:tcPr>
            <w:tcW w:w="8393" w:type="dxa"/>
            <w:vAlign w:val="center"/>
          </w:tcPr>
          <w:p w14:paraId="38A2AEF7"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Tính năng chung:</w:t>
            </w:r>
          </w:p>
        </w:tc>
      </w:tr>
      <w:tr w:rsidR="006C44D4" w:rsidRPr="00F82D9F" w14:paraId="1128D2BA" w14:textId="77777777" w:rsidTr="003F2158">
        <w:tc>
          <w:tcPr>
            <w:tcW w:w="708" w:type="dxa"/>
            <w:vAlign w:val="center"/>
          </w:tcPr>
          <w:p w14:paraId="47895659"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7AC275A9"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Tay cầm: có</w:t>
            </w:r>
          </w:p>
        </w:tc>
      </w:tr>
      <w:tr w:rsidR="006C44D4" w:rsidRPr="00F82D9F" w14:paraId="0244E94E" w14:textId="77777777" w:rsidTr="003F2158">
        <w:tc>
          <w:tcPr>
            <w:tcW w:w="708" w:type="dxa"/>
            <w:vAlign w:val="center"/>
          </w:tcPr>
          <w:p w14:paraId="6628E6A3"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4A24D67A"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Thân máy kín</w:t>
            </w:r>
          </w:p>
        </w:tc>
      </w:tr>
      <w:tr w:rsidR="006C44D4" w:rsidRPr="00F82D9F" w14:paraId="70CEF424" w14:textId="77777777" w:rsidTr="003F2158">
        <w:tc>
          <w:tcPr>
            <w:tcW w:w="708" w:type="dxa"/>
            <w:vAlign w:val="center"/>
          </w:tcPr>
          <w:p w14:paraId="28B706CA"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108C48BB"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Tấm tản nhiệt: có</w:t>
            </w:r>
          </w:p>
        </w:tc>
      </w:tr>
      <w:tr w:rsidR="006C44D4" w:rsidRPr="00F82D9F" w14:paraId="1862FD58" w14:textId="77777777" w:rsidTr="003F2158">
        <w:tc>
          <w:tcPr>
            <w:tcW w:w="708" w:type="dxa"/>
            <w:vAlign w:val="center"/>
          </w:tcPr>
          <w:p w14:paraId="4E78EA7C"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2</w:t>
            </w:r>
          </w:p>
        </w:tc>
        <w:tc>
          <w:tcPr>
            <w:tcW w:w="8393" w:type="dxa"/>
            <w:vAlign w:val="center"/>
          </w:tcPr>
          <w:p w14:paraId="0FC875FC"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Đèn:</w:t>
            </w:r>
          </w:p>
        </w:tc>
      </w:tr>
      <w:tr w:rsidR="006C44D4" w:rsidRPr="00F82D9F" w14:paraId="40FD021D" w14:textId="77777777" w:rsidTr="003F2158">
        <w:tc>
          <w:tcPr>
            <w:tcW w:w="708" w:type="dxa"/>
            <w:vAlign w:val="center"/>
          </w:tcPr>
          <w:p w14:paraId="289DE6AC"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4CA715D2"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Dải bước sóng: ≤ 440 đến ≥ 460 nm</w:t>
            </w:r>
          </w:p>
        </w:tc>
      </w:tr>
      <w:tr w:rsidR="006C44D4" w:rsidRPr="00F82D9F" w14:paraId="3CE16BCC" w14:textId="77777777" w:rsidTr="003F2158">
        <w:tc>
          <w:tcPr>
            <w:tcW w:w="708" w:type="dxa"/>
            <w:vAlign w:val="center"/>
          </w:tcPr>
          <w:p w14:paraId="4546F0CC"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4D9088EB"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Tuổi thọ đèn: ≥ 50000 giờ</w:t>
            </w:r>
          </w:p>
        </w:tc>
      </w:tr>
      <w:tr w:rsidR="006C44D4" w:rsidRPr="00F82D9F" w14:paraId="4E6CB55C" w14:textId="77777777" w:rsidTr="003F2158">
        <w:tc>
          <w:tcPr>
            <w:tcW w:w="708" w:type="dxa"/>
            <w:vAlign w:val="center"/>
          </w:tcPr>
          <w:p w14:paraId="2EF15571"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7B678BD7"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Diện tích bề mặt chiếu:</w:t>
            </w:r>
          </w:p>
        </w:tc>
      </w:tr>
      <w:tr w:rsidR="006C44D4" w:rsidRPr="00F82D9F" w14:paraId="3025CCC3" w14:textId="77777777" w:rsidTr="003F2158">
        <w:tc>
          <w:tcPr>
            <w:tcW w:w="708" w:type="dxa"/>
            <w:vAlign w:val="center"/>
          </w:tcPr>
          <w:p w14:paraId="3B7666CF"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4852EB9D"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Đèn trên: ≥ 48 cm x ≥ 20 cm</w:t>
            </w:r>
          </w:p>
        </w:tc>
      </w:tr>
      <w:tr w:rsidR="006C44D4" w:rsidRPr="00F82D9F" w14:paraId="21B6DDDA" w14:textId="77777777" w:rsidTr="003F2158">
        <w:tc>
          <w:tcPr>
            <w:tcW w:w="708" w:type="dxa"/>
            <w:vAlign w:val="center"/>
          </w:tcPr>
          <w:p w14:paraId="352D2FCE"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218FB8F2"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Đèn dưới: ≥ 48 cm x ≥ 20 cm</w:t>
            </w:r>
          </w:p>
        </w:tc>
      </w:tr>
      <w:tr w:rsidR="006C44D4" w:rsidRPr="00F82D9F" w14:paraId="6CB9DFD6" w14:textId="77777777" w:rsidTr="003F2158">
        <w:tc>
          <w:tcPr>
            <w:tcW w:w="708" w:type="dxa"/>
            <w:vAlign w:val="center"/>
          </w:tcPr>
          <w:p w14:paraId="7F69C809"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2.1</w:t>
            </w:r>
          </w:p>
        </w:tc>
        <w:tc>
          <w:tcPr>
            <w:tcW w:w="8393" w:type="dxa"/>
            <w:vAlign w:val="center"/>
          </w:tcPr>
          <w:p w14:paraId="182C0B4A"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Giàn đèn phía trên:</w:t>
            </w:r>
          </w:p>
        </w:tc>
      </w:tr>
      <w:tr w:rsidR="006C44D4" w:rsidRPr="00F82D9F" w14:paraId="3F65C6F8" w14:textId="77777777" w:rsidTr="003F2158">
        <w:tc>
          <w:tcPr>
            <w:tcW w:w="708" w:type="dxa"/>
            <w:vAlign w:val="center"/>
          </w:tcPr>
          <w:p w14:paraId="31CCF94C"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1F84A976"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Cố định ở khoảng cách chiếu sáng hiệu quả nhất.</w:t>
            </w:r>
          </w:p>
        </w:tc>
      </w:tr>
      <w:tr w:rsidR="006C44D4" w:rsidRPr="00F82D9F" w14:paraId="73F14F4D" w14:textId="77777777" w:rsidTr="003F2158">
        <w:tc>
          <w:tcPr>
            <w:tcW w:w="708" w:type="dxa"/>
            <w:vAlign w:val="center"/>
          </w:tcPr>
          <w:p w14:paraId="3E8EED4A"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0C31F785"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Thiết kế mỏng giúp dễ dàng quan sát trẻ</w:t>
            </w:r>
          </w:p>
        </w:tc>
      </w:tr>
      <w:tr w:rsidR="006C44D4" w:rsidRPr="00F82D9F" w14:paraId="5810FECF" w14:textId="77777777" w:rsidTr="003F2158">
        <w:tc>
          <w:tcPr>
            <w:tcW w:w="708" w:type="dxa"/>
            <w:vAlign w:val="center"/>
          </w:tcPr>
          <w:p w14:paraId="0B7C40B3"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38CAD318"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Hình dáng cong giúp hạn chế nguy cơ vật ở trên rơi vào trẻ</w:t>
            </w:r>
          </w:p>
        </w:tc>
      </w:tr>
      <w:tr w:rsidR="006C44D4" w:rsidRPr="00F82D9F" w14:paraId="15EB9B02" w14:textId="77777777" w:rsidTr="003F2158">
        <w:tc>
          <w:tcPr>
            <w:tcW w:w="708" w:type="dxa"/>
            <w:vAlign w:val="center"/>
          </w:tcPr>
          <w:p w14:paraId="1F0C22CB"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2F9F8630"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Nhôm tản nhiệt hoặc tương đương, có nắp nhựa bảo vệ hai đầu</w:t>
            </w:r>
          </w:p>
        </w:tc>
      </w:tr>
      <w:tr w:rsidR="006C44D4" w:rsidRPr="00F82D9F" w14:paraId="419DC012" w14:textId="77777777" w:rsidTr="003F2158">
        <w:tc>
          <w:tcPr>
            <w:tcW w:w="708" w:type="dxa"/>
            <w:vAlign w:val="center"/>
          </w:tcPr>
          <w:p w14:paraId="0AA65EB7"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2B8C54CB"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01 giàn đèn với ≥ 16 bóng LED</w:t>
            </w:r>
          </w:p>
        </w:tc>
      </w:tr>
      <w:tr w:rsidR="006C44D4" w:rsidRPr="00F82D9F" w14:paraId="6F8591C7" w14:textId="77777777" w:rsidTr="003F2158">
        <w:tc>
          <w:tcPr>
            <w:tcW w:w="708" w:type="dxa"/>
            <w:vAlign w:val="center"/>
          </w:tcPr>
          <w:p w14:paraId="5BDE4196"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2.2</w:t>
            </w:r>
          </w:p>
        </w:tc>
        <w:tc>
          <w:tcPr>
            <w:tcW w:w="8393" w:type="dxa"/>
            <w:vAlign w:val="center"/>
          </w:tcPr>
          <w:p w14:paraId="78870988"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Giàn đèn phía dưới:</w:t>
            </w:r>
          </w:p>
        </w:tc>
      </w:tr>
      <w:tr w:rsidR="006C44D4" w:rsidRPr="00F82D9F" w14:paraId="69F18E1D" w14:textId="77777777" w:rsidTr="003F2158">
        <w:tc>
          <w:tcPr>
            <w:tcW w:w="708" w:type="dxa"/>
            <w:vAlign w:val="center"/>
          </w:tcPr>
          <w:p w14:paraId="7236645E"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2BB56BB3"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Thành nhựa ABS hoặc tương đương</w:t>
            </w:r>
          </w:p>
        </w:tc>
      </w:tr>
      <w:tr w:rsidR="006C44D4" w:rsidRPr="00F82D9F" w14:paraId="3015CD18" w14:textId="77777777" w:rsidTr="003F2158">
        <w:tc>
          <w:tcPr>
            <w:tcW w:w="708" w:type="dxa"/>
            <w:vAlign w:val="center"/>
          </w:tcPr>
          <w:p w14:paraId="72E5D170"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75A0ACE5"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Đáy nhôm đặt nghiêng giúp tăng hiệu quả tản nhiệt cho máy</w:t>
            </w:r>
          </w:p>
        </w:tc>
      </w:tr>
      <w:tr w:rsidR="006C44D4" w:rsidRPr="00F82D9F" w14:paraId="36654FA7" w14:textId="77777777" w:rsidTr="003F2158">
        <w:tc>
          <w:tcPr>
            <w:tcW w:w="708" w:type="dxa"/>
            <w:vAlign w:val="center"/>
          </w:tcPr>
          <w:p w14:paraId="4F69EDF4"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2DDA9A7C"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01 giàn đèn với ≥ 16 bóng LED</w:t>
            </w:r>
          </w:p>
        </w:tc>
      </w:tr>
      <w:tr w:rsidR="006C44D4" w:rsidRPr="00F82D9F" w14:paraId="22626966" w14:textId="77777777" w:rsidTr="003F2158">
        <w:tc>
          <w:tcPr>
            <w:tcW w:w="708" w:type="dxa"/>
            <w:vAlign w:val="center"/>
          </w:tcPr>
          <w:p w14:paraId="67AD93E1"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3</w:t>
            </w:r>
          </w:p>
        </w:tc>
        <w:tc>
          <w:tcPr>
            <w:tcW w:w="8393" w:type="dxa"/>
            <w:vAlign w:val="center"/>
          </w:tcPr>
          <w:p w14:paraId="090F1341"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Nôi:</w:t>
            </w:r>
          </w:p>
        </w:tc>
      </w:tr>
      <w:tr w:rsidR="006C44D4" w:rsidRPr="00F82D9F" w14:paraId="7FBC4AE3" w14:textId="77777777" w:rsidTr="003F2158">
        <w:tc>
          <w:tcPr>
            <w:tcW w:w="708" w:type="dxa"/>
            <w:vAlign w:val="center"/>
          </w:tcPr>
          <w:p w14:paraId="34723E27"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1DC73EAE"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Có thể tháo rời để di chuyển bệnh nhân</w:t>
            </w:r>
          </w:p>
        </w:tc>
      </w:tr>
      <w:tr w:rsidR="006C44D4" w:rsidRPr="00F82D9F" w14:paraId="16B275FE" w14:textId="77777777" w:rsidTr="003F2158">
        <w:tc>
          <w:tcPr>
            <w:tcW w:w="708" w:type="dxa"/>
            <w:vAlign w:val="center"/>
          </w:tcPr>
          <w:p w14:paraId="7591D0B6"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7600C5D5"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Các cạnh được bo tròn đảm bảo an toàn cho trẻ khi đặt trẻ vào nôi</w:t>
            </w:r>
          </w:p>
        </w:tc>
      </w:tr>
      <w:tr w:rsidR="006C44D4" w:rsidRPr="00F82D9F" w14:paraId="2FD7EA8F" w14:textId="77777777" w:rsidTr="003F2158">
        <w:tc>
          <w:tcPr>
            <w:tcW w:w="708" w:type="dxa"/>
            <w:vAlign w:val="center"/>
          </w:tcPr>
          <w:p w14:paraId="57653D41"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61EBD85A"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Chất liệu nhựa trong chống xước hoặc tương đương</w:t>
            </w:r>
          </w:p>
        </w:tc>
      </w:tr>
      <w:tr w:rsidR="006C44D4" w:rsidRPr="00F82D9F" w14:paraId="5727781C" w14:textId="77777777" w:rsidTr="003F2158">
        <w:tc>
          <w:tcPr>
            <w:tcW w:w="708" w:type="dxa"/>
            <w:vAlign w:val="center"/>
          </w:tcPr>
          <w:p w14:paraId="094E3F14"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4</w:t>
            </w:r>
          </w:p>
        </w:tc>
        <w:tc>
          <w:tcPr>
            <w:tcW w:w="8393" w:type="dxa"/>
            <w:vAlign w:val="center"/>
          </w:tcPr>
          <w:p w14:paraId="19D68E8D"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Bảng điều khiển:</w:t>
            </w:r>
          </w:p>
        </w:tc>
      </w:tr>
      <w:tr w:rsidR="006C44D4" w:rsidRPr="00F82D9F" w14:paraId="79333D63" w14:textId="77777777" w:rsidTr="003F2158">
        <w:tc>
          <w:tcPr>
            <w:tcW w:w="708" w:type="dxa"/>
            <w:vAlign w:val="center"/>
          </w:tcPr>
          <w:p w14:paraId="2037AF8D"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135684D9"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Bật tắt toàn bộ đèn với một nút nguồn</w:t>
            </w:r>
          </w:p>
        </w:tc>
      </w:tr>
      <w:tr w:rsidR="006C44D4" w:rsidRPr="00F82D9F" w14:paraId="57E4FF1D" w14:textId="77777777" w:rsidTr="003F2158">
        <w:tc>
          <w:tcPr>
            <w:tcW w:w="708" w:type="dxa"/>
            <w:vAlign w:val="center"/>
          </w:tcPr>
          <w:p w14:paraId="3DC706E3"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5</w:t>
            </w:r>
          </w:p>
        </w:tc>
        <w:tc>
          <w:tcPr>
            <w:tcW w:w="8393" w:type="dxa"/>
            <w:vAlign w:val="center"/>
          </w:tcPr>
          <w:p w14:paraId="175FF920"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Hiển thị:</w:t>
            </w:r>
          </w:p>
        </w:tc>
      </w:tr>
      <w:tr w:rsidR="006C44D4" w:rsidRPr="00F82D9F" w14:paraId="3A9A5DEA" w14:textId="77777777" w:rsidTr="003F2158">
        <w:tc>
          <w:tcPr>
            <w:tcW w:w="708" w:type="dxa"/>
            <w:vAlign w:val="center"/>
          </w:tcPr>
          <w:p w14:paraId="071BE81C"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54A43537"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Hiển thị số giờ điều trị</w:t>
            </w:r>
          </w:p>
        </w:tc>
      </w:tr>
      <w:tr w:rsidR="006C44D4" w:rsidRPr="00F82D9F" w14:paraId="7DF0557D" w14:textId="77777777" w:rsidTr="003F2158">
        <w:tc>
          <w:tcPr>
            <w:tcW w:w="708" w:type="dxa"/>
            <w:vAlign w:val="center"/>
          </w:tcPr>
          <w:p w14:paraId="4F11B92B"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75F97452"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Hiển thị tổng thời gian đã sử dụng</w:t>
            </w:r>
          </w:p>
        </w:tc>
      </w:tr>
      <w:tr w:rsidR="006C44D4" w:rsidRPr="00F82D9F" w14:paraId="7BB03F20" w14:textId="77777777" w:rsidTr="003F2158">
        <w:tc>
          <w:tcPr>
            <w:tcW w:w="708" w:type="dxa"/>
            <w:vAlign w:val="center"/>
          </w:tcPr>
          <w:p w14:paraId="080C853D"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IV</w:t>
            </w:r>
          </w:p>
        </w:tc>
        <w:tc>
          <w:tcPr>
            <w:tcW w:w="8393" w:type="dxa"/>
            <w:vAlign w:val="center"/>
          </w:tcPr>
          <w:p w14:paraId="63602D21"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YÊU CẦU KHÁC</w:t>
            </w:r>
          </w:p>
        </w:tc>
      </w:tr>
      <w:tr w:rsidR="006C44D4" w:rsidRPr="00F82D9F" w14:paraId="2DC46AC9" w14:textId="77777777" w:rsidTr="003F2158">
        <w:tc>
          <w:tcPr>
            <w:tcW w:w="708" w:type="dxa"/>
            <w:vAlign w:val="center"/>
          </w:tcPr>
          <w:p w14:paraId="33729D4C"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1</w:t>
            </w:r>
          </w:p>
        </w:tc>
        <w:tc>
          <w:tcPr>
            <w:tcW w:w="8393" w:type="dxa"/>
            <w:vAlign w:val="center"/>
          </w:tcPr>
          <w:p w14:paraId="4F092B06"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Thời gian giao hàng: ≤ 150 ngày. Địa điểm giao hàng: tại nơi sử dụng</w:t>
            </w:r>
          </w:p>
        </w:tc>
      </w:tr>
      <w:tr w:rsidR="006C44D4" w:rsidRPr="00F82D9F" w14:paraId="382B2E88" w14:textId="77777777" w:rsidTr="003F2158">
        <w:tc>
          <w:tcPr>
            <w:tcW w:w="708" w:type="dxa"/>
            <w:vAlign w:val="center"/>
          </w:tcPr>
          <w:p w14:paraId="6341602F"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2</w:t>
            </w:r>
          </w:p>
        </w:tc>
        <w:tc>
          <w:tcPr>
            <w:tcW w:w="8393" w:type="dxa"/>
            <w:vAlign w:val="center"/>
          </w:tcPr>
          <w:p w14:paraId="5E13C9A2"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Thời gian bảo hành: ≥ 12 tháng kể từ khi ký kết biên bản bàn giao, nghiệm thu với bên mua, bên bán phải thực hiện bảo trì/hiệu chuẩn theo quy định của nhà sản xuất. Định kỳ thực hiện bảo trì trong thời gian bảo hành ≤ 06 tháng/lần.</w:t>
            </w:r>
          </w:p>
        </w:tc>
      </w:tr>
      <w:tr w:rsidR="006C44D4" w:rsidRPr="00F82D9F" w14:paraId="06873810" w14:textId="77777777" w:rsidTr="003F2158">
        <w:tc>
          <w:tcPr>
            <w:tcW w:w="708" w:type="dxa"/>
            <w:vAlign w:val="center"/>
          </w:tcPr>
          <w:p w14:paraId="6BA4F9B6"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3</w:t>
            </w:r>
          </w:p>
        </w:tc>
        <w:tc>
          <w:tcPr>
            <w:tcW w:w="8393" w:type="dxa"/>
            <w:vAlign w:val="center"/>
          </w:tcPr>
          <w:p w14:paraId="330CA0F2"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Đào tạo chuyển giao công nghệ: Tại nơi sử dụng.</w:t>
            </w:r>
          </w:p>
        </w:tc>
      </w:tr>
      <w:tr w:rsidR="006C44D4" w:rsidRPr="00F82D9F" w14:paraId="167B68F6" w14:textId="77777777" w:rsidTr="003F2158">
        <w:tc>
          <w:tcPr>
            <w:tcW w:w="708" w:type="dxa"/>
            <w:vAlign w:val="center"/>
          </w:tcPr>
          <w:p w14:paraId="0C7E709E"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4</w:t>
            </w:r>
          </w:p>
        </w:tc>
        <w:tc>
          <w:tcPr>
            <w:tcW w:w="8393" w:type="dxa"/>
            <w:vAlign w:val="center"/>
          </w:tcPr>
          <w:p w14:paraId="69B316B7"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Bảo trì miễn phí nhân công sau bảo hành ≥ 06 tháng.</w:t>
            </w:r>
          </w:p>
        </w:tc>
      </w:tr>
      <w:tr w:rsidR="006C44D4" w:rsidRPr="00F82D9F" w14:paraId="0850D45C" w14:textId="77777777" w:rsidTr="003F2158">
        <w:tc>
          <w:tcPr>
            <w:tcW w:w="708" w:type="dxa"/>
            <w:vAlign w:val="center"/>
          </w:tcPr>
          <w:p w14:paraId="17767039"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lastRenderedPageBreak/>
              <w:t>5</w:t>
            </w:r>
          </w:p>
        </w:tc>
        <w:tc>
          <w:tcPr>
            <w:tcW w:w="8393" w:type="dxa"/>
            <w:vAlign w:val="center"/>
          </w:tcPr>
          <w:p w14:paraId="35BBFFCB"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Thời gian có mặt để giải quyết sự cố kỹ thuật ≤ 24 giờ kể từ khi nhận được thông báo.</w:t>
            </w:r>
          </w:p>
        </w:tc>
      </w:tr>
      <w:tr w:rsidR="006C44D4" w:rsidRPr="00F82D9F" w14:paraId="769C5FC8" w14:textId="77777777" w:rsidTr="003F2158">
        <w:tc>
          <w:tcPr>
            <w:tcW w:w="708" w:type="dxa"/>
            <w:vAlign w:val="center"/>
          </w:tcPr>
          <w:p w14:paraId="1FEF7716"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6</w:t>
            </w:r>
          </w:p>
        </w:tc>
        <w:tc>
          <w:tcPr>
            <w:tcW w:w="8393" w:type="dxa"/>
            <w:vAlign w:val="center"/>
          </w:tcPr>
          <w:p w14:paraId="40B83A2B"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Có cam kết cung cấp phụ tùng và linh kiện thay thế theo model thiết bị đã dự thầu, trong vòng tối thiểu ≥ 8 năm.</w:t>
            </w:r>
          </w:p>
        </w:tc>
      </w:tr>
      <w:tr w:rsidR="006C44D4" w:rsidRPr="00F82D9F" w14:paraId="46C1D510" w14:textId="77777777" w:rsidTr="003F2158">
        <w:tc>
          <w:tcPr>
            <w:tcW w:w="708" w:type="dxa"/>
            <w:vAlign w:val="center"/>
          </w:tcPr>
          <w:p w14:paraId="68136587"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7</w:t>
            </w:r>
          </w:p>
        </w:tc>
        <w:tc>
          <w:tcPr>
            <w:tcW w:w="8393" w:type="dxa"/>
            <w:vAlign w:val="center"/>
          </w:tcPr>
          <w:p w14:paraId="4B2ADF35"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Nhà cung cấp có trách nhiệm kết nối với hệ thống CNTT của bệnh viện (nếu có)</w:t>
            </w:r>
          </w:p>
        </w:tc>
      </w:tr>
      <w:tr w:rsidR="003F2158" w:rsidRPr="00F82D9F" w14:paraId="2BA2FFE4" w14:textId="77777777" w:rsidTr="003F2158">
        <w:tc>
          <w:tcPr>
            <w:tcW w:w="708" w:type="dxa"/>
            <w:vAlign w:val="center"/>
          </w:tcPr>
          <w:p w14:paraId="7D3E532E" w14:textId="29BB1BDC" w:rsidR="003F2158" w:rsidRPr="00F82D9F" w:rsidRDefault="003F2158" w:rsidP="003F2158">
            <w:pPr>
              <w:spacing w:line="400" w:lineRule="exact"/>
              <w:jc w:val="center"/>
              <w:rPr>
                <w:rFonts w:ascii="Times New Roman" w:eastAsia="Times New Roman" w:hAnsi="Times New Roman" w:cs="Times New Roman"/>
                <w:sz w:val="26"/>
                <w:szCs w:val="26"/>
              </w:rPr>
            </w:pPr>
            <w:r w:rsidRPr="003F2158">
              <w:rPr>
                <w:rFonts w:ascii="Times New Roman" w:eastAsia="Times New Roman" w:hAnsi="Times New Roman" w:cs="Times New Roman"/>
                <w:color w:val="EE0000"/>
                <w:sz w:val="26"/>
                <w:szCs w:val="26"/>
                <w:highlight w:val="yellow"/>
              </w:rPr>
              <w:t>8</w:t>
            </w:r>
          </w:p>
        </w:tc>
        <w:tc>
          <w:tcPr>
            <w:tcW w:w="8393" w:type="dxa"/>
            <w:vAlign w:val="center"/>
          </w:tcPr>
          <w:p w14:paraId="7B11F37F" w14:textId="77777777" w:rsidR="003A71FF" w:rsidRDefault="003A71FF" w:rsidP="003A71FF">
            <w:pPr>
              <w:spacing w:line="400" w:lineRule="exact"/>
              <w:rPr>
                <w:rFonts w:ascii="Times New Roman" w:eastAsia="Times New Roman" w:hAnsi="Times New Roman" w:cs="Times New Roman"/>
                <w:color w:val="EE0000"/>
                <w:sz w:val="26"/>
                <w:szCs w:val="26"/>
                <w:highlight w:val="yellow"/>
              </w:rPr>
            </w:pPr>
            <w:r w:rsidRPr="003F2158">
              <w:rPr>
                <w:rFonts w:ascii="Times New Roman" w:eastAsia="Times New Roman" w:hAnsi="Times New Roman" w:cs="Times New Roman"/>
                <w:color w:val="EE0000"/>
                <w:sz w:val="26"/>
                <w:szCs w:val="26"/>
                <w:highlight w:val="yellow"/>
              </w:rPr>
              <w:t xml:space="preserve">Có kỹ sư có chứng chỉ đào tạo </w:t>
            </w:r>
            <w:r>
              <w:rPr>
                <w:rFonts w:ascii="Times New Roman" w:eastAsia="Times New Roman" w:hAnsi="Times New Roman" w:cs="Times New Roman"/>
                <w:color w:val="EE0000"/>
                <w:sz w:val="26"/>
                <w:szCs w:val="26"/>
                <w:highlight w:val="yellow"/>
              </w:rPr>
              <w:t>về thiết bị dự thầu (máy chính)</w:t>
            </w:r>
            <w:r w:rsidRPr="003F2158">
              <w:rPr>
                <w:rFonts w:ascii="Times New Roman" w:eastAsia="Times New Roman" w:hAnsi="Times New Roman" w:cs="Times New Roman"/>
                <w:color w:val="EE0000"/>
                <w:sz w:val="26"/>
                <w:szCs w:val="26"/>
                <w:highlight w:val="yellow"/>
              </w:rPr>
              <w:t xml:space="preserve"> </w:t>
            </w:r>
          </w:p>
          <w:p w14:paraId="5B0A0D09" w14:textId="7AB75B19" w:rsidR="003F2158" w:rsidRPr="00F82D9F" w:rsidRDefault="003A71FF" w:rsidP="003A71FF">
            <w:pPr>
              <w:spacing w:line="400" w:lineRule="exact"/>
              <w:rPr>
                <w:rFonts w:ascii="Times New Roman" w:eastAsia="Times New Roman" w:hAnsi="Times New Roman" w:cs="Times New Roman"/>
                <w:sz w:val="26"/>
                <w:szCs w:val="26"/>
              </w:rPr>
            </w:pPr>
            <w:r>
              <w:rPr>
                <w:rFonts w:ascii="Times New Roman" w:eastAsia="Times New Roman" w:hAnsi="Times New Roman" w:cs="Times New Roman"/>
                <w:color w:val="EE0000"/>
                <w:sz w:val="26"/>
                <w:szCs w:val="26"/>
                <w:highlight w:val="yellow"/>
              </w:rPr>
              <w:t>(C</w:t>
            </w:r>
            <w:r w:rsidRPr="003F2158">
              <w:rPr>
                <w:rFonts w:ascii="Times New Roman" w:eastAsia="Times New Roman" w:hAnsi="Times New Roman" w:cs="Times New Roman"/>
                <w:color w:val="EE0000"/>
                <w:sz w:val="26"/>
                <w:szCs w:val="26"/>
                <w:highlight w:val="yellow"/>
              </w:rPr>
              <w:t>ung cấp chứng chỉ đào tạo và tài liệu chứng minh khả năng huy động nhân sự).</w:t>
            </w:r>
          </w:p>
        </w:tc>
      </w:tr>
    </w:tbl>
    <w:p w14:paraId="4810D57A" w14:textId="77777777" w:rsidR="00E418A2" w:rsidRPr="00146900" w:rsidRDefault="00E418A2" w:rsidP="00F82D9F">
      <w:pPr>
        <w:spacing w:after="0"/>
        <w:rPr>
          <w:rFonts w:ascii="Times New Roman" w:hAnsi="Times New Roman" w:cs="Times New Roman"/>
          <w:sz w:val="26"/>
          <w:szCs w:val="26"/>
        </w:rPr>
      </w:pPr>
    </w:p>
    <w:p w14:paraId="48DA77FF" w14:textId="5F8D2AB7" w:rsidR="00E418A2" w:rsidRPr="00146900" w:rsidRDefault="00F27269" w:rsidP="00E418A2">
      <w:pPr>
        <w:pStyle w:val="Heading1"/>
        <w:spacing w:before="0"/>
        <w:rPr>
          <w:rFonts w:ascii="Times New Roman" w:hAnsi="Times New Roman" w:cs="Times New Roman"/>
          <w:sz w:val="26"/>
          <w:szCs w:val="26"/>
        </w:rPr>
      </w:pPr>
      <w:r w:rsidRPr="0013042F">
        <w:rPr>
          <w:rFonts w:ascii="Times New Roman" w:eastAsia="Times New Roman" w:hAnsi="Times New Roman" w:cs="Times New Roman"/>
          <w:color w:val="000000"/>
          <w:sz w:val="26"/>
          <w:szCs w:val="26"/>
        </w:rPr>
        <w:t>2.</w:t>
      </w:r>
      <w:r w:rsidR="00146900" w:rsidRPr="0013042F">
        <w:rPr>
          <w:rFonts w:ascii="Times New Roman" w:eastAsia="Times New Roman" w:hAnsi="Times New Roman" w:cs="Times New Roman"/>
          <w:color w:val="000000"/>
          <w:sz w:val="26"/>
          <w:szCs w:val="26"/>
        </w:rPr>
        <w:t>5</w:t>
      </w:r>
      <w:r w:rsidR="00E418A2" w:rsidRPr="0013042F">
        <w:rPr>
          <w:rFonts w:ascii="Times New Roman" w:eastAsia="Times New Roman" w:hAnsi="Times New Roman" w:cs="Times New Roman"/>
          <w:color w:val="000000"/>
          <w:sz w:val="26"/>
          <w:szCs w:val="26"/>
        </w:rPr>
        <w:t xml:space="preserve">. Lồng ấp sơ sinh có cân </w:t>
      </w:r>
      <w:r w:rsidRPr="0013042F">
        <w:rPr>
          <w:rFonts w:ascii="Times New Roman" w:eastAsia="Times New Roman" w:hAnsi="Times New Roman" w:cs="Times New Roman"/>
          <w:color w:val="000000"/>
          <w:sz w:val="26"/>
          <w:szCs w:val="26"/>
        </w:rPr>
        <w:t>(STT theo danh mục: 15.1)</w:t>
      </w:r>
    </w:p>
    <w:tbl>
      <w:tblPr>
        <w:tblStyle w:val="TableGrid"/>
        <w:tblW w:w="0" w:type="auto"/>
        <w:tblInd w:w="-34" w:type="dxa"/>
        <w:tblLook w:val="04A0" w:firstRow="1" w:lastRow="0" w:firstColumn="1" w:lastColumn="0" w:noHBand="0" w:noVBand="1"/>
      </w:tblPr>
      <w:tblGrid>
        <w:gridCol w:w="708"/>
        <w:gridCol w:w="8201"/>
      </w:tblGrid>
      <w:tr w:rsidR="006C44D4" w:rsidRPr="00F82D9F" w14:paraId="788F0CB5" w14:textId="77777777" w:rsidTr="001D4E5A">
        <w:tc>
          <w:tcPr>
            <w:tcW w:w="708" w:type="dxa"/>
            <w:vAlign w:val="center"/>
          </w:tcPr>
          <w:p w14:paraId="1B112DFB"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STT</w:t>
            </w:r>
          </w:p>
        </w:tc>
        <w:tc>
          <w:tcPr>
            <w:tcW w:w="8393" w:type="dxa"/>
            <w:vAlign w:val="center"/>
          </w:tcPr>
          <w:p w14:paraId="7D1DBAAA"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NỘI DUNG YÊU CẦU</w:t>
            </w:r>
          </w:p>
        </w:tc>
      </w:tr>
      <w:tr w:rsidR="006C44D4" w:rsidRPr="00F82D9F" w14:paraId="65571331" w14:textId="77777777" w:rsidTr="001D4E5A">
        <w:tc>
          <w:tcPr>
            <w:tcW w:w="708" w:type="dxa"/>
            <w:vAlign w:val="center"/>
          </w:tcPr>
          <w:p w14:paraId="22E76CD3"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I</w:t>
            </w:r>
          </w:p>
        </w:tc>
        <w:tc>
          <w:tcPr>
            <w:tcW w:w="8393" w:type="dxa"/>
            <w:vAlign w:val="center"/>
          </w:tcPr>
          <w:p w14:paraId="234691E0"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YÊU CẦU CHUNG</w:t>
            </w:r>
          </w:p>
        </w:tc>
      </w:tr>
      <w:tr w:rsidR="006C44D4" w:rsidRPr="00F82D9F" w14:paraId="0827AF18" w14:textId="77777777" w:rsidTr="001D4E5A">
        <w:tc>
          <w:tcPr>
            <w:tcW w:w="708" w:type="dxa"/>
            <w:vAlign w:val="center"/>
          </w:tcPr>
          <w:p w14:paraId="58883051"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1</w:t>
            </w:r>
          </w:p>
        </w:tc>
        <w:tc>
          <w:tcPr>
            <w:tcW w:w="8393" w:type="dxa"/>
            <w:vAlign w:val="center"/>
          </w:tcPr>
          <w:p w14:paraId="7BB27461"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Năm sản xuất: Năm 2025 trở về sau, mới 100%</w:t>
            </w:r>
          </w:p>
        </w:tc>
      </w:tr>
      <w:tr w:rsidR="006C44D4" w:rsidRPr="00F82D9F" w14:paraId="756C3528" w14:textId="77777777" w:rsidTr="001D4E5A">
        <w:tc>
          <w:tcPr>
            <w:tcW w:w="708" w:type="dxa"/>
            <w:vAlign w:val="center"/>
          </w:tcPr>
          <w:p w14:paraId="7574D6F3"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2</w:t>
            </w:r>
          </w:p>
        </w:tc>
        <w:tc>
          <w:tcPr>
            <w:tcW w:w="8393" w:type="dxa"/>
            <w:vAlign w:val="center"/>
          </w:tcPr>
          <w:p w14:paraId="1E672110"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Đạt tiêu chuẩn quản lý chất lượng ISO 13485</w:t>
            </w:r>
          </w:p>
        </w:tc>
      </w:tr>
      <w:tr w:rsidR="006C44D4" w:rsidRPr="00F82D9F" w14:paraId="38884E54" w14:textId="77777777" w:rsidTr="001D4E5A">
        <w:tc>
          <w:tcPr>
            <w:tcW w:w="708" w:type="dxa"/>
            <w:vAlign w:val="center"/>
          </w:tcPr>
          <w:p w14:paraId="53403146"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3</w:t>
            </w:r>
          </w:p>
        </w:tc>
        <w:tc>
          <w:tcPr>
            <w:tcW w:w="8393" w:type="dxa"/>
            <w:vAlign w:val="center"/>
          </w:tcPr>
          <w:p w14:paraId="60AF1A14"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Đạt tiêu chuẩn CE/EU Certificate hoặc FDA (Mỹ) hoặc MDR hoặc tương đương</w:t>
            </w:r>
          </w:p>
        </w:tc>
      </w:tr>
      <w:tr w:rsidR="006C44D4" w:rsidRPr="00F82D9F" w14:paraId="249643D9" w14:textId="77777777" w:rsidTr="001D4E5A">
        <w:tc>
          <w:tcPr>
            <w:tcW w:w="708" w:type="dxa"/>
            <w:vAlign w:val="center"/>
          </w:tcPr>
          <w:p w14:paraId="6031B6EB"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4</w:t>
            </w:r>
          </w:p>
        </w:tc>
        <w:tc>
          <w:tcPr>
            <w:tcW w:w="8393" w:type="dxa"/>
            <w:vAlign w:val="center"/>
          </w:tcPr>
          <w:p w14:paraId="6E433D5E"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Nguồn điện: Sử dụng điện áp tại Việt Nam</w:t>
            </w:r>
          </w:p>
        </w:tc>
      </w:tr>
      <w:tr w:rsidR="006C44D4" w:rsidRPr="00F82D9F" w14:paraId="11F1FE6B" w14:textId="77777777" w:rsidTr="001D4E5A">
        <w:tc>
          <w:tcPr>
            <w:tcW w:w="708" w:type="dxa"/>
            <w:vAlign w:val="center"/>
          </w:tcPr>
          <w:p w14:paraId="33B5A9AF"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5</w:t>
            </w:r>
          </w:p>
        </w:tc>
        <w:tc>
          <w:tcPr>
            <w:tcW w:w="8393" w:type="dxa"/>
            <w:vAlign w:val="center"/>
          </w:tcPr>
          <w:p w14:paraId="5B3B6DD9"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Môi trường hoạt động:</w:t>
            </w:r>
          </w:p>
        </w:tc>
      </w:tr>
      <w:tr w:rsidR="006C44D4" w:rsidRPr="00F82D9F" w14:paraId="14FDA436" w14:textId="77777777" w:rsidTr="001D4E5A">
        <w:tc>
          <w:tcPr>
            <w:tcW w:w="708" w:type="dxa"/>
            <w:vAlign w:val="center"/>
          </w:tcPr>
          <w:p w14:paraId="0BBA0785"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7ABF3914"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Nhiệt độ tối đa: ≥ 20°C</w:t>
            </w:r>
          </w:p>
        </w:tc>
      </w:tr>
      <w:tr w:rsidR="006C44D4" w:rsidRPr="00F82D9F" w14:paraId="63E459B9" w14:textId="77777777" w:rsidTr="001D4E5A">
        <w:tc>
          <w:tcPr>
            <w:tcW w:w="708" w:type="dxa"/>
            <w:vAlign w:val="center"/>
          </w:tcPr>
          <w:p w14:paraId="61916D7A"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2321D490"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Độ ẩm tối đa: ≥ 60%</w:t>
            </w:r>
          </w:p>
        </w:tc>
      </w:tr>
      <w:tr w:rsidR="006C44D4" w:rsidRPr="00F82D9F" w14:paraId="79C8CC42" w14:textId="77777777" w:rsidTr="001D4E5A">
        <w:tc>
          <w:tcPr>
            <w:tcW w:w="708" w:type="dxa"/>
            <w:vAlign w:val="center"/>
          </w:tcPr>
          <w:p w14:paraId="4A52FE00"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6</w:t>
            </w:r>
          </w:p>
        </w:tc>
        <w:tc>
          <w:tcPr>
            <w:tcW w:w="8393" w:type="dxa"/>
            <w:vAlign w:val="center"/>
          </w:tcPr>
          <w:p w14:paraId="6CE72023"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Xuất xứ: thuộc một trong các quốc gia thuộc nhóm nước G7</w:t>
            </w:r>
          </w:p>
        </w:tc>
      </w:tr>
      <w:tr w:rsidR="006C44D4" w:rsidRPr="00F82D9F" w14:paraId="0C47DF5B" w14:textId="77777777" w:rsidTr="001D4E5A">
        <w:tc>
          <w:tcPr>
            <w:tcW w:w="708" w:type="dxa"/>
            <w:vAlign w:val="center"/>
          </w:tcPr>
          <w:p w14:paraId="2750EF66"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II</w:t>
            </w:r>
          </w:p>
        </w:tc>
        <w:tc>
          <w:tcPr>
            <w:tcW w:w="8393" w:type="dxa"/>
            <w:vAlign w:val="center"/>
          </w:tcPr>
          <w:p w14:paraId="66FCD36D"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YÊU CẦU CẤU HÌNH</w:t>
            </w:r>
          </w:p>
        </w:tc>
      </w:tr>
      <w:tr w:rsidR="006C44D4" w:rsidRPr="00F82D9F" w14:paraId="39E533EB" w14:textId="77777777" w:rsidTr="001D4E5A">
        <w:tc>
          <w:tcPr>
            <w:tcW w:w="708" w:type="dxa"/>
            <w:vAlign w:val="center"/>
          </w:tcPr>
          <w:p w14:paraId="3C5068F8"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73D7D3CC"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Lồng ấp sơ sinh có cân và SPO2 kèm phụ kiện tiêu chuẩn, tối thiểu bao gồm:</w:t>
            </w:r>
          </w:p>
        </w:tc>
      </w:tr>
      <w:tr w:rsidR="006C44D4" w:rsidRPr="00F82D9F" w14:paraId="0A2DB575" w14:textId="77777777" w:rsidTr="001D4E5A">
        <w:tc>
          <w:tcPr>
            <w:tcW w:w="708" w:type="dxa"/>
            <w:vAlign w:val="center"/>
          </w:tcPr>
          <w:p w14:paraId="29058D1F"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1</w:t>
            </w:r>
          </w:p>
        </w:tc>
        <w:tc>
          <w:tcPr>
            <w:tcW w:w="8393" w:type="dxa"/>
            <w:vAlign w:val="center"/>
          </w:tcPr>
          <w:p w14:paraId="5503B46E"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Máy chính tích hợp bộ điều khiển oxy: 01 cái</w:t>
            </w:r>
          </w:p>
        </w:tc>
      </w:tr>
      <w:tr w:rsidR="006C44D4" w:rsidRPr="00F82D9F" w14:paraId="42E6D8D8" w14:textId="77777777" w:rsidTr="001D4E5A">
        <w:tc>
          <w:tcPr>
            <w:tcW w:w="708" w:type="dxa"/>
            <w:vAlign w:val="center"/>
          </w:tcPr>
          <w:p w14:paraId="169706A6"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2</w:t>
            </w:r>
          </w:p>
        </w:tc>
        <w:tc>
          <w:tcPr>
            <w:tcW w:w="8393" w:type="dxa"/>
            <w:vAlign w:val="center"/>
          </w:tcPr>
          <w:p w14:paraId="3AE6CA2C"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Chân đế máy dạng tủ 01 cái</w:t>
            </w:r>
          </w:p>
        </w:tc>
      </w:tr>
      <w:tr w:rsidR="006C44D4" w:rsidRPr="00F82D9F" w14:paraId="520E344E" w14:textId="77777777" w:rsidTr="001D4E5A">
        <w:tc>
          <w:tcPr>
            <w:tcW w:w="708" w:type="dxa"/>
            <w:vAlign w:val="center"/>
          </w:tcPr>
          <w:p w14:paraId="2D19AEA9"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3</w:t>
            </w:r>
          </w:p>
        </w:tc>
        <w:tc>
          <w:tcPr>
            <w:tcW w:w="8393" w:type="dxa"/>
            <w:vAlign w:val="center"/>
          </w:tcPr>
          <w:p w14:paraId="4D4E5B37"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Trụ gắn màn hình cảm ứng: 01 cái</w:t>
            </w:r>
          </w:p>
        </w:tc>
      </w:tr>
      <w:tr w:rsidR="006C44D4" w:rsidRPr="00F82D9F" w14:paraId="27867234" w14:textId="77777777" w:rsidTr="001D4E5A">
        <w:tc>
          <w:tcPr>
            <w:tcW w:w="708" w:type="dxa"/>
            <w:vAlign w:val="center"/>
          </w:tcPr>
          <w:p w14:paraId="05F980B0"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4</w:t>
            </w:r>
          </w:p>
        </w:tc>
        <w:tc>
          <w:tcPr>
            <w:tcW w:w="8393" w:type="dxa"/>
            <w:vAlign w:val="center"/>
          </w:tcPr>
          <w:p w14:paraId="4FCA8613"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Đầu dò nhiệt độ da 5 mm: 01 cái</w:t>
            </w:r>
          </w:p>
        </w:tc>
      </w:tr>
      <w:tr w:rsidR="006C44D4" w:rsidRPr="00F82D9F" w14:paraId="3C708EB5" w14:textId="77777777" w:rsidTr="001D4E5A">
        <w:tc>
          <w:tcPr>
            <w:tcW w:w="708" w:type="dxa"/>
            <w:vAlign w:val="center"/>
          </w:tcPr>
          <w:p w14:paraId="6BD7EC8F"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5</w:t>
            </w:r>
          </w:p>
        </w:tc>
        <w:tc>
          <w:tcPr>
            <w:tcW w:w="8393" w:type="dxa"/>
            <w:vAlign w:val="center"/>
          </w:tcPr>
          <w:p w14:paraId="559B2894"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Cảm biến oxy: 02 cái</w:t>
            </w:r>
          </w:p>
        </w:tc>
      </w:tr>
      <w:tr w:rsidR="006C44D4" w:rsidRPr="00F82D9F" w14:paraId="6DBE5F31" w14:textId="77777777" w:rsidTr="001D4E5A">
        <w:tc>
          <w:tcPr>
            <w:tcW w:w="708" w:type="dxa"/>
            <w:vAlign w:val="center"/>
          </w:tcPr>
          <w:p w14:paraId="451F8088"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6</w:t>
            </w:r>
          </w:p>
        </w:tc>
        <w:tc>
          <w:tcPr>
            <w:tcW w:w="8393" w:type="dxa"/>
            <w:vAlign w:val="center"/>
          </w:tcPr>
          <w:p w14:paraId="6492C5E2"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Bộ lọc khí tĩnh điện: 01 cái</w:t>
            </w:r>
          </w:p>
        </w:tc>
      </w:tr>
      <w:tr w:rsidR="006C44D4" w:rsidRPr="00F82D9F" w14:paraId="620FDC66" w14:textId="77777777" w:rsidTr="001D4E5A">
        <w:tc>
          <w:tcPr>
            <w:tcW w:w="708" w:type="dxa"/>
            <w:vAlign w:val="center"/>
          </w:tcPr>
          <w:p w14:paraId="3B56D0D0"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7</w:t>
            </w:r>
          </w:p>
        </w:tc>
        <w:tc>
          <w:tcPr>
            <w:tcW w:w="8393" w:type="dxa"/>
            <w:vAlign w:val="center"/>
          </w:tcPr>
          <w:p w14:paraId="0C9598B4"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Tấm bọc cửa sổ thao tác: 02 cái</w:t>
            </w:r>
          </w:p>
        </w:tc>
      </w:tr>
      <w:tr w:rsidR="006C44D4" w:rsidRPr="00F82D9F" w14:paraId="4194BD06" w14:textId="77777777" w:rsidTr="001D4E5A">
        <w:tc>
          <w:tcPr>
            <w:tcW w:w="708" w:type="dxa"/>
            <w:vAlign w:val="center"/>
          </w:tcPr>
          <w:p w14:paraId="158718F0"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8</w:t>
            </w:r>
          </w:p>
        </w:tc>
        <w:tc>
          <w:tcPr>
            <w:tcW w:w="8393" w:type="dxa"/>
            <w:vAlign w:val="center"/>
          </w:tcPr>
          <w:p w14:paraId="7AD46788"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Ống nối cấp oxy: 01 cái</w:t>
            </w:r>
          </w:p>
        </w:tc>
      </w:tr>
      <w:tr w:rsidR="006C44D4" w:rsidRPr="00F82D9F" w14:paraId="12C85A5E" w14:textId="77777777" w:rsidTr="001D4E5A">
        <w:tc>
          <w:tcPr>
            <w:tcW w:w="708" w:type="dxa"/>
            <w:vAlign w:val="center"/>
          </w:tcPr>
          <w:p w14:paraId="02246953"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9</w:t>
            </w:r>
          </w:p>
        </w:tc>
        <w:tc>
          <w:tcPr>
            <w:tcW w:w="8393" w:type="dxa"/>
            <w:vAlign w:val="center"/>
          </w:tcPr>
          <w:p w14:paraId="49E935F8"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Tấm phủ bụi: 01 cái</w:t>
            </w:r>
          </w:p>
        </w:tc>
      </w:tr>
      <w:tr w:rsidR="006C44D4" w:rsidRPr="00F82D9F" w14:paraId="1CA0E2B2" w14:textId="77777777" w:rsidTr="001D4E5A">
        <w:tc>
          <w:tcPr>
            <w:tcW w:w="708" w:type="dxa"/>
            <w:vAlign w:val="center"/>
          </w:tcPr>
          <w:p w14:paraId="2B3F8883"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10</w:t>
            </w:r>
          </w:p>
        </w:tc>
        <w:tc>
          <w:tcPr>
            <w:tcW w:w="8393" w:type="dxa"/>
            <w:vAlign w:val="center"/>
          </w:tcPr>
          <w:p w14:paraId="3F64E48E"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Khối cảm biến theo máy: 01 bộ</w:t>
            </w:r>
          </w:p>
        </w:tc>
      </w:tr>
      <w:tr w:rsidR="006C44D4" w:rsidRPr="00F82D9F" w14:paraId="515FDC09" w14:textId="77777777" w:rsidTr="001D4E5A">
        <w:tc>
          <w:tcPr>
            <w:tcW w:w="708" w:type="dxa"/>
            <w:vAlign w:val="center"/>
          </w:tcPr>
          <w:p w14:paraId="63258899"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lastRenderedPageBreak/>
              <w:t>11</w:t>
            </w:r>
          </w:p>
        </w:tc>
        <w:tc>
          <w:tcPr>
            <w:tcW w:w="8393" w:type="dxa"/>
            <w:vAlign w:val="center"/>
          </w:tcPr>
          <w:p w14:paraId="31F64FCB"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Tấm chắn bảo vệ em bé: 04 tấm</w:t>
            </w:r>
          </w:p>
        </w:tc>
      </w:tr>
      <w:tr w:rsidR="006C44D4" w:rsidRPr="00F82D9F" w14:paraId="6A50E946" w14:textId="77777777" w:rsidTr="001D4E5A">
        <w:tc>
          <w:tcPr>
            <w:tcW w:w="708" w:type="dxa"/>
            <w:vAlign w:val="center"/>
          </w:tcPr>
          <w:p w14:paraId="6589356F"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12</w:t>
            </w:r>
          </w:p>
        </w:tc>
        <w:tc>
          <w:tcPr>
            <w:tcW w:w="8393" w:type="dxa"/>
            <w:vAlign w:val="center"/>
          </w:tcPr>
          <w:p w14:paraId="5BD3E04E"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Cân trọng lượng: 01 bộ</w:t>
            </w:r>
          </w:p>
        </w:tc>
      </w:tr>
      <w:tr w:rsidR="006C44D4" w:rsidRPr="00F82D9F" w14:paraId="1838340C" w14:textId="77777777" w:rsidTr="001D4E5A">
        <w:tc>
          <w:tcPr>
            <w:tcW w:w="708" w:type="dxa"/>
            <w:vAlign w:val="center"/>
          </w:tcPr>
          <w:p w14:paraId="3D121392"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13</w:t>
            </w:r>
          </w:p>
        </w:tc>
        <w:tc>
          <w:tcPr>
            <w:tcW w:w="8393" w:type="dxa"/>
            <w:vAlign w:val="center"/>
          </w:tcPr>
          <w:p w14:paraId="7985AC84"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Bộ đo SPO2 cho trẻ sơ sinh: 01 bộ</w:t>
            </w:r>
          </w:p>
        </w:tc>
      </w:tr>
      <w:tr w:rsidR="006C44D4" w:rsidRPr="00F82D9F" w14:paraId="0C6674CA" w14:textId="77777777" w:rsidTr="001D4E5A">
        <w:tc>
          <w:tcPr>
            <w:tcW w:w="708" w:type="dxa"/>
            <w:vAlign w:val="center"/>
          </w:tcPr>
          <w:p w14:paraId="3F318002"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14</w:t>
            </w:r>
          </w:p>
        </w:tc>
        <w:tc>
          <w:tcPr>
            <w:tcW w:w="8393" w:type="dxa"/>
            <w:vAlign w:val="center"/>
          </w:tcPr>
          <w:p w14:paraId="6908A9C9"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Tài liệu hướng dẫn sử dụng tiếng Anh và tiếng Việt: 01 bộ</w:t>
            </w:r>
          </w:p>
        </w:tc>
      </w:tr>
      <w:tr w:rsidR="006C44D4" w:rsidRPr="00F82D9F" w14:paraId="2B0CCEF2" w14:textId="77777777" w:rsidTr="001D4E5A">
        <w:tc>
          <w:tcPr>
            <w:tcW w:w="708" w:type="dxa"/>
            <w:vAlign w:val="center"/>
          </w:tcPr>
          <w:p w14:paraId="519B2B05"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III</w:t>
            </w:r>
          </w:p>
        </w:tc>
        <w:tc>
          <w:tcPr>
            <w:tcW w:w="8393" w:type="dxa"/>
            <w:vAlign w:val="center"/>
          </w:tcPr>
          <w:p w14:paraId="48CE3D27"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YÊU CẦU CHỈ TIÊU KỸ THUẬT</w:t>
            </w:r>
          </w:p>
        </w:tc>
      </w:tr>
      <w:tr w:rsidR="006C44D4" w:rsidRPr="00F82D9F" w14:paraId="402EA1FE" w14:textId="77777777" w:rsidTr="001D4E5A">
        <w:tc>
          <w:tcPr>
            <w:tcW w:w="708" w:type="dxa"/>
            <w:vAlign w:val="center"/>
          </w:tcPr>
          <w:p w14:paraId="256BE239"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1</w:t>
            </w:r>
          </w:p>
        </w:tc>
        <w:tc>
          <w:tcPr>
            <w:tcW w:w="8393" w:type="dxa"/>
            <w:vAlign w:val="center"/>
          </w:tcPr>
          <w:p w14:paraId="36D2630C"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Máy chính:</w:t>
            </w:r>
          </w:p>
        </w:tc>
      </w:tr>
      <w:tr w:rsidR="006C44D4" w:rsidRPr="00F82D9F" w14:paraId="4A033293" w14:textId="77777777" w:rsidTr="001D4E5A">
        <w:tc>
          <w:tcPr>
            <w:tcW w:w="708" w:type="dxa"/>
            <w:vAlign w:val="center"/>
          </w:tcPr>
          <w:p w14:paraId="580976EC"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7E2419EA"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Có tích hợp màn hình điều khiển và theo dõi các chỉ số: cài đặt, theo dõi, thông tin cảnh báo</w:t>
            </w:r>
          </w:p>
        </w:tc>
      </w:tr>
      <w:tr w:rsidR="006C44D4" w:rsidRPr="00F82D9F" w14:paraId="64C8DC42" w14:textId="77777777" w:rsidTr="001D4E5A">
        <w:tc>
          <w:tcPr>
            <w:tcW w:w="708" w:type="dxa"/>
            <w:vAlign w:val="center"/>
          </w:tcPr>
          <w:p w14:paraId="77B801F2"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692FAB3B"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Có cơ chế kiểm soát nhiệt độ.</w:t>
            </w:r>
          </w:p>
        </w:tc>
      </w:tr>
      <w:tr w:rsidR="006C44D4" w:rsidRPr="00F82D9F" w14:paraId="32341D69" w14:textId="77777777" w:rsidTr="001D4E5A">
        <w:tc>
          <w:tcPr>
            <w:tcW w:w="708" w:type="dxa"/>
            <w:vAlign w:val="center"/>
          </w:tcPr>
          <w:p w14:paraId="08B6CA6A"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677FF057"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Có chế độ màn khí để hạn chế mất nhiệt khi mở cửa lồng.</w:t>
            </w:r>
          </w:p>
        </w:tc>
      </w:tr>
      <w:tr w:rsidR="006C44D4" w:rsidRPr="00F82D9F" w14:paraId="15FE57CC" w14:textId="77777777" w:rsidTr="001D4E5A">
        <w:tc>
          <w:tcPr>
            <w:tcW w:w="708" w:type="dxa"/>
            <w:vAlign w:val="center"/>
          </w:tcPr>
          <w:p w14:paraId="14591CE3"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39B5FED7"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Có hiển thị các thông số nhiệt độ, độ ẩm, nồng đồ oxy theo dạng đồ thị diễn tiến.</w:t>
            </w:r>
          </w:p>
        </w:tc>
      </w:tr>
      <w:tr w:rsidR="006C44D4" w:rsidRPr="00F82D9F" w14:paraId="46B762EC" w14:textId="77777777" w:rsidTr="001D4E5A">
        <w:tc>
          <w:tcPr>
            <w:tcW w:w="708" w:type="dxa"/>
            <w:vAlign w:val="center"/>
          </w:tcPr>
          <w:p w14:paraId="597AF0D8"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5C767019"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Các bộ phận có thể tháo rời được.</w:t>
            </w:r>
          </w:p>
        </w:tc>
      </w:tr>
      <w:tr w:rsidR="006C44D4" w:rsidRPr="00F82D9F" w14:paraId="0BAEBE93" w14:textId="77777777" w:rsidTr="001D4E5A">
        <w:tc>
          <w:tcPr>
            <w:tcW w:w="708" w:type="dxa"/>
            <w:vAlign w:val="center"/>
          </w:tcPr>
          <w:p w14:paraId="045ACA89"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2A18923C"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Có tích hợp đồng hồ hiển thị ngày giờ thời gian thực.</w:t>
            </w:r>
          </w:p>
        </w:tc>
      </w:tr>
      <w:tr w:rsidR="006C44D4" w:rsidRPr="00F82D9F" w14:paraId="46B55CE4" w14:textId="77777777" w:rsidTr="001D4E5A">
        <w:tc>
          <w:tcPr>
            <w:tcW w:w="708" w:type="dxa"/>
            <w:vAlign w:val="center"/>
          </w:tcPr>
          <w:p w14:paraId="49D1B869"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0D9C7807"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Cổng thao tác: ≥ 6 cổng.</w:t>
            </w:r>
          </w:p>
        </w:tc>
      </w:tr>
      <w:tr w:rsidR="006C44D4" w:rsidRPr="00F82D9F" w14:paraId="02FB38E2" w14:textId="77777777" w:rsidTr="001D4E5A">
        <w:tc>
          <w:tcPr>
            <w:tcW w:w="708" w:type="dxa"/>
            <w:vAlign w:val="center"/>
          </w:tcPr>
          <w:p w14:paraId="36B96115"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00CE3CB2"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Có cổng luồn ống/dây.</w:t>
            </w:r>
          </w:p>
        </w:tc>
      </w:tr>
      <w:tr w:rsidR="006C44D4" w:rsidRPr="00F82D9F" w14:paraId="63A39FF4" w14:textId="77777777" w:rsidTr="001D4E5A">
        <w:tc>
          <w:tcPr>
            <w:tcW w:w="708" w:type="dxa"/>
            <w:vAlign w:val="center"/>
          </w:tcPr>
          <w:p w14:paraId="7AC1DCC3"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7A3F260C"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Chân máy dạng tủ, bánh xe di chuyển có khoá</w:t>
            </w:r>
          </w:p>
        </w:tc>
      </w:tr>
      <w:tr w:rsidR="006C44D4" w:rsidRPr="00F82D9F" w14:paraId="198CB8E8" w14:textId="77777777" w:rsidTr="001D4E5A">
        <w:tc>
          <w:tcPr>
            <w:tcW w:w="708" w:type="dxa"/>
            <w:vAlign w:val="center"/>
          </w:tcPr>
          <w:p w14:paraId="173C4EC0"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7FA5DFEE"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Màn hình cảm ứng màu: ≥ 7 inches.</w:t>
            </w:r>
          </w:p>
        </w:tc>
      </w:tr>
      <w:tr w:rsidR="006C44D4" w:rsidRPr="00F82D9F" w14:paraId="35B4D83A" w14:textId="77777777" w:rsidTr="001D4E5A">
        <w:tc>
          <w:tcPr>
            <w:tcW w:w="708" w:type="dxa"/>
            <w:vAlign w:val="center"/>
          </w:tcPr>
          <w:p w14:paraId="469E511B"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429A54D2"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Có các phím chức năng trên màn hình cảm ứng.</w:t>
            </w:r>
          </w:p>
        </w:tc>
      </w:tr>
      <w:tr w:rsidR="006C44D4" w:rsidRPr="00F82D9F" w14:paraId="0F8AF800" w14:textId="77777777" w:rsidTr="001D4E5A">
        <w:tc>
          <w:tcPr>
            <w:tcW w:w="708" w:type="dxa"/>
            <w:vAlign w:val="center"/>
          </w:tcPr>
          <w:p w14:paraId="75D7FE09"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2</w:t>
            </w:r>
          </w:p>
        </w:tc>
        <w:tc>
          <w:tcPr>
            <w:tcW w:w="8393" w:type="dxa"/>
            <w:vAlign w:val="center"/>
          </w:tcPr>
          <w:p w14:paraId="7A399EB8"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Kiểm soát nhiệt độ:</w:t>
            </w:r>
          </w:p>
        </w:tc>
      </w:tr>
      <w:tr w:rsidR="006C44D4" w:rsidRPr="00F82D9F" w14:paraId="4B737FE3" w14:textId="77777777" w:rsidTr="001D4E5A">
        <w:tc>
          <w:tcPr>
            <w:tcW w:w="708" w:type="dxa"/>
            <w:vAlign w:val="center"/>
          </w:tcPr>
          <w:p w14:paraId="6158D4EA"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27ED08B3"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Có thể cắm cùng lúc 02 đầu dò nhiệt độ</w:t>
            </w:r>
          </w:p>
        </w:tc>
      </w:tr>
      <w:tr w:rsidR="006C44D4" w:rsidRPr="00F82D9F" w14:paraId="1B3EDB2A" w14:textId="77777777" w:rsidTr="001D4E5A">
        <w:tc>
          <w:tcPr>
            <w:tcW w:w="708" w:type="dxa"/>
            <w:vAlign w:val="center"/>
          </w:tcPr>
          <w:p w14:paraId="28FDFE89"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331A83CB"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Sai số nhiệt độ đo được trong khoảng nhiệt độ từ ≤ 30°C đến ≥ 42°C: trong khoảng ± ≤ 0.5°C</w:t>
            </w:r>
          </w:p>
        </w:tc>
      </w:tr>
      <w:tr w:rsidR="006C44D4" w:rsidRPr="00F82D9F" w14:paraId="13B4C6AE" w14:textId="77777777" w:rsidTr="001D4E5A">
        <w:tc>
          <w:tcPr>
            <w:tcW w:w="708" w:type="dxa"/>
            <w:vAlign w:val="center"/>
          </w:tcPr>
          <w:p w14:paraId="556A9A9F"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75BAA0B9"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Nhiệt độ trẻ:</w:t>
            </w:r>
          </w:p>
        </w:tc>
      </w:tr>
      <w:tr w:rsidR="006C44D4" w:rsidRPr="00F82D9F" w14:paraId="55DA99D9" w14:textId="77777777" w:rsidTr="001D4E5A">
        <w:tc>
          <w:tcPr>
            <w:tcW w:w="708" w:type="dxa"/>
            <w:vAlign w:val="center"/>
          </w:tcPr>
          <w:p w14:paraId="1936C33A"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64EC3C85"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Dải nhiệt độ: ≤ 35 đến ≥ 37.5 °C</w:t>
            </w:r>
          </w:p>
        </w:tc>
      </w:tr>
      <w:tr w:rsidR="006C44D4" w:rsidRPr="00F82D9F" w14:paraId="3ED12FCB" w14:textId="77777777" w:rsidTr="001D4E5A">
        <w:tc>
          <w:tcPr>
            <w:tcW w:w="708" w:type="dxa"/>
            <w:vAlign w:val="center"/>
          </w:tcPr>
          <w:p w14:paraId="3E4D0A60"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2C93D7F9"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Bước điều chỉnh: ≤ 0.1°C</w:t>
            </w:r>
          </w:p>
        </w:tc>
      </w:tr>
      <w:tr w:rsidR="006C44D4" w:rsidRPr="00F82D9F" w14:paraId="097D0C0B" w14:textId="77777777" w:rsidTr="001D4E5A">
        <w:tc>
          <w:tcPr>
            <w:tcW w:w="708" w:type="dxa"/>
            <w:vAlign w:val="center"/>
          </w:tcPr>
          <w:p w14:paraId="7A234B65"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37105AED"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Nhiệt độ lồng:</w:t>
            </w:r>
          </w:p>
        </w:tc>
      </w:tr>
      <w:tr w:rsidR="006C44D4" w:rsidRPr="00F82D9F" w14:paraId="7161C0BE" w14:textId="77777777" w:rsidTr="001D4E5A">
        <w:tc>
          <w:tcPr>
            <w:tcW w:w="708" w:type="dxa"/>
            <w:vAlign w:val="center"/>
          </w:tcPr>
          <w:p w14:paraId="1D43C296"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4B8CBDFF"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Dải nhiệt độ lồng: ≤ 25 đến ≥ 37°C</w:t>
            </w:r>
          </w:p>
        </w:tc>
      </w:tr>
      <w:tr w:rsidR="006C44D4" w:rsidRPr="00F82D9F" w14:paraId="3D786E86" w14:textId="77777777" w:rsidTr="001D4E5A">
        <w:tc>
          <w:tcPr>
            <w:tcW w:w="708" w:type="dxa"/>
            <w:vAlign w:val="center"/>
          </w:tcPr>
          <w:p w14:paraId="4E2C2272"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0E325F23"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Bước điều chỉnh: ≤ 0.1°C</w:t>
            </w:r>
          </w:p>
        </w:tc>
      </w:tr>
      <w:tr w:rsidR="006C44D4" w:rsidRPr="00F82D9F" w14:paraId="62F0EB82" w14:textId="77777777" w:rsidTr="001D4E5A">
        <w:tc>
          <w:tcPr>
            <w:tcW w:w="708" w:type="dxa"/>
            <w:vAlign w:val="center"/>
          </w:tcPr>
          <w:p w14:paraId="5034D5FB"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1601ED15"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Độ ẩm:</w:t>
            </w:r>
          </w:p>
        </w:tc>
      </w:tr>
      <w:tr w:rsidR="006C44D4" w:rsidRPr="00F82D9F" w14:paraId="300C7C49" w14:textId="77777777" w:rsidTr="001D4E5A">
        <w:tc>
          <w:tcPr>
            <w:tcW w:w="708" w:type="dxa"/>
            <w:vAlign w:val="center"/>
          </w:tcPr>
          <w:p w14:paraId="4F87D2DC"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28B12CB2"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Độ ẩm lồng: ≤ 45 đến ≥ 85%</w:t>
            </w:r>
          </w:p>
        </w:tc>
      </w:tr>
      <w:tr w:rsidR="006C44D4" w:rsidRPr="00F82D9F" w14:paraId="16F58F4B" w14:textId="77777777" w:rsidTr="001D4E5A">
        <w:tc>
          <w:tcPr>
            <w:tcW w:w="708" w:type="dxa"/>
            <w:vAlign w:val="center"/>
          </w:tcPr>
          <w:p w14:paraId="6A08CB44"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6E6AEC3B"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Bước điều chỉnh: ≤ 5%</w:t>
            </w:r>
          </w:p>
        </w:tc>
      </w:tr>
      <w:tr w:rsidR="006C44D4" w:rsidRPr="00F82D9F" w14:paraId="26A5B3EA" w14:textId="77777777" w:rsidTr="001D4E5A">
        <w:tc>
          <w:tcPr>
            <w:tcW w:w="708" w:type="dxa"/>
            <w:vAlign w:val="center"/>
          </w:tcPr>
          <w:p w14:paraId="6586ED76"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3</w:t>
            </w:r>
          </w:p>
        </w:tc>
        <w:tc>
          <w:tcPr>
            <w:tcW w:w="8393" w:type="dxa"/>
            <w:vAlign w:val="center"/>
          </w:tcPr>
          <w:p w14:paraId="0450B112"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Hệ thống an toàn và cảnh báo:</w:t>
            </w:r>
          </w:p>
        </w:tc>
      </w:tr>
      <w:tr w:rsidR="006C44D4" w:rsidRPr="00F82D9F" w14:paraId="6F249D1C" w14:textId="77777777" w:rsidTr="001D4E5A">
        <w:tc>
          <w:tcPr>
            <w:tcW w:w="708" w:type="dxa"/>
            <w:vAlign w:val="center"/>
          </w:tcPr>
          <w:p w14:paraId="3DF3F093"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526105B4"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Có tính năng tắt báo động bằng phím hoặc cảm biến không chạm thiết bị.</w:t>
            </w:r>
          </w:p>
        </w:tc>
      </w:tr>
      <w:tr w:rsidR="006C44D4" w:rsidRPr="00F82D9F" w14:paraId="0984A55D" w14:textId="77777777" w:rsidTr="001D4E5A">
        <w:tc>
          <w:tcPr>
            <w:tcW w:w="708" w:type="dxa"/>
            <w:vAlign w:val="center"/>
          </w:tcPr>
          <w:p w14:paraId="6AAC2964"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69BCC2A8"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Có chức báo động các lỗi hệ thống khi khởi động</w:t>
            </w:r>
          </w:p>
        </w:tc>
      </w:tr>
      <w:tr w:rsidR="006C44D4" w:rsidRPr="00F82D9F" w14:paraId="7C6B8AB3" w14:textId="77777777" w:rsidTr="001D4E5A">
        <w:tc>
          <w:tcPr>
            <w:tcW w:w="708" w:type="dxa"/>
            <w:vAlign w:val="center"/>
          </w:tcPr>
          <w:p w14:paraId="40C89DB4"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6B56CFB7"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Có các cảnh báo bằng âm thanh và tín hiệu cho các trường hợp sau:</w:t>
            </w:r>
          </w:p>
        </w:tc>
      </w:tr>
      <w:tr w:rsidR="006C44D4" w:rsidRPr="00F82D9F" w14:paraId="7D16A300" w14:textId="77777777" w:rsidTr="001D4E5A">
        <w:tc>
          <w:tcPr>
            <w:tcW w:w="708" w:type="dxa"/>
            <w:vAlign w:val="center"/>
          </w:tcPr>
          <w:p w14:paraId="44B4F288"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6CC92ED5"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Lỗi đầu dò nhiệt độ</w:t>
            </w:r>
          </w:p>
        </w:tc>
      </w:tr>
      <w:tr w:rsidR="006C44D4" w:rsidRPr="00F82D9F" w14:paraId="3AE37304" w14:textId="77777777" w:rsidTr="001D4E5A">
        <w:tc>
          <w:tcPr>
            <w:tcW w:w="708" w:type="dxa"/>
            <w:vAlign w:val="center"/>
          </w:tcPr>
          <w:p w14:paraId="6878407E"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684F0799"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Lỗi hệ thống</w:t>
            </w:r>
          </w:p>
        </w:tc>
      </w:tr>
      <w:tr w:rsidR="006C44D4" w:rsidRPr="00F82D9F" w14:paraId="2EB27FEA" w14:textId="77777777" w:rsidTr="001D4E5A">
        <w:tc>
          <w:tcPr>
            <w:tcW w:w="708" w:type="dxa"/>
            <w:vAlign w:val="center"/>
          </w:tcPr>
          <w:p w14:paraId="42C032A6"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6263EE1B"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Chênh lệch nhiệt độ lồng vượt quá giới hạn an toàn so với nhiệt độ cài đặt</w:t>
            </w:r>
          </w:p>
        </w:tc>
      </w:tr>
      <w:tr w:rsidR="006C44D4" w:rsidRPr="00F82D9F" w14:paraId="255C57FC" w14:textId="77777777" w:rsidTr="001D4E5A">
        <w:tc>
          <w:tcPr>
            <w:tcW w:w="708" w:type="dxa"/>
            <w:vAlign w:val="center"/>
          </w:tcPr>
          <w:p w14:paraId="10E20263"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4982434A"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Nhiệt độ bệnh nhi thay đổi cao hơn hoặc nhỏ hơn ± ≤ 1°C so với nhiệt độ cài đặt</w:t>
            </w:r>
          </w:p>
        </w:tc>
      </w:tr>
      <w:tr w:rsidR="006C44D4" w:rsidRPr="00F82D9F" w14:paraId="3E2E2637" w14:textId="77777777" w:rsidTr="001D4E5A">
        <w:tc>
          <w:tcPr>
            <w:tcW w:w="708" w:type="dxa"/>
            <w:vAlign w:val="center"/>
          </w:tcPr>
          <w:p w14:paraId="62A819D0"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65F33466"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Mực nước trong bình làm ẩm quá thấp</w:t>
            </w:r>
          </w:p>
        </w:tc>
      </w:tr>
      <w:tr w:rsidR="006C44D4" w:rsidRPr="00F82D9F" w14:paraId="4FD03AD4" w14:textId="77777777" w:rsidTr="001D4E5A">
        <w:tc>
          <w:tcPr>
            <w:tcW w:w="708" w:type="dxa"/>
            <w:vAlign w:val="center"/>
          </w:tcPr>
          <w:p w14:paraId="0B7CDACF"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4FE2EDF9"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Mất điện nguồn</w:t>
            </w:r>
          </w:p>
        </w:tc>
      </w:tr>
      <w:tr w:rsidR="006C44D4" w:rsidRPr="00F82D9F" w14:paraId="2CC6852D" w14:textId="77777777" w:rsidTr="001D4E5A">
        <w:tc>
          <w:tcPr>
            <w:tcW w:w="708" w:type="dxa"/>
            <w:vAlign w:val="center"/>
          </w:tcPr>
          <w:p w14:paraId="026DBAE6"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4</w:t>
            </w:r>
          </w:p>
        </w:tc>
        <w:tc>
          <w:tcPr>
            <w:tcW w:w="8393" w:type="dxa"/>
            <w:vAlign w:val="center"/>
          </w:tcPr>
          <w:p w14:paraId="46A7C1E7"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Bình chứa nước:</w:t>
            </w:r>
          </w:p>
        </w:tc>
      </w:tr>
      <w:tr w:rsidR="006C44D4" w:rsidRPr="00F82D9F" w14:paraId="1E9B85A6" w14:textId="77777777" w:rsidTr="001D4E5A">
        <w:tc>
          <w:tcPr>
            <w:tcW w:w="708" w:type="dxa"/>
            <w:vAlign w:val="center"/>
          </w:tcPr>
          <w:p w14:paraId="56EFDA0D"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4A8D023C"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Dung tích bình chứa nước: ≥ 1000 ml.</w:t>
            </w:r>
          </w:p>
        </w:tc>
      </w:tr>
      <w:tr w:rsidR="006C44D4" w:rsidRPr="00F82D9F" w14:paraId="16A54B58" w14:textId="77777777" w:rsidTr="001D4E5A">
        <w:tc>
          <w:tcPr>
            <w:tcW w:w="708" w:type="dxa"/>
            <w:vAlign w:val="center"/>
          </w:tcPr>
          <w:p w14:paraId="4F630094"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5</w:t>
            </w:r>
          </w:p>
        </w:tc>
        <w:tc>
          <w:tcPr>
            <w:tcW w:w="8393" w:type="dxa"/>
            <w:vAlign w:val="center"/>
          </w:tcPr>
          <w:p w14:paraId="241A0E5A"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Khay giường kèm đệm giảm áp lực:</w:t>
            </w:r>
          </w:p>
        </w:tc>
      </w:tr>
      <w:tr w:rsidR="006C44D4" w:rsidRPr="00F82D9F" w14:paraId="300F9874" w14:textId="77777777" w:rsidTr="001D4E5A">
        <w:tc>
          <w:tcPr>
            <w:tcW w:w="708" w:type="dxa"/>
            <w:vAlign w:val="center"/>
          </w:tcPr>
          <w:p w14:paraId="5E482EBB"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1235ABE1"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Khay giường kéo ra phía ngoài.</w:t>
            </w:r>
          </w:p>
        </w:tc>
      </w:tr>
      <w:tr w:rsidR="006C44D4" w:rsidRPr="00F82D9F" w14:paraId="5C6E6D33" w14:textId="77777777" w:rsidTr="001D4E5A">
        <w:tc>
          <w:tcPr>
            <w:tcW w:w="708" w:type="dxa"/>
            <w:vAlign w:val="center"/>
          </w:tcPr>
          <w:p w14:paraId="61585914"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155E4449"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Có thể điều chỉnh độ nghiêng của giường và nệm.</w:t>
            </w:r>
          </w:p>
        </w:tc>
      </w:tr>
      <w:tr w:rsidR="006C44D4" w:rsidRPr="00F82D9F" w14:paraId="799DD4F6" w14:textId="77777777" w:rsidTr="001D4E5A">
        <w:tc>
          <w:tcPr>
            <w:tcW w:w="708" w:type="dxa"/>
            <w:vAlign w:val="center"/>
          </w:tcPr>
          <w:p w14:paraId="13601EB6"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6</w:t>
            </w:r>
          </w:p>
        </w:tc>
        <w:tc>
          <w:tcPr>
            <w:tcW w:w="8393" w:type="dxa"/>
            <w:vAlign w:val="center"/>
          </w:tcPr>
          <w:p w14:paraId="6986F625"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Cân trọng lượng:</w:t>
            </w:r>
          </w:p>
        </w:tc>
      </w:tr>
      <w:tr w:rsidR="006C44D4" w:rsidRPr="00F82D9F" w14:paraId="5589FB9A" w14:textId="77777777" w:rsidTr="001D4E5A">
        <w:tc>
          <w:tcPr>
            <w:tcW w:w="708" w:type="dxa"/>
            <w:vAlign w:val="center"/>
          </w:tcPr>
          <w:p w14:paraId="36FFD44F"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0F80A6C1"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Phạm vi cân : ≤ 300 - ≥ 7000 gram</w:t>
            </w:r>
          </w:p>
        </w:tc>
      </w:tr>
      <w:tr w:rsidR="006C44D4" w:rsidRPr="00F82D9F" w14:paraId="13B06D78" w14:textId="77777777" w:rsidTr="001D4E5A">
        <w:tc>
          <w:tcPr>
            <w:tcW w:w="708" w:type="dxa"/>
            <w:vAlign w:val="center"/>
          </w:tcPr>
          <w:p w14:paraId="29861358"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17A0ECFD"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Độ chính xác : ± ≤ 10 gram</w:t>
            </w:r>
          </w:p>
        </w:tc>
      </w:tr>
      <w:tr w:rsidR="006C44D4" w:rsidRPr="00F82D9F" w14:paraId="42F148F3" w14:textId="77777777" w:rsidTr="001D4E5A">
        <w:tc>
          <w:tcPr>
            <w:tcW w:w="708" w:type="dxa"/>
            <w:vAlign w:val="center"/>
          </w:tcPr>
          <w:p w14:paraId="726459F9" w14:textId="77777777" w:rsidR="006C44D4" w:rsidRPr="00F82D9F" w:rsidRDefault="006C44D4" w:rsidP="00DB4A32">
            <w:pPr>
              <w:spacing w:line="400" w:lineRule="exact"/>
              <w:jc w:val="center"/>
              <w:rPr>
                <w:rFonts w:ascii="Times New Roman" w:hAnsi="Times New Roman" w:cs="Times New Roman"/>
                <w:sz w:val="26"/>
                <w:szCs w:val="26"/>
              </w:rPr>
            </w:pPr>
          </w:p>
        </w:tc>
        <w:tc>
          <w:tcPr>
            <w:tcW w:w="8393" w:type="dxa"/>
            <w:vAlign w:val="center"/>
          </w:tcPr>
          <w:p w14:paraId="0EDCAD4E"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Chế độ cân: bằng tay hoặc tự động</w:t>
            </w:r>
          </w:p>
        </w:tc>
      </w:tr>
      <w:tr w:rsidR="006C44D4" w:rsidRPr="00F82D9F" w14:paraId="1220AC84" w14:textId="77777777" w:rsidTr="001D4E5A">
        <w:tc>
          <w:tcPr>
            <w:tcW w:w="708" w:type="dxa"/>
            <w:vAlign w:val="center"/>
          </w:tcPr>
          <w:p w14:paraId="3D887449"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IV</w:t>
            </w:r>
          </w:p>
        </w:tc>
        <w:tc>
          <w:tcPr>
            <w:tcW w:w="8393" w:type="dxa"/>
            <w:vAlign w:val="center"/>
          </w:tcPr>
          <w:p w14:paraId="36E1DE7A"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YÊU CẦU KHÁC</w:t>
            </w:r>
          </w:p>
        </w:tc>
      </w:tr>
      <w:tr w:rsidR="006C44D4" w:rsidRPr="00F82D9F" w14:paraId="71FC9194" w14:textId="77777777" w:rsidTr="001D4E5A">
        <w:tc>
          <w:tcPr>
            <w:tcW w:w="708" w:type="dxa"/>
            <w:vAlign w:val="center"/>
          </w:tcPr>
          <w:p w14:paraId="0A86EE4B"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1</w:t>
            </w:r>
          </w:p>
        </w:tc>
        <w:tc>
          <w:tcPr>
            <w:tcW w:w="8393" w:type="dxa"/>
            <w:vAlign w:val="center"/>
          </w:tcPr>
          <w:p w14:paraId="75705868"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Thời gian giao hàng: ≤ 150 ngày. Địa điểm giao hàng: tại nơi sử dụng</w:t>
            </w:r>
          </w:p>
        </w:tc>
      </w:tr>
      <w:tr w:rsidR="006C44D4" w:rsidRPr="00F82D9F" w14:paraId="42553504" w14:textId="77777777" w:rsidTr="001D4E5A">
        <w:tc>
          <w:tcPr>
            <w:tcW w:w="708" w:type="dxa"/>
            <w:vAlign w:val="center"/>
          </w:tcPr>
          <w:p w14:paraId="0169C817"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2</w:t>
            </w:r>
          </w:p>
        </w:tc>
        <w:tc>
          <w:tcPr>
            <w:tcW w:w="8393" w:type="dxa"/>
            <w:vAlign w:val="center"/>
          </w:tcPr>
          <w:p w14:paraId="522DCE6E"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Thời gian bảo hành: ≥ 12 tháng kể từ khi ký kết biên bản bàn giao, nghiệm thu với bên mua, bên bán phải thực hiện bảo trì/hiệu chuẩn theo quy định của nhà sản xuất. Định kỳ thực hiện bảo trì trong thời gian bảo hành ≤ 06 tháng/lần.</w:t>
            </w:r>
          </w:p>
        </w:tc>
      </w:tr>
      <w:tr w:rsidR="006C44D4" w:rsidRPr="00F82D9F" w14:paraId="5FC610D0" w14:textId="77777777" w:rsidTr="001D4E5A">
        <w:tc>
          <w:tcPr>
            <w:tcW w:w="708" w:type="dxa"/>
            <w:vAlign w:val="center"/>
          </w:tcPr>
          <w:p w14:paraId="59DFC4B3"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3</w:t>
            </w:r>
          </w:p>
        </w:tc>
        <w:tc>
          <w:tcPr>
            <w:tcW w:w="8393" w:type="dxa"/>
            <w:vAlign w:val="center"/>
          </w:tcPr>
          <w:p w14:paraId="7889F698"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Đào tạo chuyển giao công nghệ: Tại nơi sử dụng.</w:t>
            </w:r>
          </w:p>
        </w:tc>
      </w:tr>
      <w:tr w:rsidR="006C44D4" w:rsidRPr="00F82D9F" w14:paraId="5F522EF2" w14:textId="77777777" w:rsidTr="001D4E5A">
        <w:tc>
          <w:tcPr>
            <w:tcW w:w="708" w:type="dxa"/>
            <w:vAlign w:val="center"/>
          </w:tcPr>
          <w:p w14:paraId="4C7FF578"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4</w:t>
            </w:r>
          </w:p>
        </w:tc>
        <w:tc>
          <w:tcPr>
            <w:tcW w:w="8393" w:type="dxa"/>
            <w:vAlign w:val="center"/>
          </w:tcPr>
          <w:p w14:paraId="63F8EABD"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Bảo trì miễn phí nhân công sau bảo hành ≥ 06 tháng.</w:t>
            </w:r>
          </w:p>
        </w:tc>
      </w:tr>
      <w:tr w:rsidR="006C44D4" w:rsidRPr="00F82D9F" w14:paraId="4E660564" w14:textId="77777777" w:rsidTr="001D4E5A">
        <w:tc>
          <w:tcPr>
            <w:tcW w:w="708" w:type="dxa"/>
            <w:vAlign w:val="center"/>
          </w:tcPr>
          <w:p w14:paraId="6EDFF565"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5</w:t>
            </w:r>
          </w:p>
        </w:tc>
        <w:tc>
          <w:tcPr>
            <w:tcW w:w="8393" w:type="dxa"/>
            <w:vAlign w:val="center"/>
          </w:tcPr>
          <w:p w14:paraId="20D60AB8"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Thời gian có mặt để giải quyết sự cố kỹ thuật ≤ 24 giờ kể từ khi nhận được thông báo.</w:t>
            </w:r>
          </w:p>
        </w:tc>
      </w:tr>
      <w:tr w:rsidR="006C44D4" w:rsidRPr="00F82D9F" w14:paraId="4EEA63E0" w14:textId="77777777" w:rsidTr="001D4E5A">
        <w:tc>
          <w:tcPr>
            <w:tcW w:w="708" w:type="dxa"/>
            <w:vAlign w:val="center"/>
          </w:tcPr>
          <w:p w14:paraId="3AE9B148"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6</w:t>
            </w:r>
          </w:p>
        </w:tc>
        <w:tc>
          <w:tcPr>
            <w:tcW w:w="8393" w:type="dxa"/>
            <w:vAlign w:val="center"/>
          </w:tcPr>
          <w:p w14:paraId="3242FCD6"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Có cam kết cung cấp phụ tùng và linh kiện thay thế theo model thiết bị đã dự thầu, trong vòng tối thiểu ≥ 8 năm.</w:t>
            </w:r>
          </w:p>
        </w:tc>
      </w:tr>
      <w:tr w:rsidR="006C44D4" w:rsidRPr="00F82D9F" w14:paraId="3696942F" w14:textId="77777777" w:rsidTr="001D4E5A">
        <w:tc>
          <w:tcPr>
            <w:tcW w:w="708" w:type="dxa"/>
            <w:vAlign w:val="center"/>
          </w:tcPr>
          <w:p w14:paraId="110662D1"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7</w:t>
            </w:r>
          </w:p>
        </w:tc>
        <w:tc>
          <w:tcPr>
            <w:tcW w:w="8393" w:type="dxa"/>
            <w:vAlign w:val="center"/>
          </w:tcPr>
          <w:p w14:paraId="3D09A89E"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Nhà cung cấp có trách nhiệm kết nối với hệ thống CNTT của bệnh viện (nếu có)</w:t>
            </w:r>
          </w:p>
        </w:tc>
      </w:tr>
      <w:tr w:rsidR="003F2158" w:rsidRPr="00F82D9F" w14:paraId="14680A54" w14:textId="77777777" w:rsidTr="001D4E5A">
        <w:tc>
          <w:tcPr>
            <w:tcW w:w="708" w:type="dxa"/>
            <w:vAlign w:val="center"/>
          </w:tcPr>
          <w:p w14:paraId="4D511F01" w14:textId="1A3948FE" w:rsidR="003F2158" w:rsidRPr="00F82D9F" w:rsidRDefault="003F2158" w:rsidP="003F2158">
            <w:pPr>
              <w:spacing w:line="400" w:lineRule="exact"/>
              <w:jc w:val="center"/>
              <w:rPr>
                <w:rFonts w:ascii="Times New Roman" w:eastAsia="Times New Roman" w:hAnsi="Times New Roman" w:cs="Times New Roman"/>
                <w:sz w:val="26"/>
                <w:szCs w:val="26"/>
              </w:rPr>
            </w:pPr>
            <w:r w:rsidRPr="003F2158">
              <w:rPr>
                <w:rFonts w:ascii="Times New Roman" w:eastAsia="Times New Roman" w:hAnsi="Times New Roman" w:cs="Times New Roman"/>
                <w:color w:val="EE0000"/>
                <w:sz w:val="26"/>
                <w:szCs w:val="26"/>
                <w:highlight w:val="yellow"/>
              </w:rPr>
              <w:t>8</w:t>
            </w:r>
          </w:p>
        </w:tc>
        <w:tc>
          <w:tcPr>
            <w:tcW w:w="8393" w:type="dxa"/>
            <w:vAlign w:val="center"/>
          </w:tcPr>
          <w:p w14:paraId="7F55C31D" w14:textId="77777777" w:rsidR="003A71FF" w:rsidRDefault="003A71FF" w:rsidP="003A71FF">
            <w:pPr>
              <w:spacing w:line="400" w:lineRule="exact"/>
              <w:rPr>
                <w:rFonts w:ascii="Times New Roman" w:eastAsia="Times New Roman" w:hAnsi="Times New Roman" w:cs="Times New Roman"/>
                <w:color w:val="EE0000"/>
                <w:sz w:val="26"/>
                <w:szCs w:val="26"/>
                <w:highlight w:val="yellow"/>
              </w:rPr>
            </w:pPr>
            <w:r w:rsidRPr="003F2158">
              <w:rPr>
                <w:rFonts w:ascii="Times New Roman" w:eastAsia="Times New Roman" w:hAnsi="Times New Roman" w:cs="Times New Roman"/>
                <w:color w:val="EE0000"/>
                <w:sz w:val="26"/>
                <w:szCs w:val="26"/>
                <w:highlight w:val="yellow"/>
              </w:rPr>
              <w:t xml:space="preserve">Có kỹ sư có chứng chỉ đào tạo </w:t>
            </w:r>
            <w:r>
              <w:rPr>
                <w:rFonts w:ascii="Times New Roman" w:eastAsia="Times New Roman" w:hAnsi="Times New Roman" w:cs="Times New Roman"/>
                <w:color w:val="EE0000"/>
                <w:sz w:val="26"/>
                <w:szCs w:val="26"/>
                <w:highlight w:val="yellow"/>
              </w:rPr>
              <w:t>về thiết bị dự thầu (máy chính)</w:t>
            </w:r>
            <w:r w:rsidRPr="003F2158">
              <w:rPr>
                <w:rFonts w:ascii="Times New Roman" w:eastAsia="Times New Roman" w:hAnsi="Times New Roman" w:cs="Times New Roman"/>
                <w:color w:val="EE0000"/>
                <w:sz w:val="26"/>
                <w:szCs w:val="26"/>
                <w:highlight w:val="yellow"/>
              </w:rPr>
              <w:t xml:space="preserve"> </w:t>
            </w:r>
          </w:p>
          <w:p w14:paraId="3C1F3604" w14:textId="182B252D" w:rsidR="003F2158" w:rsidRPr="00F82D9F" w:rsidRDefault="003A71FF" w:rsidP="003A71FF">
            <w:pPr>
              <w:spacing w:line="400" w:lineRule="exact"/>
              <w:rPr>
                <w:rFonts w:ascii="Times New Roman" w:eastAsia="Times New Roman" w:hAnsi="Times New Roman" w:cs="Times New Roman"/>
                <w:sz w:val="26"/>
                <w:szCs w:val="26"/>
              </w:rPr>
            </w:pPr>
            <w:r>
              <w:rPr>
                <w:rFonts w:ascii="Times New Roman" w:eastAsia="Times New Roman" w:hAnsi="Times New Roman" w:cs="Times New Roman"/>
                <w:color w:val="EE0000"/>
                <w:sz w:val="26"/>
                <w:szCs w:val="26"/>
                <w:highlight w:val="yellow"/>
              </w:rPr>
              <w:t>(C</w:t>
            </w:r>
            <w:r w:rsidRPr="003F2158">
              <w:rPr>
                <w:rFonts w:ascii="Times New Roman" w:eastAsia="Times New Roman" w:hAnsi="Times New Roman" w:cs="Times New Roman"/>
                <w:color w:val="EE0000"/>
                <w:sz w:val="26"/>
                <w:szCs w:val="26"/>
                <w:highlight w:val="yellow"/>
              </w:rPr>
              <w:t>ung cấp chứng chỉ đào tạo và tài liệu chứng minh khả năng huy động nhân sự).</w:t>
            </w:r>
          </w:p>
        </w:tc>
      </w:tr>
    </w:tbl>
    <w:p w14:paraId="7C6DF62B" w14:textId="2E105B11" w:rsidR="00E418A2" w:rsidRPr="00146900" w:rsidRDefault="00E418A2" w:rsidP="00E418A2">
      <w:pPr>
        <w:spacing w:after="0"/>
        <w:rPr>
          <w:rFonts w:ascii="Times New Roman" w:hAnsi="Times New Roman" w:cs="Times New Roman"/>
          <w:sz w:val="26"/>
          <w:szCs w:val="26"/>
        </w:rPr>
      </w:pPr>
    </w:p>
    <w:p w14:paraId="2189CC74" w14:textId="0DA13450" w:rsidR="00E418A2" w:rsidRPr="00146900" w:rsidRDefault="00F27269" w:rsidP="00E418A2">
      <w:pPr>
        <w:pStyle w:val="Heading1"/>
        <w:spacing w:before="0"/>
        <w:rPr>
          <w:rFonts w:ascii="Times New Roman" w:hAnsi="Times New Roman" w:cs="Times New Roman"/>
          <w:sz w:val="26"/>
          <w:szCs w:val="26"/>
        </w:rPr>
      </w:pPr>
      <w:r w:rsidRPr="0013042F">
        <w:rPr>
          <w:rFonts w:ascii="Times New Roman" w:eastAsia="Times New Roman" w:hAnsi="Times New Roman" w:cs="Times New Roman"/>
          <w:color w:val="000000"/>
          <w:sz w:val="26"/>
          <w:szCs w:val="26"/>
        </w:rPr>
        <w:lastRenderedPageBreak/>
        <w:t>2.</w:t>
      </w:r>
      <w:r w:rsidR="00146900" w:rsidRPr="0013042F">
        <w:rPr>
          <w:rFonts w:ascii="Times New Roman" w:eastAsia="Times New Roman" w:hAnsi="Times New Roman" w:cs="Times New Roman"/>
          <w:color w:val="000000"/>
          <w:sz w:val="26"/>
          <w:szCs w:val="26"/>
        </w:rPr>
        <w:t>6</w:t>
      </w:r>
      <w:r w:rsidR="00E418A2" w:rsidRPr="0013042F">
        <w:rPr>
          <w:rFonts w:ascii="Times New Roman" w:eastAsia="Times New Roman" w:hAnsi="Times New Roman" w:cs="Times New Roman"/>
          <w:color w:val="000000"/>
          <w:sz w:val="26"/>
          <w:szCs w:val="26"/>
        </w:rPr>
        <w:t>. Lồng ấp sơ sinh</w:t>
      </w:r>
      <w:r w:rsidRPr="0013042F">
        <w:rPr>
          <w:rFonts w:ascii="Times New Roman" w:eastAsia="Times New Roman" w:hAnsi="Times New Roman" w:cs="Times New Roman"/>
          <w:color w:val="000000"/>
          <w:sz w:val="26"/>
          <w:szCs w:val="26"/>
        </w:rPr>
        <w:t xml:space="preserve"> </w:t>
      </w:r>
      <w:r w:rsidR="00756CF2" w:rsidRPr="0013042F">
        <w:rPr>
          <w:rFonts w:ascii="Times New Roman" w:eastAsia="Times New Roman" w:hAnsi="Times New Roman" w:cs="Times New Roman"/>
          <w:color w:val="000000"/>
          <w:sz w:val="26"/>
          <w:szCs w:val="26"/>
        </w:rPr>
        <w:t xml:space="preserve">không có cân </w:t>
      </w:r>
      <w:r w:rsidRPr="0013042F">
        <w:rPr>
          <w:rFonts w:ascii="Times New Roman" w:eastAsia="Times New Roman" w:hAnsi="Times New Roman" w:cs="Times New Roman"/>
          <w:color w:val="000000"/>
          <w:sz w:val="26"/>
          <w:szCs w:val="26"/>
        </w:rPr>
        <w:t>(STT theo danh mục: 15.2)</w:t>
      </w:r>
    </w:p>
    <w:tbl>
      <w:tblPr>
        <w:tblStyle w:val="TableGrid"/>
        <w:tblW w:w="9215" w:type="dxa"/>
        <w:tblInd w:w="-34" w:type="dxa"/>
        <w:tblLook w:val="04A0" w:firstRow="1" w:lastRow="0" w:firstColumn="1" w:lastColumn="0" w:noHBand="0" w:noVBand="1"/>
      </w:tblPr>
      <w:tblGrid>
        <w:gridCol w:w="708"/>
        <w:gridCol w:w="8507"/>
      </w:tblGrid>
      <w:tr w:rsidR="006C44D4" w:rsidRPr="00F82D9F" w14:paraId="42649F7D" w14:textId="77777777" w:rsidTr="001D4E5A">
        <w:tc>
          <w:tcPr>
            <w:tcW w:w="708" w:type="dxa"/>
            <w:vAlign w:val="center"/>
          </w:tcPr>
          <w:p w14:paraId="11885DCD"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STT</w:t>
            </w:r>
          </w:p>
        </w:tc>
        <w:tc>
          <w:tcPr>
            <w:tcW w:w="8507" w:type="dxa"/>
            <w:vAlign w:val="center"/>
          </w:tcPr>
          <w:p w14:paraId="378347C2"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NỘI DUNG YÊU CẦU</w:t>
            </w:r>
          </w:p>
        </w:tc>
      </w:tr>
      <w:tr w:rsidR="006C44D4" w:rsidRPr="00F82D9F" w14:paraId="1C5377B4" w14:textId="77777777" w:rsidTr="001D4E5A">
        <w:tc>
          <w:tcPr>
            <w:tcW w:w="708" w:type="dxa"/>
            <w:vAlign w:val="center"/>
          </w:tcPr>
          <w:p w14:paraId="2947593A"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I</w:t>
            </w:r>
          </w:p>
        </w:tc>
        <w:tc>
          <w:tcPr>
            <w:tcW w:w="8507" w:type="dxa"/>
            <w:vAlign w:val="center"/>
          </w:tcPr>
          <w:p w14:paraId="3136BF3E"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YÊU CẦU CHUNG</w:t>
            </w:r>
          </w:p>
        </w:tc>
      </w:tr>
      <w:tr w:rsidR="006C44D4" w:rsidRPr="00F82D9F" w14:paraId="61E90E09" w14:textId="77777777" w:rsidTr="001D4E5A">
        <w:tc>
          <w:tcPr>
            <w:tcW w:w="708" w:type="dxa"/>
            <w:vAlign w:val="center"/>
          </w:tcPr>
          <w:p w14:paraId="4924077C"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1</w:t>
            </w:r>
          </w:p>
        </w:tc>
        <w:tc>
          <w:tcPr>
            <w:tcW w:w="8507" w:type="dxa"/>
            <w:vAlign w:val="center"/>
          </w:tcPr>
          <w:p w14:paraId="06400AC0"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Năm sản xuất: Năm 2025 trở về sau, mới 100%</w:t>
            </w:r>
          </w:p>
        </w:tc>
      </w:tr>
      <w:tr w:rsidR="006C44D4" w:rsidRPr="00F82D9F" w14:paraId="4156F00C" w14:textId="77777777" w:rsidTr="001D4E5A">
        <w:tc>
          <w:tcPr>
            <w:tcW w:w="708" w:type="dxa"/>
            <w:vAlign w:val="center"/>
          </w:tcPr>
          <w:p w14:paraId="44CC6881"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2</w:t>
            </w:r>
          </w:p>
        </w:tc>
        <w:tc>
          <w:tcPr>
            <w:tcW w:w="8507" w:type="dxa"/>
            <w:vAlign w:val="center"/>
          </w:tcPr>
          <w:p w14:paraId="70D1F2A7"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Đạt tiêu chuẩn quản lý chất lượng ISO 13485</w:t>
            </w:r>
          </w:p>
        </w:tc>
      </w:tr>
      <w:tr w:rsidR="006C44D4" w:rsidRPr="00F82D9F" w14:paraId="6093B5B9" w14:textId="77777777" w:rsidTr="001D4E5A">
        <w:tc>
          <w:tcPr>
            <w:tcW w:w="708" w:type="dxa"/>
            <w:vAlign w:val="center"/>
          </w:tcPr>
          <w:p w14:paraId="3F43CE1B"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3</w:t>
            </w:r>
          </w:p>
        </w:tc>
        <w:tc>
          <w:tcPr>
            <w:tcW w:w="8507" w:type="dxa"/>
            <w:vAlign w:val="center"/>
          </w:tcPr>
          <w:p w14:paraId="2746C22B"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Đạt tiêu chuẩn CE/EU Certificate hoặc FDA (Mỹ) hoặc MDR hoặc tương đương</w:t>
            </w:r>
          </w:p>
        </w:tc>
      </w:tr>
      <w:tr w:rsidR="006C44D4" w:rsidRPr="00F82D9F" w14:paraId="3EFC7C53" w14:textId="77777777" w:rsidTr="001D4E5A">
        <w:tc>
          <w:tcPr>
            <w:tcW w:w="708" w:type="dxa"/>
            <w:vAlign w:val="center"/>
          </w:tcPr>
          <w:p w14:paraId="1DAF6CB3"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4</w:t>
            </w:r>
          </w:p>
        </w:tc>
        <w:tc>
          <w:tcPr>
            <w:tcW w:w="8507" w:type="dxa"/>
            <w:vAlign w:val="center"/>
          </w:tcPr>
          <w:p w14:paraId="6DE9D77B"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Nguồn điện: Sử dụng điện áp tại Việt Nam</w:t>
            </w:r>
          </w:p>
        </w:tc>
      </w:tr>
      <w:tr w:rsidR="006C44D4" w:rsidRPr="00F82D9F" w14:paraId="2E866444" w14:textId="77777777" w:rsidTr="001D4E5A">
        <w:tc>
          <w:tcPr>
            <w:tcW w:w="708" w:type="dxa"/>
            <w:vAlign w:val="center"/>
          </w:tcPr>
          <w:p w14:paraId="773A52B1"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5</w:t>
            </w:r>
          </w:p>
        </w:tc>
        <w:tc>
          <w:tcPr>
            <w:tcW w:w="8507" w:type="dxa"/>
            <w:vAlign w:val="center"/>
          </w:tcPr>
          <w:p w14:paraId="138348A3"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Môi trường hoạt động:</w:t>
            </w:r>
          </w:p>
        </w:tc>
      </w:tr>
      <w:tr w:rsidR="006C44D4" w:rsidRPr="00F82D9F" w14:paraId="1B2D39C1" w14:textId="77777777" w:rsidTr="001D4E5A">
        <w:tc>
          <w:tcPr>
            <w:tcW w:w="708" w:type="dxa"/>
            <w:vAlign w:val="center"/>
          </w:tcPr>
          <w:p w14:paraId="74C15061" w14:textId="77777777" w:rsidR="006C44D4" w:rsidRPr="00F82D9F" w:rsidRDefault="006C44D4" w:rsidP="00DB4A32">
            <w:pPr>
              <w:spacing w:line="400" w:lineRule="exact"/>
              <w:jc w:val="center"/>
              <w:rPr>
                <w:rFonts w:ascii="Times New Roman" w:hAnsi="Times New Roman" w:cs="Times New Roman"/>
                <w:sz w:val="26"/>
                <w:szCs w:val="26"/>
              </w:rPr>
            </w:pPr>
          </w:p>
        </w:tc>
        <w:tc>
          <w:tcPr>
            <w:tcW w:w="8507" w:type="dxa"/>
            <w:vAlign w:val="center"/>
          </w:tcPr>
          <w:p w14:paraId="3735849D"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Nhiệt độ tối đa: ≥ 20°C</w:t>
            </w:r>
          </w:p>
        </w:tc>
      </w:tr>
      <w:tr w:rsidR="006C44D4" w:rsidRPr="00F82D9F" w14:paraId="13157A94" w14:textId="77777777" w:rsidTr="001D4E5A">
        <w:tc>
          <w:tcPr>
            <w:tcW w:w="708" w:type="dxa"/>
            <w:vAlign w:val="center"/>
          </w:tcPr>
          <w:p w14:paraId="310D55DD" w14:textId="77777777" w:rsidR="006C44D4" w:rsidRPr="00F82D9F" w:rsidRDefault="006C44D4" w:rsidP="00DB4A32">
            <w:pPr>
              <w:spacing w:line="400" w:lineRule="exact"/>
              <w:jc w:val="center"/>
              <w:rPr>
                <w:rFonts w:ascii="Times New Roman" w:hAnsi="Times New Roman" w:cs="Times New Roman"/>
                <w:sz w:val="26"/>
                <w:szCs w:val="26"/>
              </w:rPr>
            </w:pPr>
          </w:p>
        </w:tc>
        <w:tc>
          <w:tcPr>
            <w:tcW w:w="8507" w:type="dxa"/>
            <w:vAlign w:val="center"/>
          </w:tcPr>
          <w:p w14:paraId="67A3D454"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Độ ẩm tối đa: ≥ 60%</w:t>
            </w:r>
          </w:p>
        </w:tc>
      </w:tr>
      <w:tr w:rsidR="006C44D4" w:rsidRPr="00F82D9F" w14:paraId="353E9A35" w14:textId="77777777" w:rsidTr="001D4E5A">
        <w:tc>
          <w:tcPr>
            <w:tcW w:w="708" w:type="dxa"/>
            <w:vAlign w:val="center"/>
          </w:tcPr>
          <w:p w14:paraId="3A0C2DFF"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6</w:t>
            </w:r>
          </w:p>
        </w:tc>
        <w:tc>
          <w:tcPr>
            <w:tcW w:w="8507" w:type="dxa"/>
            <w:vAlign w:val="center"/>
          </w:tcPr>
          <w:p w14:paraId="004D6C41"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Xuất xứ: thuộc một trong các quốc gia thuộc nhóm nước G7</w:t>
            </w:r>
          </w:p>
        </w:tc>
      </w:tr>
      <w:tr w:rsidR="006C44D4" w:rsidRPr="00F82D9F" w14:paraId="589E891F" w14:textId="77777777" w:rsidTr="001D4E5A">
        <w:tc>
          <w:tcPr>
            <w:tcW w:w="708" w:type="dxa"/>
            <w:vAlign w:val="center"/>
          </w:tcPr>
          <w:p w14:paraId="3DAEBD9F"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II</w:t>
            </w:r>
          </w:p>
        </w:tc>
        <w:tc>
          <w:tcPr>
            <w:tcW w:w="8507" w:type="dxa"/>
            <w:vAlign w:val="center"/>
          </w:tcPr>
          <w:p w14:paraId="73AD40DE"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YÊU CẦU CẤU HÌNH</w:t>
            </w:r>
          </w:p>
        </w:tc>
      </w:tr>
      <w:tr w:rsidR="006C44D4" w:rsidRPr="00F82D9F" w14:paraId="5CBBFF6A" w14:textId="77777777" w:rsidTr="001D4E5A">
        <w:tc>
          <w:tcPr>
            <w:tcW w:w="708" w:type="dxa"/>
            <w:vAlign w:val="center"/>
          </w:tcPr>
          <w:p w14:paraId="54FF497F" w14:textId="77777777" w:rsidR="006C44D4" w:rsidRPr="00F82D9F" w:rsidRDefault="006C44D4" w:rsidP="00DB4A32">
            <w:pPr>
              <w:spacing w:line="400" w:lineRule="exact"/>
              <w:jc w:val="center"/>
              <w:rPr>
                <w:rFonts w:ascii="Times New Roman" w:hAnsi="Times New Roman" w:cs="Times New Roman"/>
                <w:sz w:val="26"/>
                <w:szCs w:val="26"/>
              </w:rPr>
            </w:pPr>
          </w:p>
        </w:tc>
        <w:tc>
          <w:tcPr>
            <w:tcW w:w="8507" w:type="dxa"/>
            <w:vAlign w:val="center"/>
          </w:tcPr>
          <w:p w14:paraId="60B361CE"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Lồng ấp sơ sinh kèm phụ kiện tiêu chuẩn, tối thiểu bao gồm:</w:t>
            </w:r>
          </w:p>
        </w:tc>
      </w:tr>
      <w:tr w:rsidR="006C44D4" w:rsidRPr="00F82D9F" w14:paraId="441FEA57" w14:textId="77777777" w:rsidTr="001D4E5A">
        <w:tc>
          <w:tcPr>
            <w:tcW w:w="708" w:type="dxa"/>
            <w:vAlign w:val="center"/>
          </w:tcPr>
          <w:p w14:paraId="33426EB5"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1</w:t>
            </w:r>
          </w:p>
        </w:tc>
        <w:tc>
          <w:tcPr>
            <w:tcW w:w="8507" w:type="dxa"/>
            <w:vAlign w:val="center"/>
          </w:tcPr>
          <w:p w14:paraId="169DF07F"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Máy chính tích hợp bộ điều khiển oxy: 01 cái</w:t>
            </w:r>
          </w:p>
        </w:tc>
      </w:tr>
      <w:tr w:rsidR="006C44D4" w:rsidRPr="00F82D9F" w14:paraId="71352A38" w14:textId="77777777" w:rsidTr="001D4E5A">
        <w:tc>
          <w:tcPr>
            <w:tcW w:w="708" w:type="dxa"/>
            <w:vAlign w:val="center"/>
          </w:tcPr>
          <w:p w14:paraId="176DD9E9"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2</w:t>
            </w:r>
          </w:p>
        </w:tc>
        <w:tc>
          <w:tcPr>
            <w:tcW w:w="8507" w:type="dxa"/>
            <w:vAlign w:val="center"/>
          </w:tcPr>
          <w:p w14:paraId="6C4D6C00"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Chân đế máy dạng tủ 01 cái</w:t>
            </w:r>
          </w:p>
        </w:tc>
      </w:tr>
      <w:tr w:rsidR="006C44D4" w:rsidRPr="00F82D9F" w14:paraId="08DA21B8" w14:textId="77777777" w:rsidTr="001D4E5A">
        <w:tc>
          <w:tcPr>
            <w:tcW w:w="708" w:type="dxa"/>
            <w:vAlign w:val="center"/>
          </w:tcPr>
          <w:p w14:paraId="1FA187AE"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3</w:t>
            </w:r>
          </w:p>
        </w:tc>
        <w:tc>
          <w:tcPr>
            <w:tcW w:w="8507" w:type="dxa"/>
            <w:vAlign w:val="center"/>
          </w:tcPr>
          <w:p w14:paraId="12DECFE4"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Trụ gắn màn hình cảm ứng: 01 cái</w:t>
            </w:r>
          </w:p>
        </w:tc>
      </w:tr>
      <w:tr w:rsidR="006C44D4" w:rsidRPr="00F82D9F" w14:paraId="1D871E88" w14:textId="77777777" w:rsidTr="001D4E5A">
        <w:tc>
          <w:tcPr>
            <w:tcW w:w="708" w:type="dxa"/>
            <w:vAlign w:val="center"/>
          </w:tcPr>
          <w:p w14:paraId="334C32B0"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4</w:t>
            </w:r>
          </w:p>
        </w:tc>
        <w:tc>
          <w:tcPr>
            <w:tcW w:w="8507" w:type="dxa"/>
            <w:vAlign w:val="center"/>
          </w:tcPr>
          <w:p w14:paraId="0D414F2D"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Đầu dò nhiệt độ da 5 mm: 01 cái</w:t>
            </w:r>
          </w:p>
        </w:tc>
      </w:tr>
      <w:tr w:rsidR="006C44D4" w:rsidRPr="00F82D9F" w14:paraId="27747AB1" w14:textId="77777777" w:rsidTr="001D4E5A">
        <w:tc>
          <w:tcPr>
            <w:tcW w:w="708" w:type="dxa"/>
            <w:vAlign w:val="center"/>
          </w:tcPr>
          <w:p w14:paraId="63AB0F30"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5</w:t>
            </w:r>
          </w:p>
        </w:tc>
        <w:tc>
          <w:tcPr>
            <w:tcW w:w="8507" w:type="dxa"/>
            <w:vAlign w:val="center"/>
          </w:tcPr>
          <w:p w14:paraId="34727EBA"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Cảm biến oxy: 02 cái</w:t>
            </w:r>
          </w:p>
        </w:tc>
      </w:tr>
      <w:tr w:rsidR="006C44D4" w:rsidRPr="00F82D9F" w14:paraId="3EC103E1" w14:textId="77777777" w:rsidTr="001D4E5A">
        <w:tc>
          <w:tcPr>
            <w:tcW w:w="708" w:type="dxa"/>
            <w:vAlign w:val="center"/>
          </w:tcPr>
          <w:p w14:paraId="3A9398F7"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6</w:t>
            </w:r>
          </w:p>
        </w:tc>
        <w:tc>
          <w:tcPr>
            <w:tcW w:w="8507" w:type="dxa"/>
            <w:vAlign w:val="center"/>
          </w:tcPr>
          <w:p w14:paraId="4B600C34"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Bộ lọc khí tĩnh điện: 01 cái</w:t>
            </w:r>
          </w:p>
        </w:tc>
      </w:tr>
      <w:tr w:rsidR="006C44D4" w:rsidRPr="00F82D9F" w14:paraId="412A7FC5" w14:textId="77777777" w:rsidTr="001D4E5A">
        <w:tc>
          <w:tcPr>
            <w:tcW w:w="708" w:type="dxa"/>
            <w:vAlign w:val="center"/>
          </w:tcPr>
          <w:p w14:paraId="0DBE922D"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7</w:t>
            </w:r>
          </w:p>
        </w:tc>
        <w:tc>
          <w:tcPr>
            <w:tcW w:w="8507" w:type="dxa"/>
            <w:vAlign w:val="center"/>
          </w:tcPr>
          <w:p w14:paraId="62FA8E1B"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Tấm bọc cửa sổ thao tác: 02 cái</w:t>
            </w:r>
          </w:p>
        </w:tc>
      </w:tr>
      <w:tr w:rsidR="006C44D4" w:rsidRPr="00F82D9F" w14:paraId="33D290FF" w14:textId="77777777" w:rsidTr="001D4E5A">
        <w:tc>
          <w:tcPr>
            <w:tcW w:w="708" w:type="dxa"/>
            <w:vAlign w:val="center"/>
          </w:tcPr>
          <w:p w14:paraId="167479DE"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8</w:t>
            </w:r>
          </w:p>
        </w:tc>
        <w:tc>
          <w:tcPr>
            <w:tcW w:w="8507" w:type="dxa"/>
            <w:vAlign w:val="center"/>
          </w:tcPr>
          <w:p w14:paraId="0D73F033"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Ống nối cấp oxy: 01 cái</w:t>
            </w:r>
          </w:p>
        </w:tc>
      </w:tr>
      <w:tr w:rsidR="006C44D4" w:rsidRPr="00F82D9F" w14:paraId="042343F5" w14:textId="77777777" w:rsidTr="001D4E5A">
        <w:tc>
          <w:tcPr>
            <w:tcW w:w="708" w:type="dxa"/>
            <w:vAlign w:val="center"/>
          </w:tcPr>
          <w:p w14:paraId="30115084"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9</w:t>
            </w:r>
          </w:p>
        </w:tc>
        <w:tc>
          <w:tcPr>
            <w:tcW w:w="8507" w:type="dxa"/>
            <w:vAlign w:val="center"/>
          </w:tcPr>
          <w:p w14:paraId="234AB58A"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Tấm phủ bụi: 01 cái</w:t>
            </w:r>
          </w:p>
        </w:tc>
      </w:tr>
      <w:tr w:rsidR="006C44D4" w:rsidRPr="00F82D9F" w14:paraId="702232E0" w14:textId="77777777" w:rsidTr="001D4E5A">
        <w:tc>
          <w:tcPr>
            <w:tcW w:w="708" w:type="dxa"/>
            <w:vAlign w:val="center"/>
          </w:tcPr>
          <w:p w14:paraId="57F2B2CB"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10</w:t>
            </w:r>
          </w:p>
        </w:tc>
        <w:tc>
          <w:tcPr>
            <w:tcW w:w="8507" w:type="dxa"/>
            <w:vAlign w:val="center"/>
          </w:tcPr>
          <w:p w14:paraId="14C1F6B5"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Khối cảm biến theo máy: 01 bộ</w:t>
            </w:r>
          </w:p>
        </w:tc>
      </w:tr>
      <w:tr w:rsidR="006C44D4" w:rsidRPr="00F82D9F" w14:paraId="5D7E2E49" w14:textId="77777777" w:rsidTr="001D4E5A">
        <w:tc>
          <w:tcPr>
            <w:tcW w:w="708" w:type="dxa"/>
            <w:vAlign w:val="center"/>
          </w:tcPr>
          <w:p w14:paraId="6B06B342"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11</w:t>
            </w:r>
          </w:p>
        </w:tc>
        <w:tc>
          <w:tcPr>
            <w:tcW w:w="8507" w:type="dxa"/>
            <w:vAlign w:val="center"/>
          </w:tcPr>
          <w:p w14:paraId="7B17DCCA"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Tấm chắn bảo vệ em bé: 04 tấm</w:t>
            </w:r>
          </w:p>
        </w:tc>
      </w:tr>
      <w:tr w:rsidR="006C44D4" w:rsidRPr="00F82D9F" w14:paraId="042C0481" w14:textId="77777777" w:rsidTr="001D4E5A">
        <w:tc>
          <w:tcPr>
            <w:tcW w:w="708" w:type="dxa"/>
            <w:vAlign w:val="center"/>
          </w:tcPr>
          <w:p w14:paraId="4CC29EEE"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12</w:t>
            </w:r>
          </w:p>
        </w:tc>
        <w:tc>
          <w:tcPr>
            <w:tcW w:w="8507" w:type="dxa"/>
            <w:vAlign w:val="center"/>
          </w:tcPr>
          <w:p w14:paraId="6157E654"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Tài liệu hướng dẫn sử dụng tiếng Anh và tiếng Việt: 01 bộ</w:t>
            </w:r>
          </w:p>
        </w:tc>
      </w:tr>
      <w:tr w:rsidR="006C44D4" w:rsidRPr="00F82D9F" w14:paraId="4132FC01" w14:textId="77777777" w:rsidTr="001D4E5A">
        <w:tc>
          <w:tcPr>
            <w:tcW w:w="708" w:type="dxa"/>
            <w:vAlign w:val="center"/>
          </w:tcPr>
          <w:p w14:paraId="27B57021"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III</w:t>
            </w:r>
          </w:p>
        </w:tc>
        <w:tc>
          <w:tcPr>
            <w:tcW w:w="8507" w:type="dxa"/>
            <w:vAlign w:val="center"/>
          </w:tcPr>
          <w:p w14:paraId="769B5C5B"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YÊU CẦU CHỈ TIÊU KỸ THUẬT</w:t>
            </w:r>
          </w:p>
        </w:tc>
      </w:tr>
      <w:tr w:rsidR="006C44D4" w:rsidRPr="00F82D9F" w14:paraId="45422F94" w14:textId="77777777" w:rsidTr="001D4E5A">
        <w:tc>
          <w:tcPr>
            <w:tcW w:w="708" w:type="dxa"/>
            <w:vAlign w:val="center"/>
          </w:tcPr>
          <w:p w14:paraId="5BFA9066"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1</w:t>
            </w:r>
          </w:p>
        </w:tc>
        <w:tc>
          <w:tcPr>
            <w:tcW w:w="8507" w:type="dxa"/>
            <w:vAlign w:val="center"/>
          </w:tcPr>
          <w:p w14:paraId="36827152"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Máy chính:</w:t>
            </w:r>
          </w:p>
        </w:tc>
      </w:tr>
      <w:tr w:rsidR="006C44D4" w:rsidRPr="00F82D9F" w14:paraId="58FC93E8" w14:textId="77777777" w:rsidTr="001D4E5A">
        <w:tc>
          <w:tcPr>
            <w:tcW w:w="708" w:type="dxa"/>
            <w:vAlign w:val="center"/>
          </w:tcPr>
          <w:p w14:paraId="172823F9" w14:textId="77777777" w:rsidR="006C44D4" w:rsidRPr="00F82D9F" w:rsidRDefault="006C44D4" w:rsidP="00DB4A32">
            <w:pPr>
              <w:spacing w:line="400" w:lineRule="exact"/>
              <w:jc w:val="center"/>
              <w:rPr>
                <w:rFonts w:ascii="Times New Roman" w:hAnsi="Times New Roman" w:cs="Times New Roman"/>
                <w:sz w:val="26"/>
                <w:szCs w:val="26"/>
              </w:rPr>
            </w:pPr>
          </w:p>
        </w:tc>
        <w:tc>
          <w:tcPr>
            <w:tcW w:w="8507" w:type="dxa"/>
            <w:vAlign w:val="center"/>
          </w:tcPr>
          <w:p w14:paraId="79F8CDD0"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Có tích hợp màn hình điều khiển và theo dõi các chỉ số: cài đặt, theo dõi, thông tin cảnh báo</w:t>
            </w:r>
          </w:p>
        </w:tc>
      </w:tr>
      <w:tr w:rsidR="006C44D4" w:rsidRPr="00F82D9F" w14:paraId="67DBE9BC" w14:textId="77777777" w:rsidTr="001D4E5A">
        <w:tc>
          <w:tcPr>
            <w:tcW w:w="708" w:type="dxa"/>
            <w:vAlign w:val="center"/>
          </w:tcPr>
          <w:p w14:paraId="6CC3021F" w14:textId="77777777" w:rsidR="006C44D4" w:rsidRPr="00F82D9F" w:rsidRDefault="006C44D4" w:rsidP="00DB4A32">
            <w:pPr>
              <w:spacing w:line="400" w:lineRule="exact"/>
              <w:jc w:val="center"/>
              <w:rPr>
                <w:rFonts w:ascii="Times New Roman" w:hAnsi="Times New Roman" w:cs="Times New Roman"/>
                <w:sz w:val="26"/>
                <w:szCs w:val="26"/>
              </w:rPr>
            </w:pPr>
          </w:p>
        </w:tc>
        <w:tc>
          <w:tcPr>
            <w:tcW w:w="8507" w:type="dxa"/>
            <w:vAlign w:val="center"/>
          </w:tcPr>
          <w:p w14:paraId="10354D1C"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Có cơ chế kiểm soát nhiệt độ.</w:t>
            </w:r>
          </w:p>
        </w:tc>
      </w:tr>
      <w:tr w:rsidR="006C44D4" w:rsidRPr="00F82D9F" w14:paraId="565AA2ED" w14:textId="77777777" w:rsidTr="001D4E5A">
        <w:tc>
          <w:tcPr>
            <w:tcW w:w="708" w:type="dxa"/>
            <w:vAlign w:val="center"/>
          </w:tcPr>
          <w:p w14:paraId="7AA2C4D5" w14:textId="77777777" w:rsidR="006C44D4" w:rsidRPr="00F82D9F" w:rsidRDefault="006C44D4" w:rsidP="00DB4A32">
            <w:pPr>
              <w:spacing w:line="400" w:lineRule="exact"/>
              <w:jc w:val="center"/>
              <w:rPr>
                <w:rFonts w:ascii="Times New Roman" w:hAnsi="Times New Roman" w:cs="Times New Roman"/>
                <w:sz w:val="26"/>
                <w:szCs w:val="26"/>
              </w:rPr>
            </w:pPr>
          </w:p>
        </w:tc>
        <w:tc>
          <w:tcPr>
            <w:tcW w:w="8507" w:type="dxa"/>
            <w:vAlign w:val="center"/>
          </w:tcPr>
          <w:p w14:paraId="51662307"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Có chế độ màn khí để hạn chế mất nhiệt khi mở cửa lồng.</w:t>
            </w:r>
          </w:p>
        </w:tc>
      </w:tr>
      <w:tr w:rsidR="006C44D4" w:rsidRPr="00F82D9F" w14:paraId="14BC0D99" w14:textId="77777777" w:rsidTr="001D4E5A">
        <w:tc>
          <w:tcPr>
            <w:tcW w:w="708" w:type="dxa"/>
            <w:vAlign w:val="center"/>
          </w:tcPr>
          <w:p w14:paraId="6E2940B3" w14:textId="77777777" w:rsidR="006C44D4" w:rsidRPr="00F82D9F" w:rsidRDefault="006C44D4" w:rsidP="00DB4A32">
            <w:pPr>
              <w:spacing w:line="400" w:lineRule="exact"/>
              <w:jc w:val="center"/>
              <w:rPr>
                <w:rFonts w:ascii="Times New Roman" w:hAnsi="Times New Roman" w:cs="Times New Roman"/>
                <w:sz w:val="26"/>
                <w:szCs w:val="26"/>
              </w:rPr>
            </w:pPr>
          </w:p>
        </w:tc>
        <w:tc>
          <w:tcPr>
            <w:tcW w:w="8507" w:type="dxa"/>
            <w:vAlign w:val="center"/>
          </w:tcPr>
          <w:p w14:paraId="3FA414BB"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Có hiển thị các thông số nhiệt độ, độ ẩm, nồng đồ oxy theo dạng đồ thị diễn tiến.</w:t>
            </w:r>
          </w:p>
        </w:tc>
      </w:tr>
      <w:tr w:rsidR="006C44D4" w:rsidRPr="00F82D9F" w14:paraId="2DC1E273" w14:textId="77777777" w:rsidTr="001D4E5A">
        <w:tc>
          <w:tcPr>
            <w:tcW w:w="708" w:type="dxa"/>
            <w:vAlign w:val="center"/>
          </w:tcPr>
          <w:p w14:paraId="0D625AE3" w14:textId="77777777" w:rsidR="006C44D4" w:rsidRPr="00F82D9F" w:rsidRDefault="006C44D4" w:rsidP="00DB4A32">
            <w:pPr>
              <w:spacing w:line="400" w:lineRule="exact"/>
              <w:jc w:val="center"/>
              <w:rPr>
                <w:rFonts w:ascii="Times New Roman" w:hAnsi="Times New Roman" w:cs="Times New Roman"/>
                <w:sz w:val="26"/>
                <w:szCs w:val="26"/>
              </w:rPr>
            </w:pPr>
          </w:p>
        </w:tc>
        <w:tc>
          <w:tcPr>
            <w:tcW w:w="8507" w:type="dxa"/>
            <w:vAlign w:val="center"/>
          </w:tcPr>
          <w:p w14:paraId="114561B4"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Các bộ phận có thể tháo rời được.</w:t>
            </w:r>
          </w:p>
        </w:tc>
      </w:tr>
      <w:tr w:rsidR="006C44D4" w:rsidRPr="00F82D9F" w14:paraId="1D2338DE" w14:textId="77777777" w:rsidTr="001D4E5A">
        <w:tc>
          <w:tcPr>
            <w:tcW w:w="708" w:type="dxa"/>
            <w:vAlign w:val="center"/>
          </w:tcPr>
          <w:p w14:paraId="02192821" w14:textId="77777777" w:rsidR="006C44D4" w:rsidRPr="00F82D9F" w:rsidRDefault="006C44D4" w:rsidP="00DB4A32">
            <w:pPr>
              <w:spacing w:line="400" w:lineRule="exact"/>
              <w:jc w:val="center"/>
              <w:rPr>
                <w:rFonts w:ascii="Times New Roman" w:hAnsi="Times New Roman" w:cs="Times New Roman"/>
                <w:sz w:val="26"/>
                <w:szCs w:val="26"/>
              </w:rPr>
            </w:pPr>
          </w:p>
        </w:tc>
        <w:tc>
          <w:tcPr>
            <w:tcW w:w="8507" w:type="dxa"/>
            <w:vAlign w:val="center"/>
          </w:tcPr>
          <w:p w14:paraId="1A251F01"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Có tích hợp đồng hồ hiển thị ngày giờ thời gian thực.</w:t>
            </w:r>
          </w:p>
        </w:tc>
      </w:tr>
      <w:tr w:rsidR="006C44D4" w:rsidRPr="00F82D9F" w14:paraId="3F87EC38" w14:textId="77777777" w:rsidTr="001D4E5A">
        <w:tc>
          <w:tcPr>
            <w:tcW w:w="708" w:type="dxa"/>
            <w:vAlign w:val="center"/>
          </w:tcPr>
          <w:p w14:paraId="6B495C69" w14:textId="77777777" w:rsidR="006C44D4" w:rsidRPr="00F82D9F" w:rsidRDefault="006C44D4" w:rsidP="00DB4A32">
            <w:pPr>
              <w:spacing w:line="400" w:lineRule="exact"/>
              <w:jc w:val="center"/>
              <w:rPr>
                <w:rFonts w:ascii="Times New Roman" w:hAnsi="Times New Roman" w:cs="Times New Roman"/>
                <w:sz w:val="26"/>
                <w:szCs w:val="26"/>
              </w:rPr>
            </w:pPr>
          </w:p>
        </w:tc>
        <w:tc>
          <w:tcPr>
            <w:tcW w:w="8507" w:type="dxa"/>
            <w:vAlign w:val="center"/>
          </w:tcPr>
          <w:p w14:paraId="786B1816"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Cổng thao tác: ≥ 6 cổng.</w:t>
            </w:r>
          </w:p>
        </w:tc>
      </w:tr>
      <w:tr w:rsidR="006C44D4" w:rsidRPr="00F82D9F" w14:paraId="73348994" w14:textId="77777777" w:rsidTr="001D4E5A">
        <w:tc>
          <w:tcPr>
            <w:tcW w:w="708" w:type="dxa"/>
            <w:vAlign w:val="center"/>
          </w:tcPr>
          <w:p w14:paraId="5C7DED4B" w14:textId="77777777" w:rsidR="006C44D4" w:rsidRPr="00F82D9F" w:rsidRDefault="006C44D4" w:rsidP="00DB4A32">
            <w:pPr>
              <w:spacing w:line="400" w:lineRule="exact"/>
              <w:jc w:val="center"/>
              <w:rPr>
                <w:rFonts w:ascii="Times New Roman" w:hAnsi="Times New Roman" w:cs="Times New Roman"/>
                <w:sz w:val="26"/>
                <w:szCs w:val="26"/>
              </w:rPr>
            </w:pPr>
          </w:p>
        </w:tc>
        <w:tc>
          <w:tcPr>
            <w:tcW w:w="8507" w:type="dxa"/>
            <w:vAlign w:val="center"/>
          </w:tcPr>
          <w:p w14:paraId="660544FD"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Có cổng luồn ống/dây.</w:t>
            </w:r>
          </w:p>
        </w:tc>
      </w:tr>
      <w:tr w:rsidR="006C44D4" w:rsidRPr="00F82D9F" w14:paraId="57F4229B" w14:textId="77777777" w:rsidTr="001D4E5A">
        <w:tc>
          <w:tcPr>
            <w:tcW w:w="708" w:type="dxa"/>
            <w:vAlign w:val="center"/>
          </w:tcPr>
          <w:p w14:paraId="418EF3A4" w14:textId="77777777" w:rsidR="006C44D4" w:rsidRPr="00F82D9F" w:rsidRDefault="006C44D4" w:rsidP="00DB4A32">
            <w:pPr>
              <w:spacing w:line="400" w:lineRule="exact"/>
              <w:jc w:val="center"/>
              <w:rPr>
                <w:rFonts w:ascii="Times New Roman" w:hAnsi="Times New Roman" w:cs="Times New Roman"/>
                <w:sz w:val="26"/>
                <w:szCs w:val="26"/>
              </w:rPr>
            </w:pPr>
          </w:p>
        </w:tc>
        <w:tc>
          <w:tcPr>
            <w:tcW w:w="8507" w:type="dxa"/>
            <w:vAlign w:val="center"/>
          </w:tcPr>
          <w:p w14:paraId="2425C49B"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Chân máy dạng tủ, bánh xe di chuyển có khoá</w:t>
            </w:r>
          </w:p>
        </w:tc>
      </w:tr>
      <w:tr w:rsidR="006C44D4" w:rsidRPr="00F82D9F" w14:paraId="31495EC2" w14:textId="77777777" w:rsidTr="001D4E5A">
        <w:tc>
          <w:tcPr>
            <w:tcW w:w="708" w:type="dxa"/>
            <w:vAlign w:val="center"/>
          </w:tcPr>
          <w:p w14:paraId="4BE08C45" w14:textId="77777777" w:rsidR="006C44D4" w:rsidRPr="00F82D9F" w:rsidRDefault="006C44D4" w:rsidP="00DB4A32">
            <w:pPr>
              <w:spacing w:line="400" w:lineRule="exact"/>
              <w:jc w:val="center"/>
              <w:rPr>
                <w:rFonts w:ascii="Times New Roman" w:hAnsi="Times New Roman" w:cs="Times New Roman"/>
                <w:sz w:val="26"/>
                <w:szCs w:val="26"/>
              </w:rPr>
            </w:pPr>
          </w:p>
        </w:tc>
        <w:tc>
          <w:tcPr>
            <w:tcW w:w="8507" w:type="dxa"/>
            <w:vAlign w:val="center"/>
          </w:tcPr>
          <w:p w14:paraId="0072057E"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Màn hình cảm ứng màu: ≥ 7 inches.</w:t>
            </w:r>
          </w:p>
        </w:tc>
      </w:tr>
      <w:tr w:rsidR="006C44D4" w:rsidRPr="00F82D9F" w14:paraId="232822C3" w14:textId="77777777" w:rsidTr="001D4E5A">
        <w:tc>
          <w:tcPr>
            <w:tcW w:w="708" w:type="dxa"/>
            <w:vAlign w:val="center"/>
          </w:tcPr>
          <w:p w14:paraId="66C503DB" w14:textId="77777777" w:rsidR="006C44D4" w:rsidRPr="00F82D9F" w:rsidRDefault="006C44D4" w:rsidP="00DB4A32">
            <w:pPr>
              <w:spacing w:line="400" w:lineRule="exact"/>
              <w:jc w:val="center"/>
              <w:rPr>
                <w:rFonts w:ascii="Times New Roman" w:hAnsi="Times New Roman" w:cs="Times New Roman"/>
                <w:sz w:val="26"/>
                <w:szCs w:val="26"/>
              </w:rPr>
            </w:pPr>
          </w:p>
        </w:tc>
        <w:tc>
          <w:tcPr>
            <w:tcW w:w="8507" w:type="dxa"/>
            <w:vAlign w:val="center"/>
          </w:tcPr>
          <w:p w14:paraId="2F31C38F"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Có các phím chức năng trên màn hình cảm ứng.</w:t>
            </w:r>
          </w:p>
        </w:tc>
      </w:tr>
      <w:tr w:rsidR="006C44D4" w:rsidRPr="00F82D9F" w14:paraId="654E404A" w14:textId="77777777" w:rsidTr="001D4E5A">
        <w:tc>
          <w:tcPr>
            <w:tcW w:w="708" w:type="dxa"/>
            <w:vAlign w:val="center"/>
          </w:tcPr>
          <w:p w14:paraId="55CA5633"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2</w:t>
            </w:r>
          </w:p>
        </w:tc>
        <w:tc>
          <w:tcPr>
            <w:tcW w:w="8507" w:type="dxa"/>
            <w:vAlign w:val="center"/>
          </w:tcPr>
          <w:p w14:paraId="4E59C7AE"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Kiểm soát nhiệt độ:</w:t>
            </w:r>
          </w:p>
        </w:tc>
      </w:tr>
      <w:tr w:rsidR="006C44D4" w:rsidRPr="00F82D9F" w14:paraId="25FFF229" w14:textId="77777777" w:rsidTr="001D4E5A">
        <w:tc>
          <w:tcPr>
            <w:tcW w:w="708" w:type="dxa"/>
            <w:vAlign w:val="center"/>
          </w:tcPr>
          <w:p w14:paraId="06054E2C" w14:textId="77777777" w:rsidR="006C44D4" w:rsidRPr="00F82D9F" w:rsidRDefault="006C44D4" w:rsidP="00DB4A32">
            <w:pPr>
              <w:spacing w:line="400" w:lineRule="exact"/>
              <w:jc w:val="center"/>
              <w:rPr>
                <w:rFonts w:ascii="Times New Roman" w:hAnsi="Times New Roman" w:cs="Times New Roman"/>
                <w:sz w:val="26"/>
                <w:szCs w:val="26"/>
              </w:rPr>
            </w:pPr>
          </w:p>
        </w:tc>
        <w:tc>
          <w:tcPr>
            <w:tcW w:w="8507" w:type="dxa"/>
            <w:vAlign w:val="center"/>
          </w:tcPr>
          <w:p w14:paraId="1494A80F"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Có thể cắm cùng lúc 02 đầu dò nhiệt độ</w:t>
            </w:r>
          </w:p>
        </w:tc>
      </w:tr>
      <w:tr w:rsidR="006C44D4" w:rsidRPr="00F82D9F" w14:paraId="7BACA281" w14:textId="77777777" w:rsidTr="001D4E5A">
        <w:tc>
          <w:tcPr>
            <w:tcW w:w="708" w:type="dxa"/>
            <w:vAlign w:val="center"/>
          </w:tcPr>
          <w:p w14:paraId="66F9D6E6" w14:textId="77777777" w:rsidR="006C44D4" w:rsidRPr="00F82D9F" w:rsidRDefault="006C44D4" w:rsidP="00DB4A32">
            <w:pPr>
              <w:spacing w:line="400" w:lineRule="exact"/>
              <w:jc w:val="center"/>
              <w:rPr>
                <w:rFonts w:ascii="Times New Roman" w:hAnsi="Times New Roman" w:cs="Times New Roman"/>
                <w:sz w:val="26"/>
                <w:szCs w:val="26"/>
              </w:rPr>
            </w:pPr>
          </w:p>
        </w:tc>
        <w:tc>
          <w:tcPr>
            <w:tcW w:w="8507" w:type="dxa"/>
            <w:vAlign w:val="center"/>
          </w:tcPr>
          <w:p w14:paraId="19B624C0"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Sai số nhiệt độ đo được trong khoảng nhiệt độ từ ≤ 30°C đến ≥ 42°C: trong khoảng ± ≤ 0.5°C</w:t>
            </w:r>
          </w:p>
        </w:tc>
      </w:tr>
      <w:tr w:rsidR="006C44D4" w:rsidRPr="00F82D9F" w14:paraId="565E070F" w14:textId="77777777" w:rsidTr="001D4E5A">
        <w:tc>
          <w:tcPr>
            <w:tcW w:w="708" w:type="dxa"/>
            <w:vAlign w:val="center"/>
          </w:tcPr>
          <w:p w14:paraId="28E31704" w14:textId="77777777" w:rsidR="006C44D4" w:rsidRPr="00F82D9F" w:rsidRDefault="006C44D4" w:rsidP="00DB4A32">
            <w:pPr>
              <w:spacing w:line="400" w:lineRule="exact"/>
              <w:jc w:val="center"/>
              <w:rPr>
                <w:rFonts w:ascii="Times New Roman" w:hAnsi="Times New Roman" w:cs="Times New Roman"/>
                <w:sz w:val="26"/>
                <w:szCs w:val="26"/>
              </w:rPr>
            </w:pPr>
          </w:p>
        </w:tc>
        <w:tc>
          <w:tcPr>
            <w:tcW w:w="8507" w:type="dxa"/>
            <w:vAlign w:val="center"/>
          </w:tcPr>
          <w:p w14:paraId="2AF6BA83"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Nhiệt độ trẻ:</w:t>
            </w:r>
          </w:p>
        </w:tc>
      </w:tr>
      <w:tr w:rsidR="006C44D4" w:rsidRPr="00F82D9F" w14:paraId="21D4CD84" w14:textId="77777777" w:rsidTr="001D4E5A">
        <w:tc>
          <w:tcPr>
            <w:tcW w:w="708" w:type="dxa"/>
            <w:vAlign w:val="center"/>
          </w:tcPr>
          <w:p w14:paraId="7041B19F" w14:textId="77777777" w:rsidR="006C44D4" w:rsidRPr="00F82D9F" w:rsidRDefault="006C44D4" w:rsidP="00DB4A32">
            <w:pPr>
              <w:spacing w:line="400" w:lineRule="exact"/>
              <w:jc w:val="center"/>
              <w:rPr>
                <w:rFonts w:ascii="Times New Roman" w:hAnsi="Times New Roman" w:cs="Times New Roman"/>
                <w:sz w:val="26"/>
                <w:szCs w:val="26"/>
              </w:rPr>
            </w:pPr>
          </w:p>
        </w:tc>
        <w:tc>
          <w:tcPr>
            <w:tcW w:w="8507" w:type="dxa"/>
            <w:vAlign w:val="center"/>
          </w:tcPr>
          <w:p w14:paraId="23482589"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Dải nhiệt độ: ≤ 35 đến ≥ 37.5 °C</w:t>
            </w:r>
          </w:p>
        </w:tc>
      </w:tr>
      <w:tr w:rsidR="006C44D4" w:rsidRPr="00F82D9F" w14:paraId="4A2DEAEF" w14:textId="77777777" w:rsidTr="001D4E5A">
        <w:tc>
          <w:tcPr>
            <w:tcW w:w="708" w:type="dxa"/>
            <w:vAlign w:val="center"/>
          </w:tcPr>
          <w:p w14:paraId="7BDD0522" w14:textId="77777777" w:rsidR="006C44D4" w:rsidRPr="00F82D9F" w:rsidRDefault="006C44D4" w:rsidP="00DB4A32">
            <w:pPr>
              <w:spacing w:line="400" w:lineRule="exact"/>
              <w:jc w:val="center"/>
              <w:rPr>
                <w:rFonts w:ascii="Times New Roman" w:hAnsi="Times New Roman" w:cs="Times New Roman"/>
                <w:sz w:val="26"/>
                <w:szCs w:val="26"/>
              </w:rPr>
            </w:pPr>
          </w:p>
        </w:tc>
        <w:tc>
          <w:tcPr>
            <w:tcW w:w="8507" w:type="dxa"/>
            <w:vAlign w:val="center"/>
          </w:tcPr>
          <w:p w14:paraId="691AF4CA"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Bước điều chỉnh: ≤ 0.1°C</w:t>
            </w:r>
          </w:p>
        </w:tc>
      </w:tr>
      <w:tr w:rsidR="006C44D4" w:rsidRPr="00F82D9F" w14:paraId="718F9F2D" w14:textId="77777777" w:rsidTr="001D4E5A">
        <w:tc>
          <w:tcPr>
            <w:tcW w:w="708" w:type="dxa"/>
            <w:vAlign w:val="center"/>
          </w:tcPr>
          <w:p w14:paraId="5E9AAED6" w14:textId="77777777" w:rsidR="006C44D4" w:rsidRPr="00F82D9F" w:rsidRDefault="006C44D4" w:rsidP="00DB4A32">
            <w:pPr>
              <w:spacing w:line="400" w:lineRule="exact"/>
              <w:jc w:val="center"/>
              <w:rPr>
                <w:rFonts w:ascii="Times New Roman" w:hAnsi="Times New Roman" w:cs="Times New Roman"/>
                <w:sz w:val="26"/>
                <w:szCs w:val="26"/>
              </w:rPr>
            </w:pPr>
          </w:p>
        </w:tc>
        <w:tc>
          <w:tcPr>
            <w:tcW w:w="8507" w:type="dxa"/>
            <w:vAlign w:val="center"/>
          </w:tcPr>
          <w:p w14:paraId="6F3223AD"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Nhiệt độ lồng:</w:t>
            </w:r>
          </w:p>
        </w:tc>
      </w:tr>
      <w:tr w:rsidR="006C44D4" w:rsidRPr="00F82D9F" w14:paraId="1F0BEE54" w14:textId="77777777" w:rsidTr="001D4E5A">
        <w:tc>
          <w:tcPr>
            <w:tcW w:w="708" w:type="dxa"/>
            <w:vAlign w:val="center"/>
          </w:tcPr>
          <w:p w14:paraId="2DDA80F4" w14:textId="77777777" w:rsidR="006C44D4" w:rsidRPr="00F82D9F" w:rsidRDefault="006C44D4" w:rsidP="00DB4A32">
            <w:pPr>
              <w:spacing w:line="400" w:lineRule="exact"/>
              <w:jc w:val="center"/>
              <w:rPr>
                <w:rFonts w:ascii="Times New Roman" w:hAnsi="Times New Roman" w:cs="Times New Roman"/>
                <w:sz w:val="26"/>
                <w:szCs w:val="26"/>
              </w:rPr>
            </w:pPr>
          </w:p>
        </w:tc>
        <w:tc>
          <w:tcPr>
            <w:tcW w:w="8507" w:type="dxa"/>
            <w:vAlign w:val="center"/>
          </w:tcPr>
          <w:p w14:paraId="3291D101"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Dải nhiệt độ lồng: ≤ 25 đến ≥ 37°C</w:t>
            </w:r>
          </w:p>
        </w:tc>
      </w:tr>
      <w:tr w:rsidR="006C44D4" w:rsidRPr="00F82D9F" w14:paraId="660E30A8" w14:textId="77777777" w:rsidTr="001D4E5A">
        <w:tc>
          <w:tcPr>
            <w:tcW w:w="708" w:type="dxa"/>
            <w:vAlign w:val="center"/>
          </w:tcPr>
          <w:p w14:paraId="27C2D3A0" w14:textId="77777777" w:rsidR="006C44D4" w:rsidRPr="00F82D9F" w:rsidRDefault="006C44D4" w:rsidP="00DB4A32">
            <w:pPr>
              <w:spacing w:line="400" w:lineRule="exact"/>
              <w:jc w:val="center"/>
              <w:rPr>
                <w:rFonts w:ascii="Times New Roman" w:hAnsi="Times New Roman" w:cs="Times New Roman"/>
                <w:sz w:val="26"/>
                <w:szCs w:val="26"/>
              </w:rPr>
            </w:pPr>
          </w:p>
        </w:tc>
        <w:tc>
          <w:tcPr>
            <w:tcW w:w="8507" w:type="dxa"/>
            <w:vAlign w:val="center"/>
          </w:tcPr>
          <w:p w14:paraId="783D630F"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Bước điều chỉnh: ≤ 0.1°C</w:t>
            </w:r>
          </w:p>
        </w:tc>
      </w:tr>
      <w:tr w:rsidR="006C44D4" w:rsidRPr="00F82D9F" w14:paraId="35391E88" w14:textId="77777777" w:rsidTr="001D4E5A">
        <w:tc>
          <w:tcPr>
            <w:tcW w:w="708" w:type="dxa"/>
            <w:vAlign w:val="center"/>
          </w:tcPr>
          <w:p w14:paraId="496D80C3" w14:textId="77777777" w:rsidR="006C44D4" w:rsidRPr="00F82D9F" w:rsidRDefault="006C44D4" w:rsidP="00DB4A32">
            <w:pPr>
              <w:spacing w:line="400" w:lineRule="exact"/>
              <w:jc w:val="center"/>
              <w:rPr>
                <w:rFonts w:ascii="Times New Roman" w:hAnsi="Times New Roman" w:cs="Times New Roman"/>
                <w:sz w:val="26"/>
                <w:szCs w:val="26"/>
              </w:rPr>
            </w:pPr>
          </w:p>
        </w:tc>
        <w:tc>
          <w:tcPr>
            <w:tcW w:w="8507" w:type="dxa"/>
            <w:vAlign w:val="center"/>
          </w:tcPr>
          <w:p w14:paraId="08F1899E"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Độ ẩm:</w:t>
            </w:r>
          </w:p>
        </w:tc>
      </w:tr>
      <w:tr w:rsidR="006C44D4" w:rsidRPr="00F82D9F" w14:paraId="7A4B452D" w14:textId="77777777" w:rsidTr="001D4E5A">
        <w:tc>
          <w:tcPr>
            <w:tcW w:w="708" w:type="dxa"/>
            <w:vAlign w:val="center"/>
          </w:tcPr>
          <w:p w14:paraId="6B5520B8" w14:textId="77777777" w:rsidR="006C44D4" w:rsidRPr="00F82D9F" w:rsidRDefault="006C44D4" w:rsidP="00DB4A32">
            <w:pPr>
              <w:spacing w:line="400" w:lineRule="exact"/>
              <w:jc w:val="center"/>
              <w:rPr>
                <w:rFonts w:ascii="Times New Roman" w:hAnsi="Times New Roman" w:cs="Times New Roman"/>
                <w:sz w:val="26"/>
                <w:szCs w:val="26"/>
              </w:rPr>
            </w:pPr>
          </w:p>
        </w:tc>
        <w:tc>
          <w:tcPr>
            <w:tcW w:w="8507" w:type="dxa"/>
            <w:vAlign w:val="center"/>
          </w:tcPr>
          <w:p w14:paraId="3BD52077"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Độ ẩm lồng: ≤ 45 đến ≥ 85%</w:t>
            </w:r>
          </w:p>
        </w:tc>
      </w:tr>
      <w:tr w:rsidR="006C44D4" w:rsidRPr="00F82D9F" w14:paraId="5FEE3BED" w14:textId="77777777" w:rsidTr="001D4E5A">
        <w:tc>
          <w:tcPr>
            <w:tcW w:w="708" w:type="dxa"/>
            <w:vAlign w:val="center"/>
          </w:tcPr>
          <w:p w14:paraId="34A9C848" w14:textId="77777777" w:rsidR="006C44D4" w:rsidRPr="00F82D9F" w:rsidRDefault="006C44D4" w:rsidP="00DB4A32">
            <w:pPr>
              <w:spacing w:line="400" w:lineRule="exact"/>
              <w:jc w:val="center"/>
              <w:rPr>
                <w:rFonts w:ascii="Times New Roman" w:hAnsi="Times New Roman" w:cs="Times New Roman"/>
                <w:sz w:val="26"/>
                <w:szCs w:val="26"/>
              </w:rPr>
            </w:pPr>
          </w:p>
        </w:tc>
        <w:tc>
          <w:tcPr>
            <w:tcW w:w="8507" w:type="dxa"/>
            <w:vAlign w:val="center"/>
          </w:tcPr>
          <w:p w14:paraId="70755296"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Bước điều chỉnh: ≤ 5%</w:t>
            </w:r>
          </w:p>
        </w:tc>
      </w:tr>
      <w:tr w:rsidR="006C44D4" w:rsidRPr="00F82D9F" w14:paraId="2CE1CF23" w14:textId="77777777" w:rsidTr="001D4E5A">
        <w:tc>
          <w:tcPr>
            <w:tcW w:w="708" w:type="dxa"/>
            <w:vAlign w:val="center"/>
          </w:tcPr>
          <w:p w14:paraId="517DE19E"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3</w:t>
            </w:r>
          </w:p>
        </w:tc>
        <w:tc>
          <w:tcPr>
            <w:tcW w:w="8507" w:type="dxa"/>
            <w:vAlign w:val="center"/>
          </w:tcPr>
          <w:p w14:paraId="6545412A"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Hệ thống an toàn và cảnh báo:</w:t>
            </w:r>
          </w:p>
        </w:tc>
      </w:tr>
      <w:tr w:rsidR="006C44D4" w:rsidRPr="00F82D9F" w14:paraId="7AB31171" w14:textId="77777777" w:rsidTr="001D4E5A">
        <w:tc>
          <w:tcPr>
            <w:tcW w:w="708" w:type="dxa"/>
            <w:vAlign w:val="center"/>
          </w:tcPr>
          <w:p w14:paraId="6DD43440" w14:textId="77777777" w:rsidR="006C44D4" w:rsidRPr="00F82D9F" w:rsidRDefault="006C44D4" w:rsidP="00DB4A32">
            <w:pPr>
              <w:spacing w:line="400" w:lineRule="exact"/>
              <w:jc w:val="center"/>
              <w:rPr>
                <w:rFonts w:ascii="Times New Roman" w:hAnsi="Times New Roman" w:cs="Times New Roman"/>
                <w:sz w:val="26"/>
                <w:szCs w:val="26"/>
              </w:rPr>
            </w:pPr>
          </w:p>
        </w:tc>
        <w:tc>
          <w:tcPr>
            <w:tcW w:w="8507" w:type="dxa"/>
            <w:vAlign w:val="center"/>
          </w:tcPr>
          <w:p w14:paraId="00E5607B"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Có tính năng tắt báo động bằng phím hoặc cảm biến không chạm thiết bị.</w:t>
            </w:r>
          </w:p>
        </w:tc>
      </w:tr>
      <w:tr w:rsidR="006C44D4" w:rsidRPr="00F82D9F" w14:paraId="6BB1E3D9" w14:textId="77777777" w:rsidTr="001D4E5A">
        <w:tc>
          <w:tcPr>
            <w:tcW w:w="708" w:type="dxa"/>
            <w:vAlign w:val="center"/>
          </w:tcPr>
          <w:p w14:paraId="42B1162F" w14:textId="77777777" w:rsidR="006C44D4" w:rsidRPr="00F82D9F" w:rsidRDefault="006C44D4" w:rsidP="00DB4A32">
            <w:pPr>
              <w:spacing w:line="400" w:lineRule="exact"/>
              <w:jc w:val="center"/>
              <w:rPr>
                <w:rFonts w:ascii="Times New Roman" w:hAnsi="Times New Roman" w:cs="Times New Roman"/>
                <w:sz w:val="26"/>
                <w:szCs w:val="26"/>
              </w:rPr>
            </w:pPr>
          </w:p>
        </w:tc>
        <w:tc>
          <w:tcPr>
            <w:tcW w:w="8507" w:type="dxa"/>
            <w:vAlign w:val="center"/>
          </w:tcPr>
          <w:p w14:paraId="1EACF14D"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Có chức báo động các lỗi hệ thống khi khởi động</w:t>
            </w:r>
          </w:p>
        </w:tc>
      </w:tr>
      <w:tr w:rsidR="006C44D4" w:rsidRPr="00F82D9F" w14:paraId="75AA1C74" w14:textId="77777777" w:rsidTr="001D4E5A">
        <w:tc>
          <w:tcPr>
            <w:tcW w:w="708" w:type="dxa"/>
            <w:vAlign w:val="center"/>
          </w:tcPr>
          <w:p w14:paraId="227EE39C" w14:textId="77777777" w:rsidR="006C44D4" w:rsidRPr="00F82D9F" w:rsidRDefault="006C44D4" w:rsidP="00DB4A32">
            <w:pPr>
              <w:spacing w:line="400" w:lineRule="exact"/>
              <w:jc w:val="center"/>
              <w:rPr>
                <w:rFonts w:ascii="Times New Roman" w:hAnsi="Times New Roman" w:cs="Times New Roman"/>
                <w:sz w:val="26"/>
                <w:szCs w:val="26"/>
              </w:rPr>
            </w:pPr>
          </w:p>
        </w:tc>
        <w:tc>
          <w:tcPr>
            <w:tcW w:w="8507" w:type="dxa"/>
            <w:vAlign w:val="center"/>
          </w:tcPr>
          <w:p w14:paraId="78EEA12C"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Có các cảnh báo bằng âm thanh và tín hiệu cho các trường hợp sau:</w:t>
            </w:r>
          </w:p>
        </w:tc>
      </w:tr>
      <w:tr w:rsidR="006C44D4" w:rsidRPr="00F82D9F" w14:paraId="798A6913" w14:textId="77777777" w:rsidTr="001D4E5A">
        <w:tc>
          <w:tcPr>
            <w:tcW w:w="708" w:type="dxa"/>
            <w:vAlign w:val="center"/>
          </w:tcPr>
          <w:p w14:paraId="1A127791" w14:textId="77777777" w:rsidR="006C44D4" w:rsidRPr="00F82D9F" w:rsidRDefault="006C44D4" w:rsidP="00DB4A32">
            <w:pPr>
              <w:spacing w:line="400" w:lineRule="exact"/>
              <w:jc w:val="center"/>
              <w:rPr>
                <w:rFonts w:ascii="Times New Roman" w:hAnsi="Times New Roman" w:cs="Times New Roman"/>
                <w:sz w:val="26"/>
                <w:szCs w:val="26"/>
              </w:rPr>
            </w:pPr>
          </w:p>
        </w:tc>
        <w:tc>
          <w:tcPr>
            <w:tcW w:w="8507" w:type="dxa"/>
            <w:vAlign w:val="center"/>
          </w:tcPr>
          <w:p w14:paraId="5181BF08"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Lỗi đầu dò nhiệt độ</w:t>
            </w:r>
          </w:p>
        </w:tc>
      </w:tr>
      <w:tr w:rsidR="006C44D4" w:rsidRPr="00F82D9F" w14:paraId="4616A028" w14:textId="77777777" w:rsidTr="001D4E5A">
        <w:tc>
          <w:tcPr>
            <w:tcW w:w="708" w:type="dxa"/>
            <w:vAlign w:val="center"/>
          </w:tcPr>
          <w:p w14:paraId="4DEDEF91" w14:textId="77777777" w:rsidR="006C44D4" w:rsidRPr="00F82D9F" w:rsidRDefault="006C44D4" w:rsidP="00DB4A32">
            <w:pPr>
              <w:spacing w:line="400" w:lineRule="exact"/>
              <w:jc w:val="center"/>
              <w:rPr>
                <w:rFonts w:ascii="Times New Roman" w:hAnsi="Times New Roman" w:cs="Times New Roman"/>
                <w:sz w:val="26"/>
                <w:szCs w:val="26"/>
              </w:rPr>
            </w:pPr>
          </w:p>
        </w:tc>
        <w:tc>
          <w:tcPr>
            <w:tcW w:w="8507" w:type="dxa"/>
            <w:vAlign w:val="center"/>
          </w:tcPr>
          <w:p w14:paraId="3C0C7CA5"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Lỗi hệ thống</w:t>
            </w:r>
          </w:p>
        </w:tc>
      </w:tr>
      <w:tr w:rsidR="006C44D4" w:rsidRPr="00F82D9F" w14:paraId="03C82BAD" w14:textId="77777777" w:rsidTr="001D4E5A">
        <w:tc>
          <w:tcPr>
            <w:tcW w:w="708" w:type="dxa"/>
            <w:vAlign w:val="center"/>
          </w:tcPr>
          <w:p w14:paraId="6D0AECAE" w14:textId="77777777" w:rsidR="006C44D4" w:rsidRPr="00F82D9F" w:rsidRDefault="006C44D4" w:rsidP="00DB4A32">
            <w:pPr>
              <w:spacing w:line="400" w:lineRule="exact"/>
              <w:jc w:val="center"/>
              <w:rPr>
                <w:rFonts w:ascii="Times New Roman" w:hAnsi="Times New Roman" w:cs="Times New Roman"/>
                <w:sz w:val="26"/>
                <w:szCs w:val="26"/>
              </w:rPr>
            </w:pPr>
          </w:p>
        </w:tc>
        <w:tc>
          <w:tcPr>
            <w:tcW w:w="8507" w:type="dxa"/>
            <w:vAlign w:val="center"/>
          </w:tcPr>
          <w:p w14:paraId="5726BA5B"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Chênh lệch nhiệt độ lồng vượt quá giới hạn an toàn so với nhiệt độ cài đặt</w:t>
            </w:r>
          </w:p>
        </w:tc>
      </w:tr>
      <w:tr w:rsidR="006C44D4" w:rsidRPr="00F82D9F" w14:paraId="36C383F5" w14:textId="77777777" w:rsidTr="001D4E5A">
        <w:tc>
          <w:tcPr>
            <w:tcW w:w="708" w:type="dxa"/>
            <w:vAlign w:val="center"/>
          </w:tcPr>
          <w:p w14:paraId="31402D91" w14:textId="77777777" w:rsidR="006C44D4" w:rsidRPr="00F82D9F" w:rsidRDefault="006C44D4" w:rsidP="00DB4A32">
            <w:pPr>
              <w:spacing w:line="400" w:lineRule="exact"/>
              <w:jc w:val="center"/>
              <w:rPr>
                <w:rFonts w:ascii="Times New Roman" w:hAnsi="Times New Roman" w:cs="Times New Roman"/>
                <w:sz w:val="26"/>
                <w:szCs w:val="26"/>
              </w:rPr>
            </w:pPr>
          </w:p>
        </w:tc>
        <w:tc>
          <w:tcPr>
            <w:tcW w:w="8507" w:type="dxa"/>
            <w:vAlign w:val="center"/>
          </w:tcPr>
          <w:p w14:paraId="0620E37A"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Nhiệt độ bệnh nhi thay đổi cao hơn hoặc nhỏ hơn ± ≤ 1°C so với nhiệt độ cài đặt</w:t>
            </w:r>
          </w:p>
        </w:tc>
      </w:tr>
      <w:tr w:rsidR="006C44D4" w:rsidRPr="00F82D9F" w14:paraId="3B159805" w14:textId="77777777" w:rsidTr="001D4E5A">
        <w:tc>
          <w:tcPr>
            <w:tcW w:w="708" w:type="dxa"/>
            <w:vAlign w:val="center"/>
          </w:tcPr>
          <w:p w14:paraId="05AA102B" w14:textId="77777777" w:rsidR="006C44D4" w:rsidRPr="00F82D9F" w:rsidRDefault="006C44D4" w:rsidP="00DB4A32">
            <w:pPr>
              <w:spacing w:line="400" w:lineRule="exact"/>
              <w:jc w:val="center"/>
              <w:rPr>
                <w:rFonts w:ascii="Times New Roman" w:hAnsi="Times New Roman" w:cs="Times New Roman"/>
                <w:sz w:val="26"/>
                <w:szCs w:val="26"/>
              </w:rPr>
            </w:pPr>
          </w:p>
        </w:tc>
        <w:tc>
          <w:tcPr>
            <w:tcW w:w="8507" w:type="dxa"/>
            <w:vAlign w:val="center"/>
          </w:tcPr>
          <w:p w14:paraId="683B0401"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Mực nước trong bình làm ẩm quá thấp</w:t>
            </w:r>
          </w:p>
        </w:tc>
      </w:tr>
      <w:tr w:rsidR="006C44D4" w:rsidRPr="00F82D9F" w14:paraId="1FBAE18A" w14:textId="77777777" w:rsidTr="001D4E5A">
        <w:tc>
          <w:tcPr>
            <w:tcW w:w="708" w:type="dxa"/>
            <w:vAlign w:val="center"/>
          </w:tcPr>
          <w:p w14:paraId="4675C2BF" w14:textId="77777777" w:rsidR="006C44D4" w:rsidRPr="00F82D9F" w:rsidRDefault="006C44D4" w:rsidP="00DB4A32">
            <w:pPr>
              <w:spacing w:line="400" w:lineRule="exact"/>
              <w:jc w:val="center"/>
              <w:rPr>
                <w:rFonts w:ascii="Times New Roman" w:hAnsi="Times New Roman" w:cs="Times New Roman"/>
                <w:sz w:val="26"/>
                <w:szCs w:val="26"/>
              </w:rPr>
            </w:pPr>
          </w:p>
        </w:tc>
        <w:tc>
          <w:tcPr>
            <w:tcW w:w="8507" w:type="dxa"/>
            <w:vAlign w:val="center"/>
          </w:tcPr>
          <w:p w14:paraId="2EBCE571"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Mất điện nguồn</w:t>
            </w:r>
          </w:p>
        </w:tc>
      </w:tr>
      <w:tr w:rsidR="006C44D4" w:rsidRPr="00F82D9F" w14:paraId="7F186B27" w14:textId="77777777" w:rsidTr="001D4E5A">
        <w:tc>
          <w:tcPr>
            <w:tcW w:w="708" w:type="dxa"/>
            <w:vAlign w:val="center"/>
          </w:tcPr>
          <w:p w14:paraId="5F6B3B87"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4</w:t>
            </w:r>
          </w:p>
        </w:tc>
        <w:tc>
          <w:tcPr>
            <w:tcW w:w="8507" w:type="dxa"/>
            <w:vAlign w:val="center"/>
          </w:tcPr>
          <w:p w14:paraId="2FD7A66D"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Bình chứa nước:</w:t>
            </w:r>
          </w:p>
        </w:tc>
      </w:tr>
      <w:tr w:rsidR="006C44D4" w:rsidRPr="00F82D9F" w14:paraId="72407D0D" w14:textId="77777777" w:rsidTr="001D4E5A">
        <w:tc>
          <w:tcPr>
            <w:tcW w:w="708" w:type="dxa"/>
            <w:vAlign w:val="center"/>
          </w:tcPr>
          <w:p w14:paraId="66D3A2EA" w14:textId="77777777" w:rsidR="006C44D4" w:rsidRPr="00F82D9F" w:rsidRDefault="006C44D4" w:rsidP="00DB4A32">
            <w:pPr>
              <w:spacing w:line="400" w:lineRule="exact"/>
              <w:jc w:val="center"/>
              <w:rPr>
                <w:rFonts w:ascii="Times New Roman" w:hAnsi="Times New Roman" w:cs="Times New Roman"/>
                <w:sz w:val="26"/>
                <w:szCs w:val="26"/>
              </w:rPr>
            </w:pPr>
          </w:p>
        </w:tc>
        <w:tc>
          <w:tcPr>
            <w:tcW w:w="8507" w:type="dxa"/>
            <w:vAlign w:val="center"/>
          </w:tcPr>
          <w:p w14:paraId="601DCCA3"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Dung tích bình chứa nước: ≥ 1000 ml.</w:t>
            </w:r>
          </w:p>
        </w:tc>
      </w:tr>
      <w:tr w:rsidR="006C44D4" w:rsidRPr="00F82D9F" w14:paraId="23CFB11B" w14:textId="77777777" w:rsidTr="001D4E5A">
        <w:tc>
          <w:tcPr>
            <w:tcW w:w="708" w:type="dxa"/>
            <w:vAlign w:val="center"/>
          </w:tcPr>
          <w:p w14:paraId="2F0A54E2"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5</w:t>
            </w:r>
          </w:p>
        </w:tc>
        <w:tc>
          <w:tcPr>
            <w:tcW w:w="8507" w:type="dxa"/>
            <w:vAlign w:val="center"/>
          </w:tcPr>
          <w:p w14:paraId="3A673100"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Khay giường kèm đệm giảm áp lực:</w:t>
            </w:r>
          </w:p>
        </w:tc>
      </w:tr>
      <w:tr w:rsidR="006C44D4" w:rsidRPr="00F82D9F" w14:paraId="1E9F61BB" w14:textId="77777777" w:rsidTr="001D4E5A">
        <w:tc>
          <w:tcPr>
            <w:tcW w:w="708" w:type="dxa"/>
            <w:vAlign w:val="center"/>
          </w:tcPr>
          <w:p w14:paraId="71CA260F" w14:textId="77777777" w:rsidR="006C44D4" w:rsidRPr="00F82D9F" w:rsidRDefault="006C44D4" w:rsidP="00DB4A32">
            <w:pPr>
              <w:spacing w:line="400" w:lineRule="exact"/>
              <w:jc w:val="center"/>
              <w:rPr>
                <w:rFonts w:ascii="Times New Roman" w:hAnsi="Times New Roman" w:cs="Times New Roman"/>
                <w:sz w:val="26"/>
                <w:szCs w:val="26"/>
              </w:rPr>
            </w:pPr>
          </w:p>
        </w:tc>
        <w:tc>
          <w:tcPr>
            <w:tcW w:w="8507" w:type="dxa"/>
            <w:vAlign w:val="center"/>
          </w:tcPr>
          <w:p w14:paraId="7322F1B3"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Khay giường kéo ra phía ngoài.</w:t>
            </w:r>
          </w:p>
        </w:tc>
      </w:tr>
      <w:tr w:rsidR="006C44D4" w:rsidRPr="00F82D9F" w14:paraId="3755E2B3" w14:textId="77777777" w:rsidTr="001D4E5A">
        <w:tc>
          <w:tcPr>
            <w:tcW w:w="708" w:type="dxa"/>
            <w:vAlign w:val="center"/>
          </w:tcPr>
          <w:p w14:paraId="63750698" w14:textId="77777777" w:rsidR="006C44D4" w:rsidRPr="00F82D9F" w:rsidRDefault="006C44D4" w:rsidP="00DB4A32">
            <w:pPr>
              <w:spacing w:line="400" w:lineRule="exact"/>
              <w:jc w:val="center"/>
              <w:rPr>
                <w:rFonts w:ascii="Times New Roman" w:hAnsi="Times New Roman" w:cs="Times New Roman"/>
                <w:sz w:val="26"/>
                <w:szCs w:val="26"/>
              </w:rPr>
            </w:pPr>
          </w:p>
        </w:tc>
        <w:tc>
          <w:tcPr>
            <w:tcW w:w="8507" w:type="dxa"/>
            <w:vAlign w:val="center"/>
          </w:tcPr>
          <w:p w14:paraId="1B8ACFE2"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Có thể điều chỉnh độ nghiêng của giường và nệm.</w:t>
            </w:r>
          </w:p>
        </w:tc>
      </w:tr>
      <w:tr w:rsidR="006C44D4" w:rsidRPr="00F82D9F" w14:paraId="103FA415" w14:textId="77777777" w:rsidTr="001D4E5A">
        <w:tc>
          <w:tcPr>
            <w:tcW w:w="708" w:type="dxa"/>
            <w:vAlign w:val="center"/>
          </w:tcPr>
          <w:p w14:paraId="74E6BF72"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lastRenderedPageBreak/>
              <w:t>IV</w:t>
            </w:r>
          </w:p>
        </w:tc>
        <w:tc>
          <w:tcPr>
            <w:tcW w:w="8507" w:type="dxa"/>
            <w:vAlign w:val="center"/>
          </w:tcPr>
          <w:p w14:paraId="534B711F"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YÊU CẦU KHÁC</w:t>
            </w:r>
          </w:p>
        </w:tc>
      </w:tr>
      <w:tr w:rsidR="006C44D4" w:rsidRPr="00F82D9F" w14:paraId="1DB18912" w14:textId="77777777" w:rsidTr="001D4E5A">
        <w:tc>
          <w:tcPr>
            <w:tcW w:w="708" w:type="dxa"/>
            <w:vAlign w:val="center"/>
          </w:tcPr>
          <w:p w14:paraId="748669BB"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1</w:t>
            </w:r>
          </w:p>
        </w:tc>
        <w:tc>
          <w:tcPr>
            <w:tcW w:w="8507" w:type="dxa"/>
            <w:vAlign w:val="center"/>
          </w:tcPr>
          <w:p w14:paraId="63931C4C"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Thời gian giao hàng: ≤ 150 ngày. Địa điểm giao hàng: tại nơi sử dụng</w:t>
            </w:r>
          </w:p>
        </w:tc>
      </w:tr>
      <w:tr w:rsidR="006C44D4" w:rsidRPr="00F82D9F" w14:paraId="429B586A" w14:textId="77777777" w:rsidTr="001D4E5A">
        <w:tc>
          <w:tcPr>
            <w:tcW w:w="708" w:type="dxa"/>
            <w:vAlign w:val="center"/>
          </w:tcPr>
          <w:p w14:paraId="3EE43BE0"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2</w:t>
            </w:r>
          </w:p>
        </w:tc>
        <w:tc>
          <w:tcPr>
            <w:tcW w:w="8507" w:type="dxa"/>
            <w:vAlign w:val="center"/>
          </w:tcPr>
          <w:p w14:paraId="54D9CD07"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Thời gian bảo hành: ≥ 12 tháng kể từ khi ký kết biên bản bàn giao, nghiệm thu với bên mua, bên bán phải thực hiện bảo trì/hiệu chuẩn theo quy định của nhà sản xuất. Định kỳ thực hiện bảo trì trong thời gian bảo hành ≤ 06 tháng/lần.</w:t>
            </w:r>
          </w:p>
        </w:tc>
      </w:tr>
      <w:tr w:rsidR="006C44D4" w:rsidRPr="00F82D9F" w14:paraId="08C785A9" w14:textId="77777777" w:rsidTr="001D4E5A">
        <w:tc>
          <w:tcPr>
            <w:tcW w:w="708" w:type="dxa"/>
            <w:vAlign w:val="center"/>
          </w:tcPr>
          <w:p w14:paraId="5C9BB04D"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3</w:t>
            </w:r>
          </w:p>
        </w:tc>
        <w:tc>
          <w:tcPr>
            <w:tcW w:w="8507" w:type="dxa"/>
            <w:vAlign w:val="center"/>
          </w:tcPr>
          <w:p w14:paraId="5BC752FC"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Đào tạo chuyển giao công nghệ: Tại nơi sử dụng.</w:t>
            </w:r>
          </w:p>
        </w:tc>
      </w:tr>
      <w:tr w:rsidR="006C44D4" w:rsidRPr="00F82D9F" w14:paraId="59DF2A73" w14:textId="77777777" w:rsidTr="001D4E5A">
        <w:tc>
          <w:tcPr>
            <w:tcW w:w="708" w:type="dxa"/>
            <w:vAlign w:val="center"/>
          </w:tcPr>
          <w:p w14:paraId="695F5E63"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4</w:t>
            </w:r>
          </w:p>
        </w:tc>
        <w:tc>
          <w:tcPr>
            <w:tcW w:w="8507" w:type="dxa"/>
            <w:vAlign w:val="center"/>
          </w:tcPr>
          <w:p w14:paraId="0AB4EC70"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Bảo trì miễn phí nhân công sau bảo hành ≥ 06 tháng.</w:t>
            </w:r>
          </w:p>
        </w:tc>
      </w:tr>
      <w:tr w:rsidR="006C44D4" w:rsidRPr="00F82D9F" w14:paraId="627ACF50" w14:textId="77777777" w:rsidTr="001D4E5A">
        <w:tc>
          <w:tcPr>
            <w:tcW w:w="708" w:type="dxa"/>
            <w:vAlign w:val="center"/>
          </w:tcPr>
          <w:p w14:paraId="616C6C98"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5</w:t>
            </w:r>
          </w:p>
        </w:tc>
        <w:tc>
          <w:tcPr>
            <w:tcW w:w="8507" w:type="dxa"/>
            <w:vAlign w:val="center"/>
          </w:tcPr>
          <w:p w14:paraId="178EF5DD"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Thời gian có mặt để giải quyết sự cố kỹ thuật ≤ 24 giờ kể từ khi nhận được thông báo.</w:t>
            </w:r>
          </w:p>
        </w:tc>
      </w:tr>
      <w:tr w:rsidR="006C44D4" w:rsidRPr="00F82D9F" w14:paraId="7A3E4814" w14:textId="77777777" w:rsidTr="001D4E5A">
        <w:tc>
          <w:tcPr>
            <w:tcW w:w="708" w:type="dxa"/>
            <w:vAlign w:val="center"/>
          </w:tcPr>
          <w:p w14:paraId="1C701A77"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6</w:t>
            </w:r>
          </w:p>
        </w:tc>
        <w:tc>
          <w:tcPr>
            <w:tcW w:w="8507" w:type="dxa"/>
            <w:vAlign w:val="center"/>
          </w:tcPr>
          <w:p w14:paraId="13B3F803"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Có cam kết cung cấp phụ tùng và linh kiện thay thế theo model thiết bị đã dự thầu, trong vòng tối thiểu ≥ 8 năm.</w:t>
            </w:r>
          </w:p>
        </w:tc>
      </w:tr>
      <w:tr w:rsidR="006C44D4" w:rsidRPr="00F82D9F" w14:paraId="5AA7660E" w14:textId="77777777" w:rsidTr="001D4E5A">
        <w:tc>
          <w:tcPr>
            <w:tcW w:w="708" w:type="dxa"/>
            <w:vAlign w:val="center"/>
          </w:tcPr>
          <w:p w14:paraId="426021EC"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7</w:t>
            </w:r>
          </w:p>
        </w:tc>
        <w:tc>
          <w:tcPr>
            <w:tcW w:w="8507" w:type="dxa"/>
            <w:vAlign w:val="center"/>
          </w:tcPr>
          <w:p w14:paraId="7D0241E8"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Nhà cung cấp có trách nhiệm kết nối với hệ thống CNTT của bệnh viện (nếu có)</w:t>
            </w:r>
          </w:p>
        </w:tc>
      </w:tr>
      <w:tr w:rsidR="003F2158" w:rsidRPr="00F82D9F" w14:paraId="33F880D1" w14:textId="77777777" w:rsidTr="001D4E5A">
        <w:tc>
          <w:tcPr>
            <w:tcW w:w="708" w:type="dxa"/>
            <w:vAlign w:val="center"/>
          </w:tcPr>
          <w:p w14:paraId="7E69E83A" w14:textId="49601069" w:rsidR="003F2158" w:rsidRPr="00F82D9F" w:rsidRDefault="003F2158" w:rsidP="003F2158">
            <w:pPr>
              <w:spacing w:line="400" w:lineRule="exact"/>
              <w:jc w:val="center"/>
              <w:rPr>
                <w:rFonts w:ascii="Times New Roman" w:eastAsia="Times New Roman" w:hAnsi="Times New Roman" w:cs="Times New Roman"/>
                <w:sz w:val="26"/>
                <w:szCs w:val="26"/>
              </w:rPr>
            </w:pPr>
            <w:r w:rsidRPr="003F2158">
              <w:rPr>
                <w:rFonts w:ascii="Times New Roman" w:eastAsia="Times New Roman" w:hAnsi="Times New Roman" w:cs="Times New Roman"/>
                <w:color w:val="EE0000"/>
                <w:sz w:val="26"/>
                <w:szCs w:val="26"/>
                <w:highlight w:val="yellow"/>
              </w:rPr>
              <w:t>8</w:t>
            </w:r>
          </w:p>
        </w:tc>
        <w:tc>
          <w:tcPr>
            <w:tcW w:w="8507" w:type="dxa"/>
            <w:vAlign w:val="center"/>
          </w:tcPr>
          <w:p w14:paraId="0BD13EFC" w14:textId="77777777" w:rsidR="003A71FF" w:rsidRDefault="003A71FF" w:rsidP="003A71FF">
            <w:pPr>
              <w:spacing w:line="400" w:lineRule="exact"/>
              <w:rPr>
                <w:rFonts w:ascii="Times New Roman" w:eastAsia="Times New Roman" w:hAnsi="Times New Roman" w:cs="Times New Roman"/>
                <w:color w:val="EE0000"/>
                <w:sz w:val="26"/>
                <w:szCs w:val="26"/>
                <w:highlight w:val="yellow"/>
              </w:rPr>
            </w:pPr>
            <w:r w:rsidRPr="003F2158">
              <w:rPr>
                <w:rFonts w:ascii="Times New Roman" w:eastAsia="Times New Roman" w:hAnsi="Times New Roman" w:cs="Times New Roman"/>
                <w:color w:val="EE0000"/>
                <w:sz w:val="26"/>
                <w:szCs w:val="26"/>
                <w:highlight w:val="yellow"/>
              </w:rPr>
              <w:t xml:space="preserve">Có kỹ sư có chứng chỉ đào tạo </w:t>
            </w:r>
            <w:r>
              <w:rPr>
                <w:rFonts w:ascii="Times New Roman" w:eastAsia="Times New Roman" w:hAnsi="Times New Roman" w:cs="Times New Roman"/>
                <w:color w:val="EE0000"/>
                <w:sz w:val="26"/>
                <w:szCs w:val="26"/>
                <w:highlight w:val="yellow"/>
              </w:rPr>
              <w:t>về thiết bị dự thầu (máy chính)</w:t>
            </w:r>
            <w:r w:rsidRPr="003F2158">
              <w:rPr>
                <w:rFonts w:ascii="Times New Roman" w:eastAsia="Times New Roman" w:hAnsi="Times New Roman" w:cs="Times New Roman"/>
                <w:color w:val="EE0000"/>
                <w:sz w:val="26"/>
                <w:szCs w:val="26"/>
                <w:highlight w:val="yellow"/>
              </w:rPr>
              <w:t xml:space="preserve"> </w:t>
            </w:r>
          </w:p>
          <w:p w14:paraId="3FFEFB39" w14:textId="756A0317" w:rsidR="003F2158" w:rsidRPr="00F82D9F" w:rsidRDefault="003A71FF" w:rsidP="003A71FF">
            <w:pPr>
              <w:spacing w:line="400" w:lineRule="exact"/>
              <w:rPr>
                <w:rFonts w:ascii="Times New Roman" w:eastAsia="Times New Roman" w:hAnsi="Times New Roman" w:cs="Times New Roman"/>
                <w:sz w:val="26"/>
                <w:szCs w:val="26"/>
              </w:rPr>
            </w:pPr>
            <w:r>
              <w:rPr>
                <w:rFonts w:ascii="Times New Roman" w:eastAsia="Times New Roman" w:hAnsi="Times New Roman" w:cs="Times New Roman"/>
                <w:color w:val="EE0000"/>
                <w:sz w:val="26"/>
                <w:szCs w:val="26"/>
                <w:highlight w:val="yellow"/>
              </w:rPr>
              <w:t>(C</w:t>
            </w:r>
            <w:r w:rsidRPr="003F2158">
              <w:rPr>
                <w:rFonts w:ascii="Times New Roman" w:eastAsia="Times New Roman" w:hAnsi="Times New Roman" w:cs="Times New Roman"/>
                <w:color w:val="EE0000"/>
                <w:sz w:val="26"/>
                <w:szCs w:val="26"/>
                <w:highlight w:val="yellow"/>
              </w:rPr>
              <w:t>ung cấp chứng chỉ đào tạo và tài liệu chứng minh khả năng huy động nhân sự).</w:t>
            </w:r>
          </w:p>
        </w:tc>
      </w:tr>
    </w:tbl>
    <w:p w14:paraId="0A6D231C" w14:textId="6577554D" w:rsidR="00586AA5" w:rsidRPr="00146900" w:rsidRDefault="00586AA5" w:rsidP="00F82D9F">
      <w:pPr>
        <w:spacing w:after="0"/>
        <w:rPr>
          <w:rFonts w:ascii="Times New Roman" w:hAnsi="Times New Roman" w:cs="Times New Roman"/>
          <w:sz w:val="26"/>
          <w:szCs w:val="26"/>
        </w:rPr>
      </w:pPr>
    </w:p>
    <w:p w14:paraId="4437D073" w14:textId="7446E256" w:rsidR="00E418A2" w:rsidRPr="00146900" w:rsidRDefault="00E418A2" w:rsidP="00F82D9F">
      <w:pPr>
        <w:pStyle w:val="Heading1"/>
        <w:spacing w:before="0"/>
        <w:rPr>
          <w:rFonts w:ascii="Times New Roman" w:eastAsia="Times New Roman" w:hAnsi="Times New Roman" w:cs="Times New Roman"/>
          <w:color w:val="000000" w:themeColor="text1"/>
          <w:sz w:val="26"/>
          <w:szCs w:val="26"/>
        </w:rPr>
      </w:pPr>
      <w:r w:rsidRPr="00146900">
        <w:rPr>
          <w:rFonts w:ascii="Times New Roman" w:eastAsia="Times New Roman" w:hAnsi="Times New Roman" w:cs="Times New Roman"/>
          <w:color w:val="000000" w:themeColor="text1"/>
          <w:sz w:val="26"/>
          <w:szCs w:val="26"/>
        </w:rPr>
        <w:t xml:space="preserve">Lô 3: </w:t>
      </w:r>
      <w:r w:rsidRPr="00146900">
        <w:rPr>
          <w:rFonts w:ascii="Times New Roman" w:hAnsi="Times New Roman" w:cs="Times New Roman"/>
          <w:color w:val="000000" w:themeColor="text1"/>
          <w:sz w:val="26"/>
          <w:szCs w:val="26"/>
        </w:rPr>
        <w:t>Mua sắm máy X quang và thiết bị phụ trợ cho sơ sinh</w:t>
      </w:r>
    </w:p>
    <w:p w14:paraId="17E89622" w14:textId="000A7D40" w:rsidR="00586AA5" w:rsidRPr="00146900" w:rsidRDefault="00F27269" w:rsidP="00F82D9F">
      <w:pPr>
        <w:pStyle w:val="Heading1"/>
        <w:spacing w:before="0"/>
        <w:rPr>
          <w:rFonts w:ascii="Times New Roman" w:hAnsi="Times New Roman" w:cs="Times New Roman"/>
          <w:sz w:val="26"/>
          <w:szCs w:val="26"/>
        </w:rPr>
      </w:pPr>
      <w:r>
        <w:rPr>
          <w:rFonts w:ascii="Times New Roman" w:eastAsia="Times New Roman" w:hAnsi="Times New Roman" w:cs="Times New Roman"/>
          <w:color w:val="000000"/>
          <w:sz w:val="26"/>
          <w:szCs w:val="26"/>
        </w:rPr>
        <w:t>3.</w:t>
      </w:r>
      <w:r w:rsidR="00E418A2" w:rsidRPr="00146900">
        <w:rPr>
          <w:rFonts w:ascii="Times New Roman" w:eastAsia="Times New Roman" w:hAnsi="Times New Roman" w:cs="Times New Roman"/>
          <w:color w:val="000000"/>
          <w:sz w:val="26"/>
          <w:szCs w:val="26"/>
        </w:rPr>
        <w:t>1</w:t>
      </w:r>
      <w:r w:rsidR="002C33A9" w:rsidRPr="00146900">
        <w:rPr>
          <w:rFonts w:ascii="Times New Roman" w:eastAsia="Times New Roman" w:hAnsi="Times New Roman" w:cs="Times New Roman"/>
          <w:color w:val="000000"/>
          <w:sz w:val="26"/>
          <w:szCs w:val="26"/>
        </w:rPr>
        <w:t>. Bơm tiêm điện</w:t>
      </w:r>
      <w:r>
        <w:rPr>
          <w:rFonts w:ascii="Times New Roman" w:eastAsia="Times New Roman" w:hAnsi="Times New Roman" w:cs="Times New Roman"/>
          <w:color w:val="000000"/>
          <w:sz w:val="26"/>
          <w:szCs w:val="26"/>
        </w:rPr>
        <w:t xml:space="preserve"> (STT theo danh mục: 6)</w:t>
      </w:r>
    </w:p>
    <w:tbl>
      <w:tblPr>
        <w:tblStyle w:val="TableGrid"/>
        <w:tblW w:w="9215" w:type="dxa"/>
        <w:tblInd w:w="-34" w:type="dxa"/>
        <w:tblLook w:val="04A0" w:firstRow="1" w:lastRow="0" w:firstColumn="1" w:lastColumn="0" w:noHBand="0" w:noVBand="1"/>
      </w:tblPr>
      <w:tblGrid>
        <w:gridCol w:w="708"/>
        <w:gridCol w:w="8507"/>
      </w:tblGrid>
      <w:tr w:rsidR="006C44D4" w:rsidRPr="00F82D9F" w14:paraId="6B9EC43D" w14:textId="77777777" w:rsidTr="001D4E5A">
        <w:tc>
          <w:tcPr>
            <w:tcW w:w="708" w:type="dxa"/>
            <w:vAlign w:val="center"/>
          </w:tcPr>
          <w:p w14:paraId="76F3D86F"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STT</w:t>
            </w:r>
          </w:p>
        </w:tc>
        <w:tc>
          <w:tcPr>
            <w:tcW w:w="8507" w:type="dxa"/>
            <w:vAlign w:val="center"/>
          </w:tcPr>
          <w:p w14:paraId="03C304E0"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NỘI DUNG YÊU CẦU</w:t>
            </w:r>
          </w:p>
        </w:tc>
      </w:tr>
      <w:tr w:rsidR="006C44D4" w:rsidRPr="00F82D9F" w14:paraId="79B4866B" w14:textId="77777777" w:rsidTr="001D4E5A">
        <w:tc>
          <w:tcPr>
            <w:tcW w:w="708" w:type="dxa"/>
            <w:vAlign w:val="center"/>
          </w:tcPr>
          <w:p w14:paraId="44DB4136"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I</w:t>
            </w:r>
          </w:p>
        </w:tc>
        <w:tc>
          <w:tcPr>
            <w:tcW w:w="8507" w:type="dxa"/>
            <w:vAlign w:val="center"/>
          </w:tcPr>
          <w:p w14:paraId="2A618192"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YÊU CẦU CHUNG</w:t>
            </w:r>
          </w:p>
        </w:tc>
      </w:tr>
      <w:tr w:rsidR="006C44D4" w:rsidRPr="00F82D9F" w14:paraId="075CDBA0" w14:textId="77777777" w:rsidTr="001D4E5A">
        <w:tc>
          <w:tcPr>
            <w:tcW w:w="708" w:type="dxa"/>
            <w:vAlign w:val="center"/>
          </w:tcPr>
          <w:p w14:paraId="1D95A28C"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1</w:t>
            </w:r>
          </w:p>
        </w:tc>
        <w:tc>
          <w:tcPr>
            <w:tcW w:w="8507" w:type="dxa"/>
            <w:vAlign w:val="center"/>
          </w:tcPr>
          <w:p w14:paraId="10898916"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Năm sản xuất: Năm 2025 trở về sau, mới 100%</w:t>
            </w:r>
          </w:p>
        </w:tc>
      </w:tr>
      <w:tr w:rsidR="006C44D4" w:rsidRPr="00F82D9F" w14:paraId="7E7FA098" w14:textId="77777777" w:rsidTr="001D4E5A">
        <w:tc>
          <w:tcPr>
            <w:tcW w:w="708" w:type="dxa"/>
            <w:vAlign w:val="center"/>
          </w:tcPr>
          <w:p w14:paraId="1062394F"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2</w:t>
            </w:r>
          </w:p>
        </w:tc>
        <w:tc>
          <w:tcPr>
            <w:tcW w:w="8507" w:type="dxa"/>
            <w:vAlign w:val="center"/>
          </w:tcPr>
          <w:p w14:paraId="233D374F"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Đạt tiêu chuẩn quản lý chất lượng ISO 13485</w:t>
            </w:r>
          </w:p>
        </w:tc>
      </w:tr>
      <w:tr w:rsidR="006C44D4" w:rsidRPr="00F82D9F" w14:paraId="05E7A7B2" w14:textId="77777777" w:rsidTr="001D4E5A">
        <w:tc>
          <w:tcPr>
            <w:tcW w:w="708" w:type="dxa"/>
            <w:vAlign w:val="center"/>
          </w:tcPr>
          <w:p w14:paraId="0140F1B1"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3</w:t>
            </w:r>
          </w:p>
        </w:tc>
        <w:tc>
          <w:tcPr>
            <w:tcW w:w="8507" w:type="dxa"/>
            <w:vAlign w:val="center"/>
          </w:tcPr>
          <w:p w14:paraId="3384BA31"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Đạt tiêu chuẩn CE/EU Certificate hoặc FDA (Mỹ) hoặc MDR hoặc tương đương</w:t>
            </w:r>
          </w:p>
        </w:tc>
      </w:tr>
      <w:tr w:rsidR="006C44D4" w:rsidRPr="00F82D9F" w14:paraId="45BFD063" w14:textId="77777777" w:rsidTr="001D4E5A">
        <w:tc>
          <w:tcPr>
            <w:tcW w:w="708" w:type="dxa"/>
            <w:vAlign w:val="center"/>
          </w:tcPr>
          <w:p w14:paraId="231917FE"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4</w:t>
            </w:r>
          </w:p>
        </w:tc>
        <w:tc>
          <w:tcPr>
            <w:tcW w:w="8507" w:type="dxa"/>
            <w:vAlign w:val="center"/>
          </w:tcPr>
          <w:p w14:paraId="14BA2F93"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Nguồn điện: Sử dụng điện áp tại Việt Nam</w:t>
            </w:r>
          </w:p>
        </w:tc>
      </w:tr>
      <w:tr w:rsidR="006C44D4" w:rsidRPr="00F82D9F" w14:paraId="76B217D9" w14:textId="77777777" w:rsidTr="001D4E5A">
        <w:tc>
          <w:tcPr>
            <w:tcW w:w="708" w:type="dxa"/>
            <w:vAlign w:val="center"/>
          </w:tcPr>
          <w:p w14:paraId="6AAA4E13"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5</w:t>
            </w:r>
          </w:p>
        </w:tc>
        <w:tc>
          <w:tcPr>
            <w:tcW w:w="8507" w:type="dxa"/>
            <w:vAlign w:val="center"/>
          </w:tcPr>
          <w:p w14:paraId="22822AD6"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Môi trường hoạt động:</w:t>
            </w:r>
          </w:p>
        </w:tc>
      </w:tr>
      <w:tr w:rsidR="006C44D4" w:rsidRPr="00F82D9F" w14:paraId="2CA0ACB6" w14:textId="77777777" w:rsidTr="001D4E5A">
        <w:tc>
          <w:tcPr>
            <w:tcW w:w="708" w:type="dxa"/>
            <w:vAlign w:val="center"/>
          </w:tcPr>
          <w:p w14:paraId="2949E44F" w14:textId="77777777" w:rsidR="006C44D4" w:rsidRPr="00F82D9F" w:rsidRDefault="006C44D4" w:rsidP="00DB4A32">
            <w:pPr>
              <w:spacing w:line="400" w:lineRule="exact"/>
              <w:jc w:val="center"/>
              <w:rPr>
                <w:rFonts w:ascii="Times New Roman" w:hAnsi="Times New Roman" w:cs="Times New Roman"/>
                <w:sz w:val="26"/>
                <w:szCs w:val="26"/>
              </w:rPr>
            </w:pPr>
          </w:p>
        </w:tc>
        <w:tc>
          <w:tcPr>
            <w:tcW w:w="8507" w:type="dxa"/>
            <w:vAlign w:val="center"/>
          </w:tcPr>
          <w:p w14:paraId="12C86393"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Nhiệt độ tối đa: ≥ 20°C</w:t>
            </w:r>
          </w:p>
        </w:tc>
      </w:tr>
      <w:tr w:rsidR="006C44D4" w:rsidRPr="00F82D9F" w14:paraId="0529DF02" w14:textId="77777777" w:rsidTr="001D4E5A">
        <w:tc>
          <w:tcPr>
            <w:tcW w:w="708" w:type="dxa"/>
            <w:vAlign w:val="center"/>
          </w:tcPr>
          <w:p w14:paraId="2B0E7F56" w14:textId="77777777" w:rsidR="006C44D4" w:rsidRPr="00F82D9F" w:rsidRDefault="006C44D4" w:rsidP="00DB4A32">
            <w:pPr>
              <w:spacing w:line="400" w:lineRule="exact"/>
              <w:jc w:val="center"/>
              <w:rPr>
                <w:rFonts w:ascii="Times New Roman" w:hAnsi="Times New Roman" w:cs="Times New Roman"/>
                <w:sz w:val="26"/>
                <w:szCs w:val="26"/>
              </w:rPr>
            </w:pPr>
          </w:p>
        </w:tc>
        <w:tc>
          <w:tcPr>
            <w:tcW w:w="8507" w:type="dxa"/>
            <w:vAlign w:val="center"/>
          </w:tcPr>
          <w:p w14:paraId="6637C914"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Độ ẩm tối đa: ≥ 60%</w:t>
            </w:r>
          </w:p>
        </w:tc>
      </w:tr>
      <w:tr w:rsidR="006C44D4" w:rsidRPr="00F82D9F" w14:paraId="21586C90" w14:textId="77777777" w:rsidTr="001D4E5A">
        <w:tc>
          <w:tcPr>
            <w:tcW w:w="708" w:type="dxa"/>
            <w:vAlign w:val="center"/>
          </w:tcPr>
          <w:p w14:paraId="325D01EE"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6</w:t>
            </w:r>
          </w:p>
        </w:tc>
        <w:tc>
          <w:tcPr>
            <w:tcW w:w="8507" w:type="dxa"/>
            <w:vAlign w:val="center"/>
          </w:tcPr>
          <w:p w14:paraId="351FD5C3"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Xuất xứ: thuộc một trong các quốc gia thuộc nhóm nước G7</w:t>
            </w:r>
          </w:p>
        </w:tc>
      </w:tr>
      <w:tr w:rsidR="006C44D4" w:rsidRPr="00F82D9F" w14:paraId="5E5FAABC" w14:textId="77777777" w:rsidTr="001D4E5A">
        <w:tc>
          <w:tcPr>
            <w:tcW w:w="708" w:type="dxa"/>
            <w:vAlign w:val="center"/>
          </w:tcPr>
          <w:p w14:paraId="5849982B"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II</w:t>
            </w:r>
          </w:p>
        </w:tc>
        <w:tc>
          <w:tcPr>
            <w:tcW w:w="8507" w:type="dxa"/>
            <w:vAlign w:val="center"/>
          </w:tcPr>
          <w:p w14:paraId="1A5F8AE1"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YÊU CẦU CẤU HÌNH</w:t>
            </w:r>
          </w:p>
        </w:tc>
      </w:tr>
      <w:tr w:rsidR="006C44D4" w:rsidRPr="00F82D9F" w14:paraId="60266590" w14:textId="77777777" w:rsidTr="001D4E5A">
        <w:tc>
          <w:tcPr>
            <w:tcW w:w="708" w:type="dxa"/>
            <w:vAlign w:val="center"/>
          </w:tcPr>
          <w:p w14:paraId="1725D5B3" w14:textId="77777777" w:rsidR="006C44D4" w:rsidRPr="00F82D9F" w:rsidRDefault="006C44D4" w:rsidP="00DB4A32">
            <w:pPr>
              <w:spacing w:line="400" w:lineRule="exact"/>
              <w:jc w:val="center"/>
              <w:rPr>
                <w:rFonts w:ascii="Times New Roman" w:hAnsi="Times New Roman" w:cs="Times New Roman"/>
                <w:sz w:val="26"/>
                <w:szCs w:val="26"/>
              </w:rPr>
            </w:pPr>
          </w:p>
        </w:tc>
        <w:tc>
          <w:tcPr>
            <w:tcW w:w="8507" w:type="dxa"/>
            <w:vAlign w:val="center"/>
          </w:tcPr>
          <w:p w14:paraId="218400FB"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Bơm tiêm điện kèm phụ kiện tiêu chuẩn, tối thiểu bao gồm:</w:t>
            </w:r>
          </w:p>
        </w:tc>
      </w:tr>
      <w:tr w:rsidR="006C44D4" w:rsidRPr="00F82D9F" w14:paraId="25673F7A" w14:textId="77777777" w:rsidTr="001D4E5A">
        <w:tc>
          <w:tcPr>
            <w:tcW w:w="708" w:type="dxa"/>
            <w:vAlign w:val="center"/>
          </w:tcPr>
          <w:p w14:paraId="3C1330FC"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1</w:t>
            </w:r>
          </w:p>
        </w:tc>
        <w:tc>
          <w:tcPr>
            <w:tcW w:w="8507" w:type="dxa"/>
            <w:vAlign w:val="center"/>
          </w:tcPr>
          <w:p w14:paraId="474B0E0F"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Máy chính:  01 cái</w:t>
            </w:r>
          </w:p>
        </w:tc>
      </w:tr>
      <w:tr w:rsidR="006C44D4" w:rsidRPr="00F82D9F" w14:paraId="6884A3D7" w14:textId="77777777" w:rsidTr="001D4E5A">
        <w:tc>
          <w:tcPr>
            <w:tcW w:w="708" w:type="dxa"/>
            <w:vAlign w:val="center"/>
          </w:tcPr>
          <w:p w14:paraId="04FADFA0"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2</w:t>
            </w:r>
          </w:p>
        </w:tc>
        <w:tc>
          <w:tcPr>
            <w:tcW w:w="8507" w:type="dxa"/>
            <w:vAlign w:val="center"/>
          </w:tcPr>
          <w:p w14:paraId="2761A85C"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Pin sạc gắn sẵn trong máy:  01 cái</w:t>
            </w:r>
          </w:p>
        </w:tc>
      </w:tr>
      <w:tr w:rsidR="006C44D4" w:rsidRPr="00F82D9F" w14:paraId="0C46E7D7" w14:textId="77777777" w:rsidTr="001D4E5A">
        <w:tc>
          <w:tcPr>
            <w:tcW w:w="708" w:type="dxa"/>
            <w:vAlign w:val="center"/>
          </w:tcPr>
          <w:p w14:paraId="438E67D1"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3</w:t>
            </w:r>
          </w:p>
        </w:tc>
        <w:tc>
          <w:tcPr>
            <w:tcW w:w="8507" w:type="dxa"/>
            <w:vAlign w:val="center"/>
          </w:tcPr>
          <w:p w14:paraId="4931884E"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Khóa treo/ Kẹp cọc truyền:  01 cái</w:t>
            </w:r>
          </w:p>
        </w:tc>
      </w:tr>
      <w:tr w:rsidR="006C44D4" w:rsidRPr="00F82D9F" w14:paraId="70B6E27F" w14:textId="77777777" w:rsidTr="001D4E5A">
        <w:tc>
          <w:tcPr>
            <w:tcW w:w="708" w:type="dxa"/>
            <w:vAlign w:val="center"/>
          </w:tcPr>
          <w:p w14:paraId="1738CBDF"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4</w:t>
            </w:r>
          </w:p>
        </w:tc>
        <w:tc>
          <w:tcPr>
            <w:tcW w:w="8507" w:type="dxa"/>
            <w:vAlign w:val="center"/>
          </w:tcPr>
          <w:p w14:paraId="78F1D64B"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Tài liệu hướng dẫn sử dụng tiếng Anh và tiếng Việt: 01 bộ</w:t>
            </w:r>
          </w:p>
        </w:tc>
      </w:tr>
      <w:tr w:rsidR="006C44D4" w:rsidRPr="00F82D9F" w14:paraId="34465CFA" w14:textId="77777777" w:rsidTr="001D4E5A">
        <w:tc>
          <w:tcPr>
            <w:tcW w:w="708" w:type="dxa"/>
            <w:vAlign w:val="center"/>
          </w:tcPr>
          <w:p w14:paraId="331C07AA"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lastRenderedPageBreak/>
              <w:t>III</w:t>
            </w:r>
          </w:p>
        </w:tc>
        <w:tc>
          <w:tcPr>
            <w:tcW w:w="8507" w:type="dxa"/>
            <w:vAlign w:val="center"/>
          </w:tcPr>
          <w:p w14:paraId="555EE364"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YÊU CẦU CHỈ TIÊU KỸ THUẬT</w:t>
            </w:r>
          </w:p>
        </w:tc>
      </w:tr>
      <w:tr w:rsidR="006C44D4" w:rsidRPr="00F82D9F" w14:paraId="1E2D703A" w14:textId="77777777" w:rsidTr="001D4E5A">
        <w:tc>
          <w:tcPr>
            <w:tcW w:w="708" w:type="dxa"/>
            <w:vAlign w:val="center"/>
          </w:tcPr>
          <w:p w14:paraId="0A69C102"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1</w:t>
            </w:r>
          </w:p>
        </w:tc>
        <w:tc>
          <w:tcPr>
            <w:tcW w:w="8507" w:type="dxa"/>
            <w:vAlign w:val="center"/>
          </w:tcPr>
          <w:p w14:paraId="161E2991"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Máy chính:</w:t>
            </w:r>
          </w:p>
        </w:tc>
      </w:tr>
      <w:tr w:rsidR="006C44D4" w:rsidRPr="00F82D9F" w14:paraId="32D4E209" w14:textId="77777777" w:rsidTr="001D4E5A">
        <w:tc>
          <w:tcPr>
            <w:tcW w:w="708" w:type="dxa"/>
            <w:vAlign w:val="center"/>
          </w:tcPr>
          <w:p w14:paraId="50371EA9" w14:textId="77777777" w:rsidR="006C44D4" w:rsidRPr="00F82D9F" w:rsidRDefault="006C44D4" w:rsidP="00DB4A32">
            <w:pPr>
              <w:spacing w:line="400" w:lineRule="exact"/>
              <w:jc w:val="center"/>
              <w:rPr>
                <w:rFonts w:ascii="Times New Roman" w:hAnsi="Times New Roman" w:cs="Times New Roman"/>
                <w:sz w:val="26"/>
                <w:szCs w:val="26"/>
              </w:rPr>
            </w:pPr>
          </w:p>
        </w:tc>
        <w:tc>
          <w:tcPr>
            <w:tcW w:w="8507" w:type="dxa"/>
            <w:vAlign w:val="center"/>
          </w:tcPr>
          <w:p w14:paraId="6DA01F12"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Có tối thiểu các kích cỡ ống tiêm như sau: 5ml, 10ml, 20ml, 30 ml, 50 ml hoặc 60 ml</w:t>
            </w:r>
          </w:p>
        </w:tc>
      </w:tr>
      <w:tr w:rsidR="006C44D4" w:rsidRPr="00F82D9F" w14:paraId="448612FC" w14:textId="77777777" w:rsidTr="001D4E5A">
        <w:tc>
          <w:tcPr>
            <w:tcW w:w="708" w:type="dxa"/>
            <w:vAlign w:val="center"/>
          </w:tcPr>
          <w:p w14:paraId="2BF04DB6" w14:textId="77777777" w:rsidR="006C44D4" w:rsidRPr="00F82D9F" w:rsidRDefault="006C44D4" w:rsidP="00DB4A32">
            <w:pPr>
              <w:spacing w:line="400" w:lineRule="exact"/>
              <w:jc w:val="center"/>
              <w:rPr>
                <w:rFonts w:ascii="Times New Roman" w:hAnsi="Times New Roman" w:cs="Times New Roman"/>
                <w:sz w:val="26"/>
                <w:szCs w:val="26"/>
              </w:rPr>
            </w:pPr>
          </w:p>
        </w:tc>
        <w:tc>
          <w:tcPr>
            <w:tcW w:w="8507" w:type="dxa"/>
            <w:vAlign w:val="center"/>
          </w:tcPr>
          <w:p w14:paraId="3CE1FBCF"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Có thể sử dụng xylanh của các hãng khác nhau: ≥ 5 loại xylanh thuộc các hãng khác nhau</w:t>
            </w:r>
          </w:p>
        </w:tc>
      </w:tr>
      <w:tr w:rsidR="006C44D4" w:rsidRPr="00F82D9F" w14:paraId="4BADFF2D" w14:textId="77777777" w:rsidTr="001D4E5A">
        <w:tc>
          <w:tcPr>
            <w:tcW w:w="708" w:type="dxa"/>
            <w:vAlign w:val="center"/>
          </w:tcPr>
          <w:p w14:paraId="66931EC4" w14:textId="77777777" w:rsidR="006C44D4" w:rsidRPr="00F82D9F" w:rsidRDefault="006C44D4" w:rsidP="00DB4A32">
            <w:pPr>
              <w:spacing w:line="400" w:lineRule="exact"/>
              <w:jc w:val="center"/>
              <w:rPr>
                <w:rFonts w:ascii="Times New Roman" w:hAnsi="Times New Roman" w:cs="Times New Roman"/>
                <w:sz w:val="26"/>
                <w:szCs w:val="26"/>
              </w:rPr>
            </w:pPr>
          </w:p>
        </w:tc>
        <w:tc>
          <w:tcPr>
            <w:tcW w:w="8507" w:type="dxa"/>
            <w:vAlign w:val="center"/>
          </w:tcPr>
          <w:p w14:paraId="35104183"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Có chức năng khóa bàn phím khi đang truyền.</w:t>
            </w:r>
          </w:p>
        </w:tc>
      </w:tr>
      <w:tr w:rsidR="006C44D4" w:rsidRPr="00F82D9F" w14:paraId="46DE116B" w14:textId="77777777" w:rsidTr="001D4E5A">
        <w:tc>
          <w:tcPr>
            <w:tcW w:w="708" w:type="dxa"/>
            <w:vAlign w:val="center"/>
          </w:tcPr>
          <w:p w14:paraId="6D235137" w14:textId="77777777" w:rsidR="006C44D4" w:rsidRPr="00F82D9F" w:rsidRDefault="006C44D4" w:rsidP="00DB4A32">
            <w:pPr>
              <w:spacing w:line="400" w:lineRule="exact"/>
              <w:jc w:val="center"/>
              <w:rPr>
                <w:rFonts w:ascii="Times New Roman" w:hAnsi="Times New Roman" w:cs="Times New Roman"/>
                <w:sz w:val="26"/>
                <w:szCs w:val="26"/>
              </w:rPr>
            </w:pPr>
          </w:p>
        </w:tc>
        <w:tc>
          <w:tcPr>
            <w:tcW w:w="8507" w:type="dxa"/>
            <w:vAlign w:val="center"/>
          </w:tcPr>
          <w:p w14:paraId="7EEF8C16"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Bộ nhớ lưu sự kiện ≥ 1000 sự kiện</w:t>
            </w:r>
          </w:p>
        </w:tc>
      </w:tr>
      <w:tr w:rsidR="006C44D4" w:rsidRPr="00F82D9F" w14:paraId="44C840D4" w14:textId="77777777" w:rsidTr="001D4E5A">
        <w:tc>
          <w:tcPr>
            <w:tcW w:w="708" w:type="dxa"/>
            <w:vAlign w:val="center"/>
          </w:tcPr>
          <w:p w14:paraId="504EFF3A" w14:textId="77777777" w:rsidR="006C44D4" w:rsidRPr="00F82D9F" w:rsidRDefault="006C44D4" w:rsidP="00DB4A32">
            <w:pPr>
              <w:spacing w:line="400" w:lineRule="exact"/>
              <w:jc w:val="center"/>
              <w:rPr>
                <w:rFonts w:ascii="Times New Roman" w:hAnsi="Times New Roman" w:cs="Times New Roman"/>
                <w:sz w:val="26"/>
                <w:szCs w:val="26"/>
              </w:rPr>
            </w:pPr>
          </w:p>
        </w:tc>
        <w:tc>
          <w:tcPr>
            <w:tcW w:w="8507" w:type="dxa"/>
            <w:vAlign w:val="center"/>
          </w:tcPr>
          <w:p w14:paraId="01A2273F"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Có gắn vào cây truyền dịch hoặc tay ngang giường bệnh</w:t>
            </w:r>
          </w:p>
        </w:tc>
      </w:tr>
      <w:tr w:rsidR="006C44D4" w:rsidRPr="00F82D9F" w14:paraId="73A1754A" w14:textId="77777777" w:rsidTr="001D4E5A">
        <w:tc>
          <w:tcPr>
            <w:tcW w:w="708" w:type="dxa"/>
            <w:vAlign w:val="center"/>
          </w:tcPr>
          <w:p w14:paraId="516BCD8C" w14:textId="77777777" w:rsidR="006C44D4" w:rsidRPr="00F82D9F" w:rsidRDefault="006C44D4" w:rsidP="00DB4A32">
            <w:pPr>
              <w:spacing w:line="400" w:lineRule="exact"/>
              <w:jc w:val="center"/>
              <w:rPr>
                <w:rFonts w:ascii="Times New Roman" w:hAnsi="Times New Roman" w:cs="Times New Roman"/>
                <w:sz w:val="26"/>
                <w:szCs w:val="26"/>
              </w:rPr>
            </w:pPr>
          </w:p>
        </w:tc>
        <w:tc>
          <w:tcPr>
            <w:tcW w:w="8507" w:type="dxa"/>
            <w:vAlign w:val="center"/>
          </w:tcPr>
          <w:p w14:paraId="2FB95292"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Thay đổi tốc độ khi máy đang hoạt động</w:t>
            </w:r>
          </w:p>
        </w:tc>
      </w:tr>
      <w:tr w:rsidR="006C44D4" w:rsidRPr="00F82D9F" w14:paraId="2B9C3190" w14:textId="77777777" w:rsidTr="001D4E5A">
        <w:tc>
          <w:tcPr>
            <w:tcW w:w="708" w:type="dxa"/>
            <w:vAlign w:val="center"/>
          </w:tcPr>
          <w:p w14:paraId="141D9850" w14:textId="77777777" w:rsidR="006C44D4" w:rsidRPr="00F82D9F" w:rsidRDefault="006C44D4" w:rsidP="00DB4A32">
            <w:pPr>
              <w:spacing w:line="400" w:lineRule="exact"/>
              <w:jc w:val="center"/>
              <w:rPr>
                <w:rFonts w:ascii="Times New Roman" w:hAnsi="Times New Roman" w:cs="Times New Roman"/>
                <w:sz w:val="26"/>
                <w:szCs w:val="26"/>
              </w:rPr>
            </w:pPr>
          </w:p>
        </w:tc>
        <w:tc>
          <w:tcPr>
            <w:tcW w:w="8507" w:type="dxa"/>
            <w:vAlign w:val="center"/>
          </w:tcPr>
          <w:p w14:paraId="4E68F56D"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Cài đặt các thông số:</w:t>
            </w:r>
          </w:p>
        </w:tc>
      </w:tr>
      <w:tr w:rsidR="006C44D4" w:rsidRPr="00F82D9F" w14:paraId="13DA60D5" w14:textId="77777777" w:rsidTr="001D4E5A">
        <w:tc>
          <w:tcPr>
            <w:tcW w:w="708" w:type="dxa"/>
            <w:vAlign w:val="center"/>
          </w:tcPr>
          <w:p w14:paraId="2226286C" w14:textId="77777777" w:rsidR="006C44D4" w:rsidRPr="00F82D9F" w:rsidRDefault="006C44D4" w:rsidP="00DB4A32">
            <w:pPr>
              <w:spacing w:line="400" w:lineRule="exact"/>
              <w:jc w:val="center"/>
              <w:rPr>
                <w:rFonts w:ascii="Times New Roman" w:hAnsi="Times New Roman" w:cs="Times New Roman"/>
                <w:sz w:val="26"/>
                <w:szCs w:val="26"/>
              </w:rPr>
            </w:pPr>
          </w:p>
        </w:tc>
        <w:tc>
          <w:tcPr>
            <w:tcW w:w="8507" w:type="dxa"/>
            <w:vAlign w:val="center"/>
          </w:tcPr>
          <w:p w14:paraId="2CE9792C"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Có cài đặt thể tích bơm, thời gian sử dụng</w:t>
            </w:r>
          </w:p>
        </w:tc>
      </w:tr>
      <w:tr w:rsidR="006C44D4" w:rsidRPr="00F82D9F" w14:paraId="75D6057F" w14:textId="77777777" w:rsidTr="001D4E5A">
        <w:tc>
          <w:tcPr>
            <w:tcW w:w="708" w:type="dxa"/>
            <w:vAlign w:val="center"/>
          </w:tcPr>
          <w:p w14:paraId="3BC188AC" w14:textId="77777777" w:rsidR="006C44D4" w:rsidRPr="00F82D9F" w:rsidRDefault="006C44D4" w:rsidP="00DB4A32">
            <w:pPr>
              <w:spacing w:line="400" w:lineRule="exact"/>
              <w:jc w:val="center"/>
              <w:rPr>
                <w:rFonts w:ascii="Times New Roman" w:hAnsi="Times New Roman" w:cs="Times New Roman"/>
                <w:sz w:val="26"/>
                <w:szCs w:val="26"/>
              </w:rPr>
            </w:pPr>
          </w:p>
        </w:tc>
        <w:tc>
          <w:tcPr>
            <w:tcW w:w="8507" w:type="dxa"/>
            <w:vAlign w:val="center"/>
          </w:tcPr>
          <w:p w14:paraId="0AA4F84B"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Cài đặt tốc độ: bằng núm xoay hoặc nút bấm hoặc tương đương</w:t>
            </w:r>
          </w:p>
        </w:tc>
      </w:tr>
      <w:tr w:rsidR="006C44D4" w:rsidRPr="00F82D9F" w14:paraId="28D8565E" w14:textId="77777777" w:rsidTr="001D4E5A">
        <w:tc>
          <w:tcPr>
            <w:tcW w:w="708" w:type="dxa"/>
            <w:vAlign w:val="center"/>
          </w:tcPr>
          <w:p w14:paraId="2E9DD871" w14:textId="77777777" w:rsidR="006C44D4" w:rsidRPr="00F82D9F" w:rsidRDefault="006C44D4" w:rsidP="00DB4A32">
            <w:pPr>
              <w:spacing w:line="400" w:lineRule="exact"/>
              <w:jc w:val="center"/>
              <w:rPr>
                <w:rFonts w:ascii="Times New Roman" w:hAnsi="Times New Roman" w:cs="Times New Roman"/>
                <w:sz w:val="26"/>
                <w:szCs w:val="26"/>
              </w:rPr>
            </w:pPr>
          </w:p>
        </w:tc>
        <w:tc>
          <w:tcPr>
            <w:tcW w:w="8507" w:type="dxa"/>
            <w:vAlign w:val="center"/>
          </w:tcPr>
          <w:p w14:paraId="788531E7"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Chế độ truyền theo thể tích (ml): ≤ 0.1 - ≥ 9999 ml</w:t>
            </w:r>
          </w:p>
        </w:tc>
      </w:tr>
      <w:tr w:rsidR="006C44D4" w:rsidRPr="00F82D9F" w14:paraId="3F9E96D2" w14:textId="77777777" w:rsidTr="001D4E5A">
        <w:tc>
          <w:tcPr>
            <w:tcW w:w="708" w:type="dxa"/>
            <w:vAlign w:val="center"/>
          </w:tcPr>
          <w:p w14:paraId="0E7619E9" w14:textId="77777777" w:rsidR="006C44D4" w:rsidRPr="00F82D9F" w:rsidRDefault="006C44D4" w:rsidP="00DB4A32">
            <w:pPr>
              <w:spacing w:line="400" w:lineRule="exact"/>
              <w:jc w:val="center"/>
              <w:rPr>
                <w:rFonts w:ascii="Times New Roman" w:hAnsi="Times New Roman" w:cs="Times New Roman"/>
                <w:sz w:val="26"/>
                <w:szCs w:val="26"/>
              </w:rPr>
            </w:pPr>
          </w:p>
        </w:tc>
        <w:tc>
          <w:tcPr>
            <w:tcW w:w="8507" w:type="dxa"/>
            <w:vAlign w:val="center"/>
          </w:tcPr>
          <w:p w14:paraId="63CCB73D"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Thời gian cài đặt tiêm: Từ ≤ 1 phút đến ≥ 99 giờ</w:t>
            </w:r>
          </w:p>
        </w:tc>
      </w:tr>
      <w:tr w:rsidR="006C44D4" w:rsidRPr="00F82D9F" w14:paraId="3E72494D" w14:textId="77777777" w:rsidTr="001D4E5A">
        <w:tc>
          <w:tcPr>
            <w:tcW w:w="708" w:type="dxa"/>
            <w:vAlign w:val="center"/>
          </w:tcPr>
          <w:p w14:paraId="420CD333" w14:textId="77777777" w:rsidR="006C44D4" w:rsidRPr="00F82D9F" w:rsidRDefault="006C44D4" w:rsidP="00DB4A32">
            <w:pPr>
              <w:spacing w:line="400" w:lineRule="exact"/>
              <w:jc w:val="center"/>
              <w:rPr>
                <w:rFonts w:ascii="Times New Roman" w:hAnsi="Times New Roman" w:cs="Times New Roman"/>
                <w:sz w:val="26"/>
                <w:szCs w:val="26"/>
              </w:rPr>
            </w:pPr>
          </w:p>
        </w:tc>
        <w:tc>
          <w:tcPr>
            <w:tcW w:w="8507" w:type="dxa"/>
            <w:vAlign w:val="center"/>
          </w:tcPr>
          <w:p w14:paraId="010F2E5D"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Giới hạn cảnh báo áp lực nghẽn có thể cài đặt: ≤ 10 đến ≥ 120kPa</w:t>
            </w:r>
          </w:p>
        </w:tc>
      </w:tr>
      <w:tr w:rsidR="006C44D4" w:rsidRPr="00F82D9F" w14:paraId="5D9762EE" w14:textId="77777777" w:rsidTr="001D4E5A">
        <w:tc>
          <w:tcPr>
            <w:tcW w:w="708" w:type="dxa"/>
            <w:vAlign w:val="center"/>
          </w:tcPr>
          <w:p w14:paraId="4172EC8F" w14:textId="77777777" w:rsidR="006C44D4" w:rsidRPr="00F82D9F" w:rsidRDefault="006C44D4" w:rsidP="00DB4A32">
            <w:pPr>
              <w:spacing w:line="400" w:lineRule="exact"/>
              <w:jc w:val="center"/>
              <w:rPr>
                <w:rFonts w:ascii="Times New Roman" w:hAnsi="Times New Roman" w:cs="Times New Roman"/>
                <w:sz w:val="26"/>
                <w:szCs w:val="26"/>
              </w:rPr>
            </w:pPr>
          </w:p>
        </w:tc>
        <w:tc>
          <w:tcPr>
            <w:tcW w:w="8507" w:type="dxa"/>
            <w:vAlign w:val="center"/>
          </w:tcPr>
          <w:p w14:paraId="70EA0A3B"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Phạm vi cài đặt tốc độ dòng chảy:</w:t>
            </w:r>
          </w:p>
        </w:tc>
      </w:tr>
      <w:tr w:rsidR="006C44D4" w:rsidRPr="00F82D9F" w14:paraId="7F300658" w14:textId="77777777" w:rsidTr="001D4E5A">
        <w:tc>
          <w:tcPr>
            <w:tcW w:w="708" w:type="dxa"/>
            <w:vAlign w:val="center"/>
          </w:tcPr>
          <w:p w14:paraId="13BB3B13" w14:textId="77777777" w:rsidR="006C44D4" w:rsidRPr="00F82D9F" w:rsidRDefault="006C44D4" w:rsidP="00DB4A32">
            <w:pPr>
              <w:spacing w:line="400" w:lineRule="exact"/>
              <w:jc w:val="center"/>
              <w:rPr>
                <w:rFonts w:ascii="Times New Roman" w:hAnsi="Times New Roman" w:cs="Times New Roman"/>
                <w:sz w:val="26"/>
                <w:szCs w:val="26"/>
              </w:rPr>
            </w:pPr>
          </w:p>
        </w:tc>
        <w:tc>
          <w:tcPr>
            <w:tcW w:w="8507" w:type="dxa"/>
            <w:vAlign w:val="center"/>
          </w:tcPr>
          <w:p w14:paraId="10D60FFD"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Đối với bơm tiêm 5ml, 10ml, 20ml, 30ml: ≤ 0.01- ≥ 50ml/h</w:t>
            </w:r>
          </w:p>
        </w:tc>
      </w:tr>
      <w:tr w:rsidR="006C44D4" w:rsidRPr="00F82D9F" w14:paraId="4A91EA70" w14:textId="77777777" w:rsidTr="001D4E5A">
        <w:tc>
          <w:tcPr>
            <w:tcW w:w="708" w:type="dxa"/>
            <w:vAlign w:val="center"/>
          </w:tcPr>
          <w:p w14:paraId="707048F7" w14:textId="77777777" w:rsidR="006C44D4" w:rsidRPr="00F82D9F" w:rsidRDefault="006C44D4" w:rsidP="00DB4A32">
            <w:pPr>
              <w:spacing w:line="400" w:lineRule="exact"/>
              <w:jc w:val="center"/>
              <w:rPr>
                <w:rFonts w:ascii="Times New Roman" w:hAnsi="Times New Roman" w:cs="Times New Roman"/>
                <w:sz w:val="26"/>
                <w:szCs w:val="26"/>
              </w:rPr>
            </w:pPr>
          </w:p>
        </w:tc>
        <w:tc>
          <w:tcPr>
            <w:tcW w:w="8507" w:type="dxa"/>
            <w:vAlign w:val="center"/>
          </w:tcPr>
          <w:p w14:paraId="1EAC1442"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Đối với bơm tiêm 50/60ml: ≤ 0.01- ≥ 1200ml/h</w:t>
            </w:r>
          </w:p>
        </w:tc>
      </w:tr>
      <w:tr w:rsidR="006C44D4" w:rsidRPr="00F82D9F" w14:paraId="22B3CD6C" w14:textId="77777777" w:rsidTr="001D4E5A">
        <w:tc>
          <w:tcPr>
            <w:tcW w:w="708" w:type="dxa"/>
            <w:vAlign w:val="center"/>
          </w:tcPr>
          <w:p w14:paraId="5ADBA8F2" w14:textId="77777777" w:rsidR="006C44D4" w:rsidRPr="00F82D9F" w:rsidRDefault="006C44D4" w:rsidP="00DB4A32">
            <w:pPr>
              <w:spacing w:line="400" w:lineRule="exact"/>
              <w:jc w:val="center"/>
              <w:rPr>
                <w:rFonts w:ascii="Times New Roman" w:hAnsi="Times New Roman" w:cs="Times New Roman"/>
                <w:sz w:val="26"/>
                <w:szCs w:val="26"/>
              </w:rPr>
            </w:pPr>
          </w:p>
        </w:tc>
        <w:tc>
          <w:tcPr>
            <w:tcW w:w="8507" w:type="dxa"/>
            <w:vAlign w:val="center"/>
          </w:tcPr>
          <w:p w14:paraId="37ED3916"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Tốc độ bơm nhanh (bolus) khi ấn và giữ phím:</w:t>
            </w:r>
          </w:p>
        </w:tc>
      </w:tr>
      <w:tr w:rsidR="006C44D4" w:rsidRPr="00F82D9F" w14:paraId="11D9D578" w14:textId="77777777" w:rsidTr="001D4E5A">
        <w:tc>
          <w:tcPr>
            <w:tcW w:w="708" w:type="dxa"/>
            <w:vAlign w:val="center"/>
          </w:tcPr>
          <w:p w14:paraId="66DC6633" w14:textId="77777777" w:rsidR="006C44D4" w:rsidRPr="00F82D9F" w:rsidRDefault="006C44D4" w:rsidP="00DB4A32">
            <w:pPr>
              <w:spacing w:line="400" w:lineRule="exact"/>
              <w:jc w:val="center"/>
              <w:rPr>
                <w:rFonts w:ascii="Times New Roman" w:hAnsi="Times New Roman" w:cs="Times New Roman"/>
                <w:sz w:val="26"/>
                <w:szCs w:val="26"/>
              </w:rPr>
            </w:pPr>
          </w:p>
        </w:tc>
        <w:tc>
          <w:tcPr>
            <w:tcW w:w="8507" w:type="dxa"/>
            <w:vAlign w:val="center"/>
          </w:tcPr>
          <w:p w14:paraId="304994AF"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Đối với bơm tiêm 5ml: ≥ 100ml/h</w:t>
            </w:r>
          </w:p>
        </w:tc>
      </w:tr>
      <w:tr w:rsidR="006C44D4" w:rsidRPr="00F82D9F" w14:paraId="0E571B7A" w14:textId="77777777" w:rsidTr="001D4E5A">
        <w:tc>
          <w:tcPr>
            <w:tcW w:w="708" w:type="dxa"/>
            <w:vAlign w:val="center"/>
          </w:tcPr>
          <w:p w14:paraId="6CDF128A" w14:textId="77777777" w:rsidR="006C44D4" w:rsidRPr="00F82D9F" w:rsidRDefault="006C44D4" w:rsidP="00DB4A32">
            <w:pPr>
              <w:spacing w:line="400" w:lineRule="exact"/>
              <w:jc w:val="center"/>
              <w:rPr>
                <w:rFonts w:ascii="Times New Roman" w:hAnsi="Times New Roman" w:cs="Times New Roman"/>
                <w:sz w:val="26"/>
                <w:szCs w:val="26"/>
              </w:rPr>
            </w:pPr>
          </w:p>
        </w:tc>
        <w:tc>
          <w:tcPr>
            <w:tcW w:w="8507" w:type="dxa"/>
            <w:vAlign w:val="center"/>
          </w:tcPr>
          <w:p w14:paraId="44D72FF1"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Đối với bơm tiêm 10ml, 20ml, 30ml: ≤ 100 - ≥ 300 mL/h</w:t>
            </w:r>
          </w:p>
        </w:tc>
      </w:tr>
      <w:tr w:rsidR="006C44D4" w:rsidRPr="00F82D9F" w14:paraId="4E61FDC9" w14:textId="77777777" w:rsidTr="001D4E5A">
        <w:tc>
          <w:tcPr>
            <w:tcW w:w="708" w:type="dxa"/>
            <w:vAlign w:val="center"/>
          </w:tcPr>
          <w:p w14:paraId="3EC5D284" w14:textId="77777777" w:rsidR="006C44D4" w:rsidRPr="00F82D9F" w:rsidRDefault="006C44D4" w:rsidP="00DB4A32">
            <w:pPr>
              <w:spacing w:line="400" w:lineRule="exact"/>
              <w:jc w:val="center"/>
              <w:rPr>
                <w:rFonts w:ascii="Times New Roman" w:hAnsi="Times New Roman" w:cs="Times New Roman"/>
                <w:sz w:val="26"/>
                <w:szCs w:val="26"/>
              </w:rPr>
            </w:pPr>
          </w:p>
        </w:tc>
        <w:tc>
          <w:tcPr>
            <w:tcW w:w="8507" w:type="dxa"/>
            <w:vAlign w:val="center"/>
          </w:tcPr>
          <w:p w14:paraId="4629D876"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Đối với bơm tiêm 50/60 mL: ≤ 100 – ≥ 1200 mL/h</w:t>
            </w:r>
          </w:p>
        </w:tc>
      </w:tr>
      <w:tr w:rsidR="006C44D4" w:rsidRPr="00F82D9F" w14:paraId="7F336F39" w14:textId="77777777" w:rsidTr="001D4E5A">
        <w:tc>
          <w:tcPr>
            <w:tcW w:w="708" w:type="dxa"/>
            <w:vAlign w:val="center"/>
          </w:tcPr>
          <w:p w14:paraId="2051D679" w14:textId="77777777" w:rsidR="006C44D4" w:rsidRPr="00F82D9F" w:rsidRDefault="006C44D4" w:rsidP="00DB4A32">
            <w:pPr>
              <w:spacing w:line="400" w:lineRule="exact"/>
              <w:jc w:val="center"/>
              <w:rPr>
                <w:rFonts w:ascii="Times New Roman" w:hAnsi="Times New Roman" w:cs="Times New Roman"/>
                <w:sz w:val="26"/>
                <w:szCs w:val="26"/>
              </w:rPr>
            </w:pPr>
          </w:p>
        </w:tc>
        <w:tc>
          <w:tcPr>
            <w:tcW w:w="8507" w:type="dxa"/>
            <w:vAlign w:val="center"/>
          </w:tcPr>
          <w:p w14:paraId="7E9D9A3F"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Báo động:</w:t>
            </w:r>
          </w:p>
        </w:tc>
      </w:tr>
      <w:tr w:rsidR="006C44D4" w:rsidRPr="00F82D9F" w14:paraId="3C212DBC" w14:textId="77777777" w:rsidTr="001D4E5A">
        <w:tc>
          <w:tcPr>
            <w:tcW w:w="708" w:type="dxa"/>
            <w:vAlign w:val="center"/>
          </w:tcPr>
          <w:p w14:paraId="733EE626" w14:textId="77777777" w:rsidR="006C44D4" w:rsidRPr="00F82D9F" w:rsidRDefault="006C44D4" w:rsidP="00DB4A32">
            <w:pPr>
              <w:spacing w:line="400" w:lineRule="exact"/>
              <w:jc w:val="center"/>
              <w:rPr>
                <w:rFonts w:ascii="Times New Roman" w:hAnsi="Times New Roman" w:cs="Times New Roman"/>
                <w:sz w:val="26"/>
                <w:szCs w:val="26"/>
              </w:rPr>
            </w:pPr>
          </w:p>
        </w:tc>
        <w:tc>
          <w:tcPr>
            <w:tcW w:w="8507" w:type="dxa"/>
            <w:vAlign w:val="center"/>
          </w:tcPr>
          <w:p w14:paraId="4F10372A"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Báo động khi máy gần hết dịch truyền</w:t>
            </w:r>
          </w:p>
        </w:tc>
      </w:tr>
      <w:tr w:rsidR="006C44D4" w:rsidRPr="00F82D9F" w14:paraId="5CC268FE" w14:textId="77777777" w:rsidTr="001D4E5A">
        <w:tc>
          <w:tcPr>
            <w:tcW w:w="708" w:type="dxa"/>
            <w:vAlign w:val="center"/>
          </w:tcPr>
          <w:p w14:paraId="5FE45937" w14:textId="77777777" w:rsidR="006C44D4" w:rsidRPr="00F82D9F" w:rsidRDefault="006C44D4" w:rsidP="00DB4A32">
            <w:pPr>
              <w:spacing w:line="400" w:lineRule="exact"/>
              <w:jc w:val="center"/>
              <w:rPr>
                <w:rFonts w:ascii="Times New Roman" w:hAnsi="Times New Roman" w:cs="Times New Roman"/>
                <w:sz w:val="26"/>
                <w:szCs w:val="26"/>
              </w:rPr>
            </w:pPr>
          </w:p>
        </w:tc>
        <w:tc>
          <w:tcPr>
            <w:tcW w:w="8507" w:type="dxa"/>
            <w:vAlign w:val="center"/>
          </w:tcPr>
          <w:p w14:paraId="563F7D9A"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Báo động khi Ắc quy/Pin yếu</w:t>
            </w:r>
          </w:p>
        </w:tc>
      </w:tr>
      <w:tr w:rsidR="006C44D4" w:rsidRPr="00F82D9F" w14:paraId="0EE116CD" w14:textId="77777777" w:rsidTr="001D4E5A">
        <w:tc>
          <w:tcPr>
            <w:tcW w:w="708" w:type="dxa"/>
            <w:vAlign w:val="center"/>
          </w:tcPr>
          <w:p w14:paraId="2942AF44" w14:textId="77777777" w:rsidR="006C44D4" w:rsidRPr="00F82D9F" w:rsidRDefault="006C44D4" w:rsidP="00DB4A32">
            <w:pPr>
              <w:spacing w:line="400" w:lineRule="exact"/>
              <w:jc w:val="center"/>
              <w:rPr>
                <w:rFonts w:ascii="Times New Roman" w:hAnsi="Times New Roman" w:cs="Times New Roman"/>
                <w:sz w:val="26"/>
                <w:szCs w:val="26"/>
              </w:rPr>
            </w:pPr>
          </w:p>
        </w:tc>
        <w:tc>
          <w:tcPr>
            <w:tcW w:w="8507" w:type="dxa"/>
            <w:vAlign w:val="center"/>
          </w:tcPr>
          <w:p w14:paraId="7E4A991E"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Chọn áp lực báo tắc đường tiêm ở ≥ 9 mức</w:t>
            </w:r>
          </w:p>
        </w:tc>
      </w:tr>
      <w:tr w:rsidR="006C44D4" w:rsidRPr="00F82D9F" w14:paraId="26B6A173" w14:textId="77777777" w:rsidTr="001D4E5A">
        <w:tc>
          <w:tcPr>
            <w:tcW w:w="708" w:type="dxa"/>
            <w:vAlign w:val="center"/>
          </w:tcPr>
          <w:p w14:paraId="6C347689"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2</w:t>
            </w:r>
          </w:p>
        </w:tc>
        <w:tc>
          <w:tcPr>
            <w:tcW w:w="8507" w:type="dxa"/>
            <w:vAlign w:val="center"/>
          </w:tcPr>
          <w:p w14:paraId="33B44B39"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Màn hình hiển thị:</w:t>
            </w:r>
          </w:p>
        </w:tc>
      </w:tr>
      <w:tr w:rsidR="006C44D4" w:rsidRPr="00F82D9F" w14:paraId="478F07A8" w14:textId="77777777" w:rsidTr="001D4E5A">
        <w:tc>
          <w:tcPr>
            <w:tcW w:w="708" w:type="dxa"/>
            <w:vAlign w:val="center"/>
          </w:tcPr>
          <w:p w14:paraId="475C8727" w14:textId="77777777" w:rsidR="006C44D4" w:rsidRPr="00F82D9F" w:rsidRDefault="006C44D4" w:rsidP="00DB4A32">
            <w:pPr>
              <w:spacing w:line="400" w:lineRule="exact"/>
              <w:jc w:val="center"/>
              <w:rPr>
                <w:rFonts w:ascii="Times New Roman" w:hAnsi="Times New Roman" w:cs="Times New Roman"/>
                <w:sz w:val="26"/>
                <w:szCs w:val="26"/>
              </w:rPr>
            </w:pPr>
          </w:p>
        </w:tc>
        <w:tc>
          <w:tcPr>
            <w:tcW w:w="8507" w:type="dxa"/>
            <w:vAlign w:val="center"/>
          </w:tcPr>
          <w:p w14:paraId="43B9BCDB"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Loại màn hình màu: TFT hoặc LED hoặc LCD hoặc tương đương</w:t>
            </w:r>
          </w:p>
        </w:tc>
      </w:tr>
      <w:tr w:rsidR="006C44D4" w:rsidRPr="00F82D9F" w14:paraId="6A01BC97" w14:textId="77777777" w:rsidTr="001D4E5A">
        <w:tc>
          <w:tcPr>
            <w:tcW w:w="708" w:type="dxa"/>
            <w:vAlign w:val="center"/>
          </w:tcPr>
          <w:p w14:paraId="552599A9" w14:textId="77777777" w:rsidR="006C44D4" w:rsidRPr="00F82D9F" w:rsidRDefault="006C44D4" w:rsidP="00DB4A32">
            <w:pPr>
              <w:spacing w:line="400" w:lineRule="exact"/>
              <w:jc w:val="center"/>
              <w:rPr>
                <w:rFonts w:ascii="Times New Roman" w:hAnsi="Times New Roman" w:cs="Times New Roman"/>
                <w:sz w:val="26"/>
                <w:szCs w:val="26"/>
              </w:rPr>
            </w:pPr>
          </w:p>
        </w:tc>
        <w:tc>
          <w:tcPr>
            <w:tcW w:w="8507" w:type="dxa"/>
            <w:vAlign w:val="center"/>
          </w:tcPr>
          <w:p w14:paraId="1E84DC3C"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Kích thước màn hình: ≥ 2.4 inches</w:t>
            </w:r>
          </w:p>
        </w:tc>
      </w:tr>
      <w:tr w:rsidR="006C44D4" w:rsidRPr="00F82D9F" w14:paraId="7660F2B8" w14:textId="77777777" w:rsidTr="001D4E5A">
        <w:tc>
          <w:tcPr>
            <w:tcW w:w="708" w:type="dxa"/>
            <w:vAlign w:val="center"/>
          </w:tcPr>
          <w:p w14:paraId="5FACE20B"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3</w:t>
            </w:r>
          </w:p>
        </w:tc>
        <w:tc>
          <w:tcPr>
            <w:tcW w:w="8507" w:type="dxa"/>
            <w:vAlign w:val="center"/>
          </w:tcPr>
          <w:p w14:paraId="06689D23"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Pin sử dụng:</w:t>
            </w:r>
          </w:p>
        </w:tc>
      </w:tr>
      <w:tr w:rsidR="006C44D4" w:rsidRPr="00F82D9F" w14:paraId="4B06E484" w14:textId="77777777" w:rsidTr="001D4E5A">
        <w:tc>
          <w:tcPr>
            <w:tcW w:w="708" w:type="dxa"/>
            <w:vAlign w:val="center"/>
          </w:tcPr>
          <w:p w14:paraId="004C8717" w14:textId="77777777" w:rsidR="006C44D4" w:rsidRPr="00F82D9F" w:rsidRDefault="006C44D4" w:rsidP="00DB4A32">
            <w:pPr>
              <w:spacing w:line="400" w:lineRule="exact"/>
              <w:jc w:val="center"/>
              <w:rPr>
                <w:rFonts w:ascii="Times New Roman" w:hAnsi="Times New Roman" w:cs="Times New Roman"/>
                <w:sz w:val="26"/>
                <w:szCs w:val="26"/>
              </w:rPr>
            </w:pPr>
          </w:p>
        </w:tc>
        <w:tc>
          <w:tcPr>
            <w:tcW w:w="8507" w:type="dxa"/>
            <w:vAlign w:val="center"/>
          </w:tcPr>
          <w:p w14:paraId="12E735C8"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Loại Pin: Lithium hoặc tương đương</w:t>
            </w:r>
          </w:p>
        </w:tc>
      </w:tr>
      <w:tr w:rsidR="006C44D4" w:rsidRPr="00F82D9F" w14:paraId="5F8EEE72" w14:textId="77777777" w:rsidTr="001D4E5A">
        <w:tc>
          <w:tcPr>
            <w:tcW w:w="708" w:type="dxa"/>
            <w:vAlign w:val="center"/>
          </w:tcPr>
          <w:p w14:paraId="62798043" w14:textId="77777777" w:rsidR="006C44D4" w:rsidRPr="00F82D9F" w:rsidRDefault="006C44D4" w:rsidP="00DB4A32">
            <w:pPr>
              <w:spacing w:line="400" w:lineRule="exact"/>
              <w:jc w:val="center"/>
              <w:rPr>
                <w:rFonts w:ascii="Times New Roman" w:hAnsi="Times New Roman" w:cs="Times New Roman"/>
                <w:sz w:val="26"/>
                <w:szCs w:val="26"/>
              </w:rPr>
            </w:pPr>
          </w:p>
        </w:tc>
        <w:tc>
          <w:tcPr>
            <w:tcW w:w="8507" w:type="dxa"/>
            <w:vAlign w:val="center"/>
          </w:tcPr>
          <w:p w14:paraId="6A3A745C"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Thời gian sạc đầy pin: ≤ 8 giờ</w:t>
            </w:r>
          </w:p>
        </w:tc>
      </w:tr>
      <w:tr w:rsidR="006C44D4" w:rsidRPr="00F82D9F" w14:paraId="5CC451F4" w14:textId="77777777" w:rsidTr="001D4E5A">
        <w:tc>
          <w:tcPr>
            <w:tcW w:w="708" w:type="dxa"/>
            <w:vAlign w:val="center"/>
          </w:tcPr>
          <w:p w14:paraId="095E8361" w14:textId="77777777" w:rsidR="006C44D4" w:rsidRPr="00F82D9F" w:rsidRDefault="006C44D4" w:rsidP="00DB4A32">
            <w:pPr>
              <w:spacing w:line="400" w:lineRule="exact"/>
              <w:jc w:val="center"/>
              <w:rPr>
                <w:rFonts w:ascii="Times New Roman" w:hAnsi="Times New Roman" w:cs="Times New Roman"/>
                <w:sz w:val="26"/>
                <w:szCs w:val="26"/>
              </w:rPr>
            </w:pPr>
          </w:p>
        </w:tc>
        <w:tc>
          <w:tcPr>
            <w:tcW w:w="8507" w:type="dxa"/>
            <w:vAlign w:val="center"/>
          </w:tcPr>
          <w:p w14:paraId="09E2CC4D"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Thời lượng pin: ≥ 10 giờ ở tốc độ truyền ≥ 5ml/h</w:t>
            </w:r>
          </w:p>
        </w:tc>
      </w:tr>
      <w:tr w:rsidR="006C44D4" w:rsidRPr="00F82D9F" w14:paraId="5FDE7EA5" w14:textId="77777777" w:rsidTr="001D4E5A">
        <w:tc>
          <w:tcPr>
            <w:tcW w:w="708" w:type="dxa"/>
            <w:vAlign w:val="center"/>
          </w:tcPr>
          <w:p w14:paraId="7288EF61"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IV</w:t>
            </w:r>
          </w:p>
        </w:tc>
        <w:tc>
          <w:tcPr>
            <w:tcW w:w="8507" w:type="dxa"/>
            <w:vAlign w:val="center"/>
          </w:tcPr>
          <w:p w14:paraId="0A54521B"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YÊU CẦU KHÁC</w:t>
            </w:r>
          </w:p>
        </w:tc>
      </w:tr>
      <w:tr w:rsidR="006C44D4" w:rsidRPr="00F82D9F" w14:paraId="4F9D754F" w14:textId="77777777" w:rsidTr="001D4E5A">
        <w:tc>
          <w:tcPr>
            <w:tcW w:w="708" w:type="dxa"/>
            <w:vAlign w:val="center"/>
          </w:tcPr>
          <w:p w14:paraId="75AD598D"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lastRenderedPageBreak/>
              <w:t>1</w:t>
            </w:r>
          </w:p>
        </w:tc>
        <w:tc>
          <w:tcPr>
            <w:tcW w:w="8507" w:type="dxa"/>
            <w:vAlign w:val="center"/>
          </w:tcPr>
          <w:p w14:paraId="16517FB8"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Thời gian giao hàng: ≤ 150 ngày. Địa điểm giao hàng: tại nơi sử dụng</w:t>
            </w:r>
          </w:p>
        </w:tc>
      </w:tr>
      <w:tr w:rsidR="006C44D4" w:rsidRPr="00F82D9F" w14:paraId="14D07AA6" w14:textId="77777777" w:rsidTr="001D4E5A">
        <w:tc>
          <w:tcPr>
            <w:tcW w:w="708" w:type="dxa"/>
            <w:vAlign w:val="center"/>
          </w:tcPr>
          <w:p w14:paraId="66AA2BC4"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2</w:t>
            </w:r>
          </w:p>
        </w:tc>
        <w:tc>
          <w:tcPr>
            <w:tcW w:w="8507" w:type="dxa"/>
            <w:vAlign w:val="center"/>
          </w:tcPr>
          <w:p w14:paraId="295DF6C4"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Thời gian bảo hành: ≥ 12 tháng kể từ khi ký kết biên bản bàn giao, nghiệm thu với bên mua, bên bán phải thực hiện bảo trì/hiệu chuẩn theo quy định của nhà sản xuất. Định kỳ thực hiện bảo trì trong thời gian bảo hành ≤ 06 tháng/lần.</w:t>
            </w:r>
          </w:p>
        </w:tc>
      </w:tr>
      <w:tr w:rsidR="006C44D4" w:rsidRPr="00F82D9F" w14:paraId="545709F7" w14:textId="77777777" w:rsidTr="001D4E5A">
        <w:tc>
          <w:tcPr>
            <w:tcW w:w="708" w:type="dxa"/>
            <w:vAlign w:val="center"/>
          </w:tcPr>
          <w:p w14:paraId="1CFDE3AF"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3</w:t>
            </w:r>
          </w:p>
        </w:tc>
        <w:tc>
          <w:tcPr>
            <w:tcW w:w="8507" w:type="dxa"/>
            <w:vAlign w:val="center"/>
          </w:tcPr>
          <w:p w14:paraId="53147EF3"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Đào tạo chuyển giao công nghệ: Tại nơi sử dụng.</w:t>
            </w:r>
          </w:p>
        </w:tc>
      </w:tr>
      <w:tr w:rsidR="006C44D4" w:rsidRPr="00F82D9F" w14:paraId="33E93DC8" w14:textId="77777777" w:rsidTr="001D4E5A">
        <w:tc>
          <w:tcPr>
            <w:tcW w:w="708" w:type="dxa"/>
            <w:vAlign w:val="center"/>
          </w:tcPr>
          <w:p w14:paraId="2A2632D5"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4</w:t>
            </w:r>
          </w:p>
        </w:tc>
        <w:tc>
          <w:tcPr>
            <w:tcW w:w="8507" w:type="dxa"/>
            <w:vAlign w:val="center"/>
          </w:tcPr>
          <w:p w14:paraId="1678D0A6"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Bảo trì miễn phí nhân công sau bảo hành ≥ 06 tháng.</w:t>
            </w:r>
          </w:p>
        </w:tc>
      </w:tr>
      <w:tr w:rsidR="006C44D4" w:rsidRPr="00F82D9F" w14:paraId="53F7E4DE" w14:textId="77777777" w:rsidTr="001D4E5A">
        <w:tc>
          <w:tcPr>
            <w:tcW w:w="708" w:type="dxa"/>
            <w:vAlign w:val="center"/>
          </w:tcPr>
          <w:p w14:paraId="15F3F474"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5</w:t>
            </w:r>
          </w:p>
        </w:tc>
        <w:tc>
          <w:tcPr>
            <w:tcW w:w="8507" w:type="dxa"/>
            <w:vAlign w:val="center"/>
          </w:tcPr>
          <w:p w14:paraId="4AF5D4F7"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Thời gian có mặt để giải quyết sự cố kỹ thuật ≤ 24 giờ kể từ khi nhận được thông báo.</w:t>
            </w:r>
          </w:p>
        </w:tc>
      </w:tr>
      <w:tr w:rsidR="006C44D4" w:rsidRPr="00F82D9F" w14:paraId="76B27C5F" w14:textId="77777777" w:rsidTr="001D4E5A">
        <w:tc>
          <w:tcPr>
            <w:tcW w:w="708" w:type="dxa"/>
            <w:vAlign w:val="center"/>
          </w:tcPr>
          <w:p w14:paraId="6813EA05"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6</w:t>
            </w:r>
          </w:p>
        </w:tc>
        <w:tc>
          <w:tcPr>
            <w:tcW w:w="8507" w:type="dxa"/>
            <w:vAlign w:val="center"/>
          </w:tcPr>
          <w:p w14:paraId="5F05A5B2"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Có cam kết cung cấp phụ tùng và linh kiện thay thế theo model thiết bị đã dự thầu, trong vòng tối thiểu ≥ 8 năm.</w:t>
            </w:r>
          </w:p>
        </w:tc>
      </w:tr>
      <w:tr w:rsidR="006C44D4" w:rsidRPr="00F82D9F" w14:paraId="76BC962B" w14:textId="77777777" w:rsidTr="001D4E5A">
        <w:tc>
          <w:tcPr>
            <w:tcW w:w="708" w:type="dxa"/>
            <w:vAlign w:val="center"/>
          </w:tcPr>
          <w:p w14:paraId="385A3921"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7</w:t>
            </w:r>
          </w:p>
        </w:tc>
        <w:tc>
          <w:tcPr>
            <w:tcW w:w="8507" w:type="dxa"/>
            <w:vAlign w:val="center"/>
          </w:tcPr>
          <w:p w14:paraId="784E8120"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Nhà cung cấp có trách nhiệm kết nối với hệ thống CNTT của bệnh viện (nếu có)</w:t>
            </w:r>
          </w:p>
        </w:tc>
      </w:tr>
      <w:tr w:rsidR="003F2158" w:rsidRPr="00F82D9F" w14:paraId="275D5851" w14:textId="77777777" w:rsidTr="001D4E5A">
        <w:tc>
          <w:tcPr>
            <w:tcW w:w="708" w:type="dxa"/>
            <w:vAlign w:val="center"/>
          </w:tcPr>
          <w:p w14:paraId="08118FC2" w14:textId="668669B1" w:rsidR="003F2158" w:rsidRPr="00F82D9F" w:rsidRDefault="003F2158" w:rsidP="003F2158">
            <w:pPr>
              <w:spacing w:line="400" w:lineRule="exact"/>
              <w:jc w:val="center"/>
              <w:rPr>
                <w:rFonts w:ascii="Times New Roman" w:eastAsia="Times New Roman" w:hAnsi="Times New Roman" w:cs="Times New Roman"/>
                <w:sz w:val="26"/>
                <w:szCs w:val="26"/>
              </w:rPr>
            </w:pPr>
            <w:r w:rsidRPr="003F2158">
              <w:rPr>
                <w:rFonts w:ascii="Times New Roman" w:eastAsia="Times New Roman" w:hAnsi="Times New Roman" w:cs="Times New Roman"/>
                <w:color w:val="EE0000"/>
                <w:sz w:val="26"/>
                <w:szCs w:val="26"/>
                <w:highlight w:val="yellow"/>
              </w:rPr>
              <w:t>8</w:t>
            </w:r>
          </w:p>
        </w:tc>
        <w:tc>
          <w:tcPr>
            <w:tcW w:w="8507" w:type="dxa"/>
            <w:vAlign w:val="center"/>
          </w:tcPr>
          <w:p w14:paraId="10AAD286" w14:textId="77777777" w:rsidR="003A71FF" w:rsidRDefault="003A71FF" w:rsidP="003A71FF">
            <w:pPr>
              <w:spacing w:line="400" w:lineRule="exact"/>
              <w:rPr>
                <w:rFonts w:ascii="Times New Roman" w:eastAsia="Times New Roman" w:hAnsi="Times New Roman" w:cs="Times New Roman"/>
                <w:color w:val="EE0000"/>
                <w:sz w:val="26"/>
                <w:szCs w:val="26"/>
                <w:highlight w:val="yellow"/>
              </w:rPr>
            </w:pPr>
            <w:r w:rsidRPr="003F2158">
              <w:rPr>
                <w:rFonts w:ascii="Times New Roman" w:eastAsia="Times New Roman" w:hAnsi="Times New Roman" w:cs="Times New Roman"/>
                <w:color w:val="EE0000"/>
                <w:sz w:val="26"/>
                <w:szCs w:val="26"/>
                <w:highlight w:val="yellow"/>
              </w:rPr>
              <w:t xml:space="preserve">Có kỹ sư có chứng chỉ đào tạo </w:t>
            </w:r>
            <w:r>
              <w:rPr>
                <w:rFonts w:ascii="Times New Roman" w:eastAsia="Times New Roman" w:hAnsi="Times New Roman" w:cs="Times New Roman"/>
                <w:color w:val="EE0000"/>
                <w:sz w:val="26"/>
                <w:szCs w:val="26"/>
                <w:highlight w:val="yellow"/>
              </w:rPr>
              <w:t>về thiết bị dự thầu (máy chính)</w:t>
            </w:r>
            <w:r w:rsidRPr="003F2158">
              <w:rPr>
                <w:rFonts w:ascii="Times New Roman" w:eastAsia="Times New Roman" w:hAnsi="Times New Roman" w:cs="Times New Roman"/>
                <w:color w:val="EE0000"/>
                <w:sz w:val="26"/>
                <w:szCs w:val="26"/>
                <w:highlight w:val="yellow"/>
              </w:rPr>
              <w:t xml:space="preserve"> </w:t>
            </w:r>
          </w:p>
          <w:p w14:paraId="24C4A792" w14:textId="045B1D53" w:rsidR="003F2158" w:rsidRPr="00F82D9F" w:rsidRDefault="003A71FF" w:rsidP="003A71FF">
            <w:pPr>
              <w:spacing w:line="400" w:lineRule="exact"/>
              <w:rPr>
                <w:rFonts w:ascii="Times New Roman" w:eastAsia="Times New Roman" w:hAnsi="Times New Roman" w:cs="Times New Roman"/>
                <w:sz w:val="26"/>
                <w:szCs w:val="26"/>
              </w:rPr>
            </w:pPr>
            <w:r>
              <w:rPr>
                <w:rFonts w:ascii="Times New Roman" w:eastAsia="Times New Roman" w:hAnsi="Times New Roman" w:cs="Times New Roman"/>
                <w:color w:val="EE0000"/>
                <w:sz w:val="26"/>
                <w:szCs w:val="26"/>
                <w:highlight w:val="yellow"/>
              </w:rPr>
              <w:t>(C</w:t>
            </w:r>
            <w:r w:rsidRPr="003F2158">
              <w:rPr>
                <w:rFonts w:ascii="Times New Roman" w:eastAsia="Times New Roman" w:hAnsi="Times New Roman" w:cs="Times New Roman"/>
                <w:color w:val="EE0000"/>
                <w:sz w:val="26"/>
                <w:szCs w:val="26"/>
                <w:highlight w:val="yellow"/>
              </w:rPr>
              <w:t>ung cấp chứng chỉ đào tạo và tài liệu chứng minh khả năng huy động nhân sự).</w:t>
            </w:r>
          </w:p>
        </w:tc>
      </w:tr>
    </w:tbl>
    <w:p w14:paraId="3673A2CF" w14:textId="77777777" w:rsidR="00DE5F40" w:rsidRPr="00146900" w:rsidRDefault="00DE5F40" w:rsidP="00F82D9F">
      <w:pPr>
        <w:spacing w:after="0"/>
        <w:rPr>
          <w:rFonts w:ascii="Times New Roman" w:hAnsi="Times New Roman" w:cs="Times New Roman"/>
          <w:sz w:val="26"/>
          <w:szCs w:val="26"/>
        </w:rPr>
      </w:pPr>
    </w:p>
    <w:p w14:paraId="0D39C21C" w14:textId="0FBFAC63" w:rsidR="00DE5F40" w:rsidRPr="00146900" w:rsidRDefault="00F27269" w:rsidP="00DE5F40">
      <w:pPr>
        <w:pStyle w:val="Heading1"/>
        <w:spacing w:before="0"/>
        <w:rPr>
          <w:rFonts w:ascii="Times New Roman" w:hAnsi="Times New Roman" w:cs="Times New Roman"/>
          <w:sz w:val="26"/>
          <w:szCs w:val="26"/>
        </w:rPr>
      </w:pPr>
      <w:r>
        <w:rPr>
          <w:rFonts w:ascii="Times New Roman" w:eastAsia="Times New Roman" w:hAnsi="Times New Roman" w:cs="Times New Roman"/>
          <w:color w:val="000000"/>
          <w:sz w:val="26"/>
          <w:szCs w:val="26"/>
        </w:rPr>
        <w:t>3.2</w:t>
      </w:r>
      <w:r w:rsidR="00DE5F40" w:rsidRPr="00146900">
        <w:rPr>
          <w:rFonts w:ascii="Times New Roman" w:eastAsia="Times New Roman" w:hAnsi="Times New Roman" w:cs="Times New Roman"/>
          <w:color w:val="000000"/>
          <w:sz w:val="26"/>
          <w:szCs w:val="26"/>
        </w:rPr>
        <w:t>. Máy truyền dịch</w:t>
      </w:r>
      <w:r>
        <w:rPr>
          <w:rFonts w:ascii="Times New Roman" w:eastAsia="Times New Roman" w:hAnsi="Times New Roman" w:cs="Times New Roman"/>
          <w:color w:val="000000"/>
          <w:sz w:val="26"/>
          <w:szCs w:val="26"/>
        </w:rPr>
        <w:t xml:space="preserve"> (STT theo danh mục: 8)</w:t>
      </w:r>
    </w:p>
    <w:tbl>
      <w:tblPr>
        <w:tblStyle w:val="TableGrid"/>
        <w:tblW w:w="9180" w:type="dxa"/>
        <w:tblLook w:val="04A0" w:firstRow="1" w:lastRow="0" w:firstColumn="1" w:lastColumn="0" w:noHBand="0" w:noVBand="1"/>
      </w:tblPr>
      <w:tblGrid>
        <w:gridCol w:w="708"/>
        <w:gridCol w:w="8472"/>
      </w:tblGrid>
      <w:tr w:rsidR="006C44D4" w:rsidRPr="00F82D9F" w14:paraId="53D0E8CC" w14:textId="77777777" w:rsidTr="001D4E5A">
        <w:tc>
          <w:tcPr>
            <w:tcW w:w="708" w:type="dxa"/>
            <w:vAlign w:val="center"/>
          </w:tcPr>
          <w:p w14:paraId="155FD066"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STT</w:t>
            </w:r>
          </w:p>
        </w:tc>
        <w:tc>
          <w:tcPr>
            <w:tcW w:w="8472" w:type="dxa"/>
            <w:vAlign w:val="center"/>
          </w:tcPr>
          <w:p w14:paraId="17CAA2B6"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NỘI DUNG YÊU CẦU</w:t>
            </w:r>
          </w:p>
        </w:tc>
      </w:tr>
      <w:tr w:rsidR="006C44D4" w:rsidRPr="00F82D9F" w14:paraId="4A34C6F4" w14:textId="77777777" w:rsidTr="001D4E5A">
        <w:tc>
          <w:tcPr>
            <w:tcW w:w="708" w:type="dxa"/>
            <w:vAlign w:val="center"/>
          </w:tcPr>
          <w:p w14:paraId="107FBB4B"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I</w:t>
            </w:r>
          </w:p>
        </w:tc>
        <w:tc>
          <w:tcPr>
            <w:tcW w:w="8472" w:type="dxa"/>
            <w:vAlign w:val="center"/>
          </w:tcPr>
          <w:p w14:paraId="0F40F647"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YÊU CẦU CHUNG</w:t>
            </w:r>
          </w:p>
        </w:tc>
      </w:tr>
      <w:tr w:rsidR="006C44D4" w:rsidRPr="00F82D9F" w14:paraId="250B9DCD" w14:textId="77777777" w:rsidTr="001D4E5A">
        <w:tc>
          <w:tcPr>
            <w:tcW w:w="708" w:type="dxa"/>
            <w:vAlign w:val="center"/>
          </w:tcPr>
          <w:p w14:paraId="65C14B37"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1</w:t>
            </w:r>
          </w:p>
        </w:tc>
        <w:tc>
          <w:tcPr>
            <w:tcW w:w="8472" w:type="dxa"/>
            <w:vAlign w:val="center"/>
          </w:tcPr>
          <w:p w14:paraId="436F6F3F"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Năm sản xuất: Năm 2025 trở về sau, mới 100%</w:t>
            </w:r>
          </w:p>
        </w:tc>
      </w:tr>
      <w:tr w:rsidR="006C44D4" w:rsidRPr="00F82D9F" w14:paraId="5E3AF06F" w14:textId="77777777" w:rsidTr="001D4E5A">
        <w:tc>
          <w:tcPr>
            <w:tcW w:w="708" w:type="dxa"/>
            <w:vAlign w:val="center"/>
          </w:tcPr>
          <w:p w14:paraId="49B19A1D"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2</w:t>
            </w:r>
          </w:p>
        </w:tc>
        <w:tc>
          <w:tcPr>
            <w:tcW w:w="8472" w:type="dxa"/>
            <w:vAlign w:val="center"/>
          </w:tcPr>
          <w:p w14:paraId="3D721FCE"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Đạt tiêu chuẩn quản lý chất lượng ISO 13485</w:t>
            </w:r>
          </w:p>
        </w:tc>
      </w:tr>
      <w:tr w:rsidR="006C44D4" w:rsidRPr="00F82D9F" w14:paraId="5ED34F90" w14:textId="77777777" w:rsidTr="001D4E5A">
        <w:tc>
          <w:tcPr>
            <w:tcW w:w="708" w:type="dxa"/>
            <w:vAlign w:val="center"/>
          </w:tcPr>
          <w:p w14:paraId="1626C0EC"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3</w:t>
            </w:r>
          </w:p>
        </w:tc>
        <w:tc>
          <w:tcPr>
            <w:tcW w:w="8472" w:type="dxa"/>
            <w:vAlign w:val="center"/>
          </w:tcPr>
          <w:p w14:paraId="67C3D51B"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Đạt tiêu chuẩn CE/EU Certificate hoặc FDA (Mỹ) hoặc MDR hoặc tương đương</w:t>
            </w:r>
          </w:p>
        </w:tc>
      </w:tr>
      <w:tr w:rsidR="006C44D4" w:rsidRPr="00F82D9F" w14:paraId="4ACA94F9" w14:textId="77777777" w:rsidTr="001D4E5A">
        <w:tc>
          <w:tcPr>
            <w:tcW w:w="708" w:type="dxa"/>
            <w:vAlign w:val="center"/>
          </w:tcPr>
          <w:p w14:paraId="6BA03096"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4</w:t>
            </w:r>
          </w:p>
        </w:tc>
        <w:tc>
          <w:tcPr>
            <w:tcW w:w="8472" w:type="dxa"/>
            <w:vAlign w:val="center"/>
          </w:tcPr>
          <w:p w14:paraId="7B74CC32"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Nguồn điện: Sử dụng điện áp tại Việt Nam</w:t>
            </w:r>
          </w:p>
        </w:tc>
      </w:tr>
      <w:tr w:rsidR="006C44D4" w:rsidRPr="00F82D9F" w14:paraId="39058ABA" w14:textId="77777777" w:rsidTr="001D4E5A">
        <w:tc>
          <w:tcPr>
            <w:tcW w:w="708" w:type="dxa"/>
            <w:vAlign w:val="center"/>
          </w:tcPr>
          <w:p w14:paraId="58C1E335"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5</w:t>
            </w:r>
          </w:p>
        </w:tc>
        <w:tc>
          <w:tcPr>
            <w:tcW w:w="8472" w:type="dxa"/>
            <w:vAlign w:val="center"/>
          </w:tcPr>
          <w:p w14:paraId="21363E6C"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Môi trường hoạt động:</w:t>
            </w:r>
          </w:p>
        </w:tc>
      </w:tr>
      <w:tr w:rsidR="006C44D4" w:rsidRPr="00F82D9F" w14:paraId="5C6EB336" w14:textId="77777777" w:rsidTr="001D4E5A">
        <w:tc>
          <w:tcPr>
            <w:tcW w:w="708" w:type="dxa"/>
            <w:vAlign w:val="center"/>
          </w:tcPr>
          <w:p w14:paraId="24A7E514"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580BEC22"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Nhiệt độ tối đa: ≥ 20°C</w:t>
            </w:r>
          </w:p>
        </w:tc>
      </w:tr>
      <w:tr w:rsidR="006C44D4" w:rsidRPr="00F82D9F" w14:paraId="57C8E824" w14:textId="77777777" w:rsidTr="001D4E5A">
        <w:tc>
          <w:tcPr>
            <w:tcW w:w="708" w:type="dxa"/>
            <w:vAlign w:val="center"/>
          </w:tcPr>
          <w:p w14:paraId="1DDDF6CF"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67523505"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Độ ẩm tối đa: ≥ 60%</w:t>
            </w:r>
          </w:p>
        </w:tc>
      </w:tr>
      <w:tr w:rsidR="006C44D4" w:rsidRPr="00F82D9F" w14:paraId="620D2561" w14:textId="77777777" w:rsidTr="001D4E5A">
        <w:tc>
          <w:tcPr>
            <w:tcW w:w="708" w:type="dxa"/>
            <w:vAlign w:val="center"/>
          </w:tcPr>
          <w:p w14:paraId="517E996C"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6</w:t>
            </w:r>
          </w:p>
        </w:tc>
        <w:tc>
          <w:tcPr>
            <w:tcW w:w="8472" w:type="dxa"/>
            <w:vAlign w:val="center"/>
          </w:tcPr>
          <w:p w14:paraId="00D0B71B"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Xuất xứ: thuộc một trong các quốc gia thuộc nhóm nước G7</w:t>
            </w:r>
          </w:p>
        </w:tc>
      </w:tr>
      <w:tr w:rsidR="006C44D4" w:rsidRPr="00F82D9F" w14:paraId="75AFCAAA" w14:textId="77777777" w:rsidTr="001D4E5A">
        <w:tc>
          <w:tcPr>
            <w:tcW w:w="708" w:type="dxa"/>
            <w:vAlign w:val="center"/>
          </w:tcPr>
          <w:p w14:paraId="2D5FD847"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II</w:t>
            </w:r>
          </w:p>
        </w:tc>
        <w:tc>
          <w:tcPr>
            <w:tcW w:w="8472" w:type="dxa"/>
            <w:vAlign w:val="center"/>
          </w:tcPr>
          <w:p w14:paraId="50F8D929"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YÊU CẦU CẤU HÌNH</w:t>
            </w:r>
          </w:p>
        </w:tc>
      </w:tr>
      <w:tr w:rsidR="006C44D4" w:rsidRPr="00F82D9F" w14:paraId="44EC35AF" w14:textId="77777777" w:rsidTr="001D4E5A">
        <w:tc>
          <w:tcPr>
            <w:tcW w:w="708" w:type="dxa"/>
            <w:vAlign w:val="center"/>
          </w:tcPr>
          <w:p w14:paraId="73FED49D"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122F8ACB"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Máy truyền dịch kèm phụ kiện tiêu chuẩn, tối thiểu bao gồm:</w:t>
            </w:r>
          </w:p>
        </w:tc>
      </w:tr>
      <w:tr w:rsidR="006C44D4" w:rsidRPr="00F82D9F" w14:paraId="33D1CA7D" w14:textId="77777777" w:rsidTr="001D4E5A">
        <w:tc>
          <w:tcPr>
            <w:tcW w:w="708" w:type="dxa"/>
            <w:vAlign w:val="center"/>
          </w:tcPr>
          <w:p w14:paraId="34D44D4C"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1</w:t>
            </w:r>
          </w:p>
        </w:tc>
        <w:tc>
          <w:tcPr>
            <w:tcW w:w="8472" w:type="dxa"/>
            <w:vAlign w:val="center"/>
          </w:tcPr>
          <w:p w14:paraId="4FA62477"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Máy chính: 01 cái</w:t>
            </w:r>
          </w:p>
        </w:tc>
      </w:tr>
      <w:tr w:rsidR="006C44D4" w:rsidRPr="00F82D9F" w14:paraId="20051F07" w14:textId="77777777" w:rsidTr="001D4E5A">
        <w:tc>
          <w:tcPr>
            <w:tcW w:w="708" w:type="dxa"/>
            <w:vAlign w:val="center"/>
          </w:tcPr>
          <w:p w14:paraId="1251EE69"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2</w:t>
            </w:r>
          </w:p>
        </w:tc>
        <w:tc>
          <w:tcPr>
            <w:tcW w:w="8472" w:type="dxa"/>
            <w:vAlign w:val="center"/>
          </w:tcPr>
          <w:p w14:paraId="6C33F32E"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Pin tích hợp trong máy: 01 cái</w:t>
            </w:r>
          </w:p>
        </w:tc>
      </w:tr>
      <w:tr w:rsidR="006C44D4" w:rsidRPr="00F82D9F" w14:paraId="61746E55" w14:textId="77777777" w:rsidTr="001D4E5A">
        <w:tc>
          <w:tcPr>
            <w:tcW w:w="708" w:type="dxa"/>
            <w:vAlign w:val="center"/>
          </w:tcPr>
          <w:p w14:paraId="7F8417FF"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3</w:t>
            </w:r>
          </w:p>
        </w:tc>
        <w:tc>
          <w:tcPr>
            <w:tcW w:w="8472" w:type="dxa"/>
            <w:vAlign w:val="center"/>
          </w:tcPr>
          <w:p w14:paraId="09998448"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Khóa treo/ Kẹp cọc truyền: 01 Cái</w:t>
            </w:r>
          </w:p>
        </w:tc>
      </w:tr>
      <w:tr w:rsidR="006C44D4" w:rsidRPr="00F82D9F" w14:paraId="65A23AD7" w14:textId="77777777" w:rsidTr="001D4E5A">
        <w:tc>
          <w:tcPr>
            <w:tcW w:w="708" w:type="dxa"/>
            <w:vAlign w:val="center"/>
          </w:tcPr>
          <w:p w14:paraId="4AB9AB37"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4</w:t>
            </w:r>
          </w:p>
        </w:tc>
        <w:tc>
          <w:tcPr>
            <w:tcW w:w="8472" w:type="dxa"/>
            <w:vAlign w:val="center"/>
          </w:tcPr>
          <w:p w14:paraId="4FEA2BE1"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Tài liệu hướng dẫn sử dụng tiếng Anh và tiếng Việt: 01 bộ</w:t>
            </w:r>
          </w:p>
        </w:tc>
      </w:tr>
      <w:tr w:rsidR="006C44D4" w:rsidRPr="00F82D9F" w14:paraId="461EBA45" w14:textId="77777777" w:rsidTr="001D4E5A">
        <w:tc>
          <w:tcPr>
            <w:tcW w:w="708" w:type="dxa"/>
            <w:vAlign w:val="center"/>
          </w:tcPr>
          <w:p w14:paraId="1BB83DB9"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III</w:t>
            </w:r>
          </w:p>
        </w:tc>
        <w:tc>
          <w:tcPr>
            <w:tcW w:w="8472" w:type="dxa"/>
            <w:vAlign w:val="center"/>
          </w:tcPr>
          <w:p w14:paraId="0624A01A"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YÊU CẦU CHỈ TIÊU KỸ THUẬT</w:t>
            </w:r>
          </w:p>
        </w:tc>
      </w:tr>
      <w:tr w:rsidR="006C44D4" w:rsidRPr="00F82D9F" w14:paraId="6B20DBDB" w14:textId="77777777" w:rsidTr="001D4E5A">
        <w:tc>
          <w:tcPr>
            <w:tcW w:w="708" w:type="dxa"/>
            <w:vAlign w:val="center"/>
          </w:tcPr>
          <w:p w14:paraId="23DCC515"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67816C33"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Máy chính:</w:t>
            </w:r>
          </w:p>
        </w:tc>
      </w:tr>
      <w:tr w:rsidR="006C44D4" w:rsidRPr="00F82D9F" w14:paraId="452739F1" w14:textId="77777777" w:rsidTr="001D4E5A">
        <w:tc>
          <w:tcPr>
            <w:tcW w:w="708" w:type="dxa"/>
            <w:vAlign w:val="center"/>
          </w:tcPr>
          <w:p w14:paraId="669F6002"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0B332BE2"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Phạm vi tốc độ truyền: ≤ 0.1 đến ≥ 1200 ml/h</w:t>
            </w:r>
          </w:p>
        </w:tc>
      </w:tr>
      <w:tr w:rsidR="006C44D4" w:rsidRPr="00F82D9F" w14:paraId="6423F7D6" w14:textId="77777777" w:rsidTr="001D4E5A">
        <w:tc>
          <w:tcPr>
            <w:tcW w:w="708" w:type="dxa"/>
            <w:vAlign w:val="center"/>
          </w:tcPr>
          <w:p w14:paraId="0CE6BF46"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0B44A96A"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Phạm vi thể tích truyền: ≤ 0.1 đến ≥ 9999 ml</w:t>
            </w:r>
          </w:p>
        </w:tc>
      </w:tr>
      <w:tr w:rsidR="006C44D4" w:rsidRPr="00F82D9F" w14:paraId="0A24DA02" w14:textId="77777777" w:rsidTr="001D4E5A">
        <w:tc>
          <w:tcPr>
            <w:tcW w:w="708" w:type="dxa"/>
            <w:vAlign w:val="center"/>
          </w:tcPr>
          <w:p w14:paraId="52E7ACA6"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1CD74954"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Thời gian truyền: từ ≤ 1 phút đến ≥ 99 giờ</w:t>
            </w:r>
          </w:p>
        </w:tc>
      </w:tr>
      <w:tr w:rsidR="006C44D4" w:rsidRPr="00F82D9F" w14:paraId="32C7C45E" w14:textId="77777777" w:rsidTr="001D4E5A">
        <w:tc>
          <w:tcPr>
            <w:tcW w:w="708" w:type="dxa"/>
            <w:vAlign w:val="center"/>
          </w:tcPr>
          <w:p w14:paraId="42CC44EF"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317D663B"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Dải hiển thị thể tích dịch đã truyền: 0 đến ≥ 9999ml</w:t>
            </w:r>
          </w:p>
        </w:tc>
      </w:tr>
      <w:tr w:rsidR="006C44D4" w:rsidRPr="00F82D9F" w14:paraId="3079F5C2" w14:textId="77777777" w:rsidTr="001D4E5A">
        <w:tc>
          <w:tcPr>
            <w:tcW w:w="708" w:type="dxa"/>
            <w:vAlign w:val="center"/>
          </w:tcPr>
          <w:p w14:paraId="34C5294F"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0ACE8967"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Có chế độ chờ (Standby), tùy chỉnh thời gian đến 24 giờ</w:t>
            </w:r>
          </w:p>
        </w:tc>
      </w:tr>
      <w:tr w:rsidR="006C44D4" w:rsidRPr="00F82D9F" w14:paraId="459EA096" w14:textId="77777777" w:rsidTr="001D4E5A">
        <w:tc>
          <w:tcPr>
            <w:tcW w:w="708" w:type="dxa"/>
            <w:vAlign w:val="center"/>
          </w:tcPr>
          <w:p w14:paraId="51D5D5F0"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137D3673"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Có thể thay đổi tốc độ khi đang truyền</w:t>
            </w:r>
          </w:p>
        </w:tc>
      </w:tr>
      <w:tr w:rsidR="006C44D4" w:rsidRPr="00F82D9F" w14:paraId="5C1C9A42" w14:textId="77777777" w:rsidTr="001D4E5A">
        <w:tc>
          <w:tcPr>
            <w:tcW w:w="708" w:type="dxa"/>
            <w:vAlign w:val="center"/>
          </w:tcPr>
          <w:p w14:paraId="718366EB"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591029B3"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Áp lực báo động khi có tắc nghẽn tối thiểu 2 mức cài đặt: trong khoảng ≤ 0.6 bar đến ≥ 1.2 bar</w:t>
            </w:r>
          </w:p>
        </w:tc>
      </w:tr>
      <w:tr w:rsidR="006C44D4" w:rsidRPr="00F82D9F" w14:paraId="080E9BA6" w14:textId="77777777" w:rsidTr="001D4E5A">
        <w:tc>
          <w:tcPr>
            <w:tcW w:w="708" w:type="dxa"/>
            <w:vAlign w:val="center"/>
          </w:tcPr>
          <w:p w14:paraId="5056B4D6"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29644DEF"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Các chế độ truyền:</w:t>
            </w:r>
          </w:p>
        </w:tc>
      </w:tr>
      <w:tr w:rsidR="006C44D4" w:rsidRPr="00F82D9F" w14:paraId="6A8BB839" w14:textId="77777777" w:rsidTr="001D4E5A">
        <w:tc>
          <w:tcPr>
            <w:tcW w:w="708" w:type="dxa"/>
            <w:vAlign w:val="center"/>
          </w:tcPr>
          <w:p w14:paraId="3375F045"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4E8F4D0D"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Tốc độ/ thể tích</w:t>
            </w:r>
          </w:p>
        </w:tc>
      </w:tr>
      <w:tr w:rsidR="006C44D4" w:rsidRPr="00F82D9F" w14:paraId="67E0D351" w14:textId="77777777" w:rsidTr="001D4E5A">
        <w:tc>
          <w:tcPr>
            <w:tcW w:w="708" w:type="dxa"/>
            <w:vAlign w:val="center"/>
          </w:tcPr>
          <w:p w14:paraId="0D274E02"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37E85A66"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Thể tích/ thời gian</w:t>
            </w:r>
          </w:p>
        </w:tc>
      </w:tr>
      <w:tr w:rsidR="006C44D4" w:rsidRPr="00F82D9F" w14:paraId="7360B7D0" w14:textId="77777777" w:rsidTr="001D4E5A">
        <w:tc>
          <w:tcPr>
            <w:tcW w:w="708" w:type="dxa"/>
            <w:vAlign w:val="center"/>
          </w:tcPr>
          <w:p w14:paraId="3717C994"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269D15F9"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Tốc độ/ thời gian</w:t>
            </w:r>
          </w:p>
        </w:tc>
      </w:tr>
      <w:tr w:rsidR="006C44D4" w:rsidRPr="00F82D9F" w14:paraId="7C0CDF1A" w14:textId="77777777" w:rsidTr="001D4E5A">
        <w:tc>
          <w:tcPr>
            <w:tcW w:w="708" w:type="dxa"/>
            <w:vAlign w:val="center"/>
          </w:tcPr>
          <w:p w14:paraId="607895E8"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0D1BBC20"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Truyền nhanh (bolus)</w:t>
            </w:r>
          </w:p>
        </w:tc>
      </w:tr>
      <w:tr w:rsidR="006C44D4" w:rsidRPr="00F82D9F" w14:paraId="5022091E" w14:textId="77777777" w:rsidTr="001D4E5A">
        <w:tc>
          <w:tcPr>
            <w:tcW w:w="708" w:type="dxa"/>
            <w:vAlign w:val="center"/>
          </w:tcPr>
          <w:p w14:paraId="14D7F397"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3BA8A72C"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Pin sạc:</w:t>
            </w:r>
          </w:p>
        </w:tc>
      </w:tr>
      <w:tr w:rsidR="006C44D4" w:rsidRPr="00F82D9F" w14:paraId="4FDF3E65" w14:textId="77777777" w:rsidTr="001D4E5A">
        <w:tc>
          <w:tcPr>
            <w:tcW w:w="708" w:type="dxa"/>
            <w:vAlign w:val="center"/>
          </w:tcPr>
          <w:p w14:paraId="44C49E56"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45FB2C4C"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Lithium ion hoặc tương đương</w:t>
            </w:r>
          </w:p>
        </w:tc>
      </w:tr>
      <w:tr w:rsidR="006C44D4" w:rsidRPr="00F82D9F" w14:paraId="61E0E03A" w14:textId="77777777" w:rsidTr="001D4E5A">
        <w:tc>
          <w:tcPr>
            <w:tcW w:w="708" w:type="dxa"/>
            <w:vAlign w:val="center"/>
          </w:tcPr>
          <w:p w14:paraId="426979EA"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6376DBF3"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Thời gian hoạt động của pin: ≥ 5 giờ với vận tốc truyền tối đa ≥ 25 ml/giờ</w:t>
            </w:r>
          </w:p>
        </w:tc>
      </w:tr>
      <w:tr w:rsidR="006C44D4" w:rsidRPr="00F82D9F" w14:paraId="0F659EAC" w14:textId="77777777" w:rsidTr="001D4E5A">
        <w:tc>
          <w:tcPr>
            <w:tcW w:w="708" w:type="dxa"/>
            <w:vAlign w:val="center"/>
          </w:tcPr>
          <w:p w14:paraId="0B0700F1"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26BBD84C"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Thời gian sạc đầy pin: ≤ 8 tiếng</w:t>
            </w:r>
          </w:p>
        </w:tc>
      </w:tr>
      <w:tr w:rsidR="006C44D4" w:rsidRPr="00F82D9F" w14:paraId="20156135" w14:textId="77777777" w:rsidTr="001D4E5A">
        <w:tc>
          <w:tcPr>
            <w:tcW w:w="708" w:type="dxa"/>
            <w:vAlign w:val="center"/>
          </w:tcPr>
          <w:p w14:paraId="4884F5C4"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2FD52C68"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Màn hình hiển thị:</w:t>
            </w:r>
          </w:p>
        </w:tc>
      </w:tr>
      <w:tr w:rsidR="006C44D4" w:rsidRPr="00F82D9F" w14:paraId="104A01AD" w14:textId="77777777" w:rsidTr="001D4E5A">
        <w:tc>
          <w:tcPr>
            <w:tcW w:w="708" w:type="dxa"/>
            <w:vAlign w:val="center"/>
          </w:tcPr>
          <w:p w14:paraId="6F3EF668"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5D7FF0E9"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Màn hình màu LCD hoặc TFT hoặc tương đương</w:t>
            </w:r>
          </w:p>
        </w:tc>
      </w:tr>
      <w:tr w:rsidR="006C44D4" w:rsidRPr="00F82D9F" w14:paraId="054B05B7" w14:textId="77777777" w:rsidTr="001D4E5A">
        <w:tc>
          <w:tcPr>
            <w:tcW w:w="708" w:type="dxa"/>
            <w:vAlign w:val="center"/>
          </w:tcPr>
          <w:p w14:paraId="022EF3F6"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5E51DAFD"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Loại màn hình: ≥ 2.4 inches</w:t>
            </w:r>
          </w:p>
        </w:tc>
      </w:tr>
      <w:tr w:rsidR="006C44D4" w:rsidRPr="00F82D9F" w14:paraId="0AD1BFFA" w14:textId="77777777" w:rsidTr="001D4E5A">
        <w:tc>
          <w:tcPr>
            <w:tcW w:w="708" w:type="dxa"/>
            <w:vAlign w:val="center"/>
          </w:tcPr>
          <w:p w14:paraId="2A26F3E1"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3366D3A2"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Hiển thị các thông số: tốc độ, thời gian, thể tích đã truyền</w:t>
            </w:r>
          </w:p>
        </w:tc>
      </w:tr>
      <w:tr w:rsidR="006C44D4" w:rsidRPr="00F82D9F" w14:paraId="7F77252B" w14:textId="77777777" w:rsidTr="001D4E5A">
        <w:tc>
          <w:tcPr>
            <w:tcW w:w="708" w:type="dxa"/>
            <w:vAlign w:val="center"/>
          </w:tcPr>
          <w:p w14:paraId="2BBE904B"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48B2691C"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Các cảnh báo, báo động bằng âm thanh và hình ảnh:</w:t>
            </w:r>
          </w:p>
        </w:tc>
      </w:tr>
      <w:tr w:rsidR="006C44D4" w:rsidRPr="00F82D9F" w14:paraId="722B089E" w14:textId="77777777" w:rsidTr="001D4E5A">
        <w:tc>
          <w:tcPr>
            <w:tcW w:w="708" w:type="dxa"/>
            <w:vAlign w:val="center"/>
          </w:tcPr>
          <w:p w14:paraId="18D9E633"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7A60E480"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Báo động bóng khí trong đường truyền</w:t>
            </w:r>
          </w:p>
        </w:tc>
      </w:tr>
      <w:tr w:rsidR="006C44D4" w:rsidRPr="00F82D9F" w14:paraId="36995CDD" w14:textId="77777777" w:rsidTr="001D4E5A">
        <w:tc>
          <w:tcPr>
            <w:tcW w:w="708" w:type="dxa"/>
            <w:vAlign w:val="center"/>
          </w:tcPr>
          <w:p w14:paraId="77F69AFE"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4AA4FD61"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Cảnh báo tạm ngừng</w:t>
            </w:r>
          </w:p>
        </w:tc>
      </w:tr>
      <w:tr w:rsidR="006C44D4" w:rsidRPr="00F82D9F" w14:paraId="31DD8569" w14:textId="77777777" w:rsidTr="001D4E5A">
        <w:tc>
          <w:tcPr>
            <w:tcW w:w="708" w:type="dxa"/>
            <w:vAlign w:val="center"/>
          </w:tcPr>
          <w:p w14:paraId="348C4FF8"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05E4B417"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Báo động hết pin</w:t>
            </w:r>
          </w:p>
        </w:tc>
      </w:tr>
      <w:tr w:rsidR="006C44D4" w:rsidRPr="00F82D9F" w14:paraId="3727D8CC" w14:textId="77777777" w:rsidTr="001D4E5A">
        <w:tc>
          <w:tcPr>
            <w:tcW w:w="708" w:type="dxa"/>
            <w:vAlign w:val="center"/>
          </w:tcPr>
          <w:p w14:paraId="1A53E9AF"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20389E91"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Cảnh báo, báo động hết dịch truyền</w:t>
            </w:r>
          </w:p>
        </w:tc>
      </w:tr>
      <w:tr w:rsidR="006C44D4" w:rsidRPr="00F82D9F" w14:paraId="045344F0" w14:textId="77777777" w:rsidTr="001D4E5A">
        <w:tc>
          <w:tcPr>
            <w:tcW w:w="708" w:type="dxa"/>
            <w:vAlign w:val="center"/>
          </w:tcPr>
          <w:p w14:paraId="0EB4E5D3"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4CE18FB7"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Cửa bơm đang mở</w:t>
            </w:r>
          </w:p>
        </w:tc>
      </w:tr>
      <w:tr w:rsidR="006C44D4" w:rsidRPr="00F82D9F" w14:paraId="065FF9A2" w14:textId="77777777" w:rsidTr="001D4E5A">
        <w:tc>
          <w:tcPr>
            <w:tcW w:w="708" w:type="dxa"/>
            <w:vAlign w:val="center"/>
          </w:tcPr>
          <w:p w14:paraId="09885C6B"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4F4E354F"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Điều chỉnh được âm lượng chuông báo động</w:t>
            </w:r>
          </w:p>
        </w:tc>
      </w:tr>
      <w:tr w:rsidR="006C44D4" w:rsidRPr="00F82D9F" w14:paraId="5BB09931" w14:textId="77777777" w:rsidTr="001D4E5A">
        <w:tc>
          <w:tcPr>
            <w:tcW w:w="708" w:type="dxa"/>
            <w:vAlign w:val="center"/>
          </w:tcPr>
          <w:p w14:paraId="2AF87ED7"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IV</w:t>
            </w:r>
          </w:p>
        </w:tc>
        <w:tc>
          <w:tcPr>
            <w:tcW w:w="8472" w:type="dxa"/>
            <w:vAlign w:val="center"/>
          </w:tcPr>
          <w:p w14:paraId="1A26C06B"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YÊU CẦU KHÁC</w:t>
            </w:r>
          </w:p>
        </w:tc>
      </w:tr>
      <w:tr w:rsidR="006C44D4" w:rsidRPr="00F82D9F" w14:paraId="20E4CF68" w14:textId="77777777" w:rsidTr="001D4E5A">
        <w:tc>
          <w:tcPr>
            <w:tcW w:w="708" w:type="dxa"/>
            <w:vAlign w:val="center"/>
          </w:tcPr>
          <w:p w14:paraId="20F1E237"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1</w:t>
            </w:r>
          </w:p>
        </w:tc>
        <w:tc>
          <w:tcPr>
            <w:tcW w:w="8472" w:type="dxa"/>
            <w:vAlign w:val="center"/>
          </w:tcPr>
          <w:p w14:paraId="7A8023A8"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Thời gian giao hàng: ≤ 150 ngày. Địa điểm giao hàng: tại nơi sử dụng</w:t>
            </w:r>
          </w:p>
        </w:tc>
      </w:tr>
      <w:tr w:rsidR="006C44D4" w:rsidRPr="00F82D9F" w14:paraId="13CFE24C" w14:textId="77777777" w:rsidTr="001D4E5A">
        <w:tc>
          <w:tcPr>
            <w:tcW w:w="708" w:type="dxa"/>
            <w:vAlign w:val="center"/>
          </w:tcPr>
          <w:p w14:paraId="04F58780"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2</w:t>
            </w:r>
          </w:p>
        </w:tc>
        <w:tc>
          <w:tcPr>
            <w:tcW w:w="8472" w:type="dxa"/>
            <w:vAlign w:val="center"/>
          </w:tcPr>
          <w:p w14:paraId="5A5BEE40"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Thời gian bảo hành: ≥ 12 tháng kể từ khi ký kết biên bản bàn giao, nghiệm thu với bên mua, bên bán phải thực hiện bảo trì/hiệu chuẩn theo quy định của nhà sản xuất. Định kỳ thực hiện bảo trì trong thời gian bảo hành ≤ 06 tháng/lần.</w:t>
            </w:r>
          </w:p>
        </w:tc>
      </w:tr>
      <w:tr w:rsidR="006C44D4" w:rsidRPr="00F82D9F" w14:paraId="5EA7AA12" w14:textId="77777777" w:rsidTr="001D4E5A">
        <w:tc>
          <w:tcPr>
            <w:tcW w:w="708" w:type="dxa"/>
            <w:vAlign w:val="center"/>
          </w:tcPr>
          <w:p w14:paraId="2929374E"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3</w:t>
            </w:r>
          </w:p>
        </w:tc>
        <w:tc>
          <w:tcPr>
            <w:tcW w:w="8472" w:type="dxa"/>
            <w:vAlign w:val="center"/>
          </w:tcPr>
          <w:p w14:paraId="2D3B7FEE"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Đào tạo chuyển giao công nghệ: Tại nơi sử dụng.</w:t>
            </w:r>
          </w:p>
        </w:tc>
      </w:tr>
      <w:tr w:rsidR="006C44D4" w:rsidRPr="00F82D9F" w14:paraId="24A63F9C" w14:textId="77777777" w:rsidTr="001D4E5A">
        <w:tc>
          <w:tcPr>
            <w:tcW w:w="708" w:type="dxa"/>
            <w:vAlign w:val="center"/>
          </w:tcPr>
          <w:p w14:paraId="613461DC"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lastRenderedPageBreak/>
              <w:t>4</w:t>
            </w:r>
          </w:p>
        </w:tc>
        <w:tc>
          <w:tcPr>
            <w:tcW w:w="8472" w:type="dxa"/>
            <w:vAlign w:val="center"/>
          </w:tcPr>
          <w:p w14:paraId="319B0F49"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Bảo trì miễn phí nhân công sau bảo hành ≥ 06 tháng.</w:t>
            </w:r>
          </w:p>
        </w:tc>
      </w:tr>
      <w:tr w:rsidR="006C44D4" w:rsidRPr="00F82D9F" w14:paraId="3321B47B" w14:textId="77777777" w:rsidTr="001D4E5A">
        <w:tc>
          <w:tcPr>
            <w:tcW w:w="708" w:type="dxa"/>
            <w:vAlign w:val="center"/>
          </w:tcPr>
          <w:p w14:paraId="18E30037"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5</w:t>
            </w:r>
          </w:p>
        </w:tc>
        <w:tc>
          <w:tcPr>
            <w:tcW w:w="8472" w:type="dxa"/>
            <w:vAlign w:val="center"/>
          </w:tcPr>
          <w:p w14:paraId="578C0ED4"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Thời gian có mặt để giải quyết sự cố kỹ thuật ≤ 24 giờ kể từ khi nhận được thông báo.</w:t>
            </w:r>
          </w:p>
        </w:tc>
      </w:tr>
      <w:tr w:rsidR="006C44D4" w:rsidRPr="00F82D9F" w14:paraId="6F244ADC" w14:textId="77777777" w:rsidTr="001D4E5A">
        <w:tc>
          <w:tcPr>
            <w:tcW w:w="708" w:type="dxa"/>
            <w:vAlign w:val="center"/>
          </w:tcPr>
          <w:p w14:paraId="2F15A7E1"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6</w:t>
            </w:r>
          </w:p>
        </w:tc>
        <w:tc>
          <w:tcPr>
            <w:tcW w:w="8472" w:type="dxa"/>
            <w:vAlign w:val="center"/>
          </w:tcPr>
          <w:p w14:paraId="6CD62A5E"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Có cam kết cung cấp phụ tùng và linh kiện thay thế theo model thiết bị đã dự thầu, trong vòng tối thiểu ≥ 8 năm.</w:t>
            </w:r>
          </w:p>
        </w:tc>
      </w:tr>
      <w:tr w:rsidR="006C44D4" w:rsidRPr="00F82D9F" w14:paraId="0DB82AA0" w14:textId="77777777" w:rsidTr="001D4E5A">
        <w:tc>
          <w:tcPr>
            <w:tcW w:w="708" w:type="dxa"/>
            <w:vAlign w:val="center"/>
          </w:tcPr>
          <w:p w14:paraId="5E58DDB8"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7</w:t>
            </w:r>
          </w:p>
        </w:tc>
        <w:tc>
          <w:tcPr>
            <w:tcW w:w="8472" w:type="dxa"/>
            <w:vAlign w:val="center"/>
          </w:tcPr>
          <w:p w14:paraId="123EC92B"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Nhà cung cấp có trách nhiệm kết nối với hệ thống CNTT của bệnh viện (nếu có)</w:t>
            </w:r>
          </w:p>
        </w:tc>
      </w:tr>
      <w:tr w:rsidR="003F2158" w:rsidRPr="00F82D9F" w14:paraId="193DDB4D" w14:textId="77777777" w:rsidTr="001D4E5A">
        <w:tc>
          <w:tcPr>
            <w:tcW w:w="708" w:type="dxa"/>
            <w:vAlign w:val="center"/>
          </w:tcPr>
          <w:p w14:paraId="656BF3B7" w14:textId="4C70328D" w:rsidR="003F2158" w:rsidRPr="00F82D9F" w:rsidRDefault="003F2158" w:rsidP="003F2158">
            <w:pPr>
              <w:spacing w:line="400" w:lineRule="exact"/>
              <w:jc w:val="center"/>
              <w:rPr>
                <w:rFonts w:ascii="Times New Roman" w:eastAsia="Times New Roman" w:hAnsi="Times New Roman" w:cs="Times New Roman"/>
                <w:sz w:val="26"/>
                <w:szCs w:val="26"/>
              </w:rPr>
            </w:pPr>
            <w:r w:rsidRPr="003F2158">
              <w:rPr>
                <w:rFonts w:ascii="Times New Roman" w:eastAsia="Times New Roman" w:hAnsi="Times New Roman" w:cs="Times New Roman"/>
                <w:color w:val="EE0000"/>
                <w:sz w:val="26"/>
                <w:szCs w:val="26"/>
                <w:highlight w:val="yellow"/>
              </w:rPr>
              <w:t>8</w:t>
            </w:r>
          </w:p>
        </w:tc>
        <w:tc>
          <w:tcPr>
            <w:tcW w:w="8472" w:type="dxa"/>
            <w:vAlign w:val="center"/>
          </w:tcPr>
          <w:p w14:paraId="0758F22E" w14:textId="77777777" w:rsidR="003A71FF" w:rsidRDefault="003A71FF" w:rsidP="003A71FF">
            <w:pPr>
              <w:spacing w:line="400" w:lineRule="exact"/>
              <w:rPr>
                <w:rFonts w:ascii="Times New Roman" w:eastAsia="Times New Roman" w:hAnsi="Times New Roman" w:cs="Times New Roman"/>
                <w:color w:val="EE0000"/>
                <w:sz w:val="26"/>
                <w:szCs w:val="26"/>
                <w:highlight w:val="yellow"/>
              </w:rPr>
            </w:pPr>
            <w:r w:rsidRPr="003F2158">
              <w:rPr>
                <w:rFonts w:ascii="Times New Roman" w:eastAsia="Times New Roman" w:hAnsi="Times New Roman" w:cs="Times New Roman"/>
                <w:color w:val="EE0000"/>
                <w:sz w:val="26"/>
                <w:szCs w:val="26"/>
                <w:highlight w:val="yellow"/>
              </w:rPr>
              <w:t xml:space="preserve">Có kỹ sư có chứng chỉ đào tạo </w:t>
            </w:r>
            <w:r>
              <w:rPr>
                <w:rFonts w:ascii="Times New Roman" w:eastAsia="Times New Roman" w:hAnsi="Times New Roman" w:cs="Times New Roman"/>
                <w:color w:val="EE0000"/>
                <w:sz w:val="26"/>
                <w:szCs w:val="26"/>
                <w:highlight w:val="yellow"/>
              </w:rPr>
              <w:t>về thiết bị dự thầu (máy chính)</w:t>
            </w:r>
            <w:r w:rsidRPr="003F2158">
              <w:rPr>
                <w:rFonts w:ascii="Times New Roman" w:eastAsia="Times New Roman" w:hAnsi="Times New Roman" w:cs="Times New Roman"/>
                <w:color w:val="EE0000"/>
                <w:sz w:val="26"/>
                <w:szCs w:val="26"/>
                <w:highlight w:val="yellow"/>
              </w:rPr>
              <w:t xml:space="preserve"> </w:t>
            </w:r>
          </w:p>
          <w:p w14:paraId="7971AE6F" w14:textId="7A4F7333" w:rsidR="003F2158" w:rsidRPr="00F82D9F" w:rsidRDefault="003A71FF" w:rsidP="003A71FF">
            <w:pPr>
              <w:spacing w:line="400" w:lineRule="exact"/>
              <w:rPr>
                <w:rFonts w:ascii="Times New Roman" w:eastAsia="Times New Roman" w:hAnsi="Times New Roman" w:cs="Times New Roman"/>
                <w:sz w:val="26"/>
                <w:szCs w:val="26"/>
              </w:rPr>
            </w:pPr>
            <w:r>
              <w:rPr>
                <w:rFonts w:ascii="Times New Roman" w:eastAsia="Times New Roman" w:hAnsi="Times New Roman" w:cs="Times New Roman"/>
                <w:color w:val="EE0000"/>
                <w:sz w:val="26"/>
                <w:szCs w:val="26"/>
                <w:highlight w:val="yellow"/>
              </w:rPr>
              <w:t>(C</w:t>
            </w:r>
            <w:r w:rsidRPr="003F2158">
              <w:rPr>
                <w:rFonts w:ascii="Times New Roman" w:eastAsia="Times New Roman" w:hAnsi="Times New Roman" w:cs="Times New Roman"/>
                <w:color w:val="EE0000"/>
                <w:sz w:val="26"/>
                <w:szCs w:val="26"/>
                <w:highlight w:val="yellow"/>
              </w:rPr>
              <w:t>ung cấp chứng chỉ đào tạo và tài liệu chứng minh khả năng huy động nhân sự).</w:t>
            </w:r>
          </w:p>
        </w:tc>
      </w:tr>
    </w:tbl>
    <w:p w14:paraId="7B3E168C" w14:textId="2DB720F0" w:rsidR="00586AA5" w:rsidRPr="00146900" w:rsidRDefault="00586AA5" w:rsidP="00F82D9F">
      <w:pPr>
        <w:spacing w:after="0"/>
        <w:rPr>
          <w:rFonts w:ascii="Times New Roman" w:hAnsi="Times New Roman" w:cs="Times New Roman"/>
          <w:sz w:val="26"/>
          <w:szCs w:val="26"/>
        </w:rPr>
      </w:pPr>
    </w:p>
    <w:p w14:paraId="17F3E1C3" w14:textId="5025AD7F" w:rsidR="00586AA5" w:rsidRPr="00146900" w:rsidRDefault="00E418A2" w:rsidP="00F82D9F">
      <w:pPr>
        <w:pStyle w:val="Heading1"/>
        <w:spacing w:before="0"/>
        <w:rPr>
          <w:rFonts w:ascii="Times New Roman" w:hAnsi="Times New Roman" w:cs="Times New Roman"/>
          <w:sz w:val="26"/>
          <w:szCs w:val="26"/>
        </w:rPr>
      </w:pPr>
      <w:r w:rsidRPr="00146900">
        <w:rPr>
          <w:rFonts w:ascii="Times New Roman" w:eastAsia="Times New Roman" w:hAnsi="Times New Roman" w:cs="Times New Roman"/>
          <w:color w:val="000000"/>
          <w:sz w:val="26"/>
          <w:szCs w:val="26"/>
        </w:rPr>
        <w:t>3</w:t>
      </w:r>
      <w:r w:rsidR="002C33A9" w:rsidRPr="00146900">
        <w:rPr>
          <w:rFonts w:ascii="Times New Roman" w:eastAsia="Times New Roman" w:hAnsi="Times New Roman" w:cs="Times New Roman"/>
          <w:color w:val="000000"/>
          <w:sz w:val="26"/>
          <w:szCs w:val="26"/>
        </w:rPr>
        <w:t>.</w:t>
      </w:r>
      <w:r w:rsidR="00F27269">
        <w:rPr>
          <w:rFonts w:ascii="Times New Roman" w:eastAsia="Times New Roman" w:hAnsi="Times New Roman" w:cs="Times New Roman"/>
          <w:color w:val="000000"/>
          <w:sz w:val="26"/>
          <w:szCs w:val="26"/>
        </w:rPr>
        <w:t>3.</w:t>
      </w:r>
      <w:r w:rsidR="002C33A9" w:rsidRPr="00146900">
        <w:rPr>
          <w:rFonts w:ascii="Times New Roman" w:eastAsia="Times New Roman" w:hAnsi="Times New Roman" w:cs="Times New Roman"/>
          <w:color w:val="000000"/>
          <w:sz w:val="26"/>
          <w:szCs w:val="26"/>
        </w:rPr>
        <w:t xml:space="preserve"> Máy hút dịch</w:t>
      </w:r>
      <w:r w:rsidR="00F27269">
        <w:rPr>
          <w:rFonts w:ascii="Times New Roman" w:eastAsia="Times New Roman" w:hAnsi="Times New Roman" w:cs="Times New Roman"/>
          <w:color w:val="000000"/>
          <w:sz w:val="26"/>
          <w:szCs w:val="26"/>
        </w:rPr>
        <w:t xml:space="preserve"> (STT theo danh mục: 7)</w:t>
      </w:r>
    </w:p>
    <w:tbl>
      <w:tblPr>
        <w:tblStyle w:val="TableGrid"/>
        <w:tblW w:w="9180" w:type="dxa"/>
        <w:tblLook w:val="04A0" w:firstRow="1" w:lastRow="0" w:firstColumn="1" w:lastColumn="0" w:noHBand="0" w:noVBand="1"/>
      </w:tblPr>
      <w:tblGrid>
        <w:gridCol w:w="708"/>
        <w:gridCol w:w="8472"/>
      </w:tblGrid>
      <w:tr w:rsidR="006C44D4" w:rsidRPr="00F82D9F" w14:paraId="1B180E89" w14:textId="77777777" w:rsidTr="001D4E5A">
        <w:tc>
          <w:tcPr>
            <w:tcW w:w="708" w:type="dxa"/>
            <w:vAlign w:val="center"/>
          </w:tcPr>
          <w:p w14:paraId="515329DB"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STT</w:t>
            </w:r>
          </w:p>
        </w:tc>
        <w:tc>
          <w:tcPr>
            <w:tcW w:w="8472" w:type="dxa"/>
            <w:vAlign w:val="center"/>
          </w:tcPr>
          <w:p w14:paraId="7E79A0BA"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NỘI DUNG YÊU CẦU</w:t>
            </w:r>
          </w:p>
        </w:tc>
      </w:tr>
      <w:tr w:rsidR="006C44D4" w:rsidRPr="00F82D9F" w14:paraId="3F63A26A" w14:textId="77777777" w:rsidTr="001D4E5A">
        <w:tc>
          <w:tcPr>
            <w:tcW w:w="708" w:type="dxa"/>
            <w:vAlign w:val="center"/>
          </w:tcPr>
          <w:p w14:paraId="04F26721"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I</w:t>
            </w:r>
          </w:p>
        </w:tc>
        <w:tc>
          <w:tcPr>
            <w:tcW w:w="8472" w:type="dxa"/>
            <w:vAlign w:val="center"/>
          </w:tcPr>
          <w:p w14:paraId="626B09CB"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YÊU CẦU CHUNG</w:t>
            </w:r>
          </w:p>
        </w:tc>
      </w:tr>
      <w:tr w:rsidR="006C44D4" w:rsidRPr="00F82D9F" w14:paraId="31D1C116" w14:textId="77777777" w:rsidTr="001D4E5A">
        <w:tc>
          <w:tcPr>
            <w:tcW w:w="708" w:type="dxa"/>
            <w:vAlign w:val="center"/>
          </w:tcPr>
          <w:p w14:paraId="6C5A8509"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1</w:t>
            </w:r>
          </w:p>
        </w:tc>
        <w:tc>
          <w:tcPr>
            <w:tcW w:w="8472" w:type="dxa"/>
            <w:vAlign w:val="center"/>
          </w:tcPr>
          <w:p w14:paraId="67AEA3E0"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Năm sản xuất: Năm 2025 trở về sau, mới 100%</w:t>
            </w:r>
          </w:p>
        </w:tc>
      </w:tr>
      <w:tr w:rsidR="006C44D4" w:rsidRPr="00F82D9F" w14:paraId="2C267237" w14:textId="77777777" w:rsidTr="001D4E5A">
        <w:tc>
          <w:tcPr>
            <w:tcW w:w="708" w:type="dxa"/>
            <w:vAlign w:val="center"/>
          </w:tcPr>
          <w:p w14:paraId="56E9345E"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2</w:t>
            </w:r>
          </w:p>
        </w:tc>
        <w:tc>
          <w:tcPr>
            <w:tcW w:w="8472" w:type="dxa"/>
            <w:vAlign w:val="center"/>
          </w:tcPr>
          <w:p w14:paraId="4B8AF003"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Đạt tiêu chuẩn quản lý chất lượng ISO 13485</w:t>
            </w:r>
          </w:p>
        </w:tc>
      </w:tr>
      <w:tr w:rsidR="006C44D4" w:rsidRPr="00F82D9F" w14:paraId="0D10CF42" w14:textId="77777777" w:rsidTr="001D4E5A">
        <w:tc>
          <w:tcPr>
            <w:tcW w:w="708" w:type="dxa"/>
            <w:vAlign w:val="center"/>
          </w:tcPr>
          <w:p w14:paraId="59F87AA0"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3</w:t>
            </w:r>
          </w:p>
        </w:tc>
        <w:tc>
          <w:tcPr>
            <w:tcW w:w="8472" w:type="dxa"/>
            <w:vAlign w:val="center"/>
          </w:tcPr>
          <w:p w14:paraId="2C853361"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Đạt tiêu chuẩn CE/EU Certificate hoặc FDA (Mỹ) hoặc MDR hoặc tương đương</w:t>
            </w:r>
          </w:p>
        </w:tc>
      </w:tr>
      <w:tr w:rsidR="006C44D4" w:rsidRPr="00F82D9F" w14:paraId="10254567" w14:textId="77777777" w:rsidTr="001D4E5A">
        <w:tc>
          <w:tcPr>
            <w:tcW w:w="708" w:type="dxa"/>
            <w:vAlign w:val="center"/>
          </w:tcPr>
          <w:p w14:paraId="58EBC13C"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4</w:t>
            </w:r>
          </w:p>
        </w:tc>
        <w:tc>
          <w:tcPr>
            <w:tcW w:w="8472" w:type="dxa"/>
            <w:vAlign w:val="center"/>
          </w:tcPr>
          <w:p w14:paraId="676105B8"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Nguồn điện: Sử dụng điện áp tại Việt Nam</w:t>
            </w:r>
          </w:p>
        </w:tc>
      </w:tr>
      <w:tr w:rsidR="006C44D4" w:rsidRPr="00F82D9F" w14:paraId="1E096CE8" w14:textId="77777777" w:rsidTr="001D4E5A">
        <w:tc>
          <w:tcPr>
            <w:tcW w:w="708" w:type="dxa"/>
            <w:vAlign w:val="center"/>
          </w:tcPr>
          <w:p w14:paraId="00E446EE"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5</w:t>
            </w:r>
          </w:p>
        </w:tc>
        <w:tc>
          <w:tcPr>
            <w:tcW w:w="8472" w:type="dxa"/>
            <w:vAlign w:val="center"/>
          </w:tcPr>
          <w:p w14:paraId="5081C904"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Môi trường hoạt động:</w:t>
            </w:r>
          </w:p>
        </w:tc>
      </w:tr>
      <w:tr w:rsidR="006C44D4" w:rsidRPr="00F82D9F" w14:paraId="6EEDD783" w14:textId="77777777" w:rsidTr="001D4E5A">
        <w:tc>
          <w:tcPr>
            <w:tcW w:w="708" w:type="dxa"/>
            <w:vAlign w:val="center"/>
          </w:tcPr>
          <w:p w14:paraId="6AA3C60A"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27F14B98"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Nhiệt độ tối đa: ≥ 20°C</w:t>
            </w:r>
          </w:p>
        </w:tc>
      </w:tr>
      <w:tr w:rsidR="006C44D4" w:rsidRPr="00F82D9F" w14:paraId="403F9CC7" w14:textId="77777777" w:rsidTr="001D4E5A">
        <w:tc>
          <w:tcPr>
            <w:tcW w:w="708" w:type="dxa"/>
            <w:vAlign w:val="center"/>
          </w:tcPr>
          <w:p w14:paraId="3571BFDD"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67DA641D"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Độ ẩm tối đa: ≥ 60%</w:t>
            </w:r>
          </w:p>
        </w:tc>
      </w:tr>
      <w:tr w:rsidR="006C44D4" w:rsidRPr="00F82D9F" w14:paraId="53A7881A" w14:textId="77777777" w:rsidTr="001D4E5A">
        <w:tc>
          <w:tcPr>
            <w:tcW w:w="708" w:type="dxa"/>
            <w:vAlign w:val="center"/>
          </w:tcPr>
          <w:p w14:paraId="636E5BE0"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II</w:t>
            </w:r>
          </w:p>
        </w:tc>
        <w:tc>
          <w:tcPr>
            <w:tcW w:w="8472" w:type="dxa"/>
            <w:vAlign w:val="center"/>
          </w:tcPr>
          <w:p w14:paraId="1BC79B8F"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YÊU CẦU CẤU HÌNH</w:t>
            </w:r>
          </w:p>
        </w:tc>
      </w:tr>
      <w:tr w:rsidR="006C44D4" w:rsidRPr="00F82D9F" w14:paraId="205195CE" w14:textId="77777777" w:rsidTr="001D4E5A">
        <w:tc>
          <w:tcPr>
            <w:tcW w:w="708" w:type="dxa"/>
            <w:vAlign w:val="center"/>
          </w:tcPr>
          <w:p w14:paraId="5D1D2E67"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438A00E8"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Máy hút dịch kèm phụ kiện tiêu chuẩn, tối thiểu bao gồm:</w:t>
            </w:r>
          </w:p>
        </w:tc>
      </w:tr>
      <w:tr w:rsidR="006C44D4" w:rsidRPr="00F82D9F" w14:paraId="14C3C3DA" w14:textId="77777777" w:rsidTr="001D4E5A">
        <w:tc>
          <w:tcPr>
            <w:tcW w:w="708" w:type="dxa"/>
            <w:vAlign w:val="center"/>
          </w:tcPr>
          <w:p w14:paraId="74ECCB49"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1</w:t>
            </w:r>
          </w:p>
        </w:tc>
        <w:tc>
          <w:tcPr>
            <w:tcW w:w="8472" w:type="dxa"/>
            <w:vAlign w:val="center"/>
          </w:tcPr>
          <w:p w14:paraId="3B3FAC5A"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Máy chính: 01 cái</w:t>
            </w:r>
          </w:p>
        </w:tc>
      </w:tr>
      <w:tr w:rsidR="006C44D4" w:rsidRPr="00F82D9F" w14:paraId="26F8F889" w14:textId="77777777" w:rsidTr="001D4E5A">
        <w:tc>
          <w:tcPr>
            <w:tcW w:w="708" w:type="dxa"/>
            <w:vAlign w:val="center"/>
          </w:tcPr>
          <w:p w14:paraId="353D3CCA"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2</w:t>
            </w:r>
          </w:p>
        </w:tc>
        <w:tc>
          <w:tcPr>
            <w:tcW w:w="8472" w:type="dxa"/>
            <w:vAlign w:val="center"/>
          </w:tcPr>
          <w:p w14:paraId="0951ECE0"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Bình dung dịch ≥ 1200ml: 01 cái</w:t>
            </w:r>
          </w:p>
        </w:tc>
      </w:tr>
      <w:tr w:rsidR="006C44D4" w:rsidRPr="00F82D9F" w14:paraId="1F4BC95A" w14:textId="77777777" w:rsidTr="001D4E5A">
        <w:tc>
          <w:tcPr>
            <w:tcW w:w="708" w:type="dxa"/>
            <w:vAlign w:val="center"/>
          </w:tcPr>
          <w:p w14:paraId="38636B39"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3</w:t>
            </w:r>
          </w:p>
        </w:tc>
        <w:tc>
          <w:tcPr>
            <w:tcW w:w="8472" w:type="dxa"/>
            <w:vAlign w:val="center"/>
          </w:tcPr>
          <w:p w14:paraId="5915402C"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Ống dẫn dịch bằng Silicone: 01 ống</w:t>
            </w:r>
          </w:p>
        </w:tc>
      </w:tr>
      <w:tr w:rsidR="006C44D4" w:rsidRPr="00F82D9F" w14:paraId="1617EC65" w14:textId="77777777" w:rsidTr="001D4E5A">
        <w:tc>
          <w:tcPr>
            <w:tcW w:w="708" w:type="dxa"/>
            <w:vAlign w:val="center"/>
          </w:tcPr>
          <w:p w14:paraId="397854B7"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4</w:t>
            </w:r>
          </w:p>
        </w:tc>
        <w:tc>
          <w:tcPr>
            <w:tcW w:w="8472" w:type="dxa"/>
            <w:vAlign w:val="center"/>
          </w:tcPr>
          <w:p w14:paraId="5856D435"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Đầu hút: 01 cái</w:t>
            </w:r>
          </w:p>
        </w:tc>
      </w:tr>
      <w:tr w:rsidR="006C44D4" w:rsidRPr="00F82D9F" w14:paraId="38C5865A" w14:textId="77777777" w:rsidTr="001D4E5A">
        <w:tc>
          <w:tcPr>
            <w:tcW w:w="708" w:type="dxa"/>
            <w:vAlign w:val="center"/>
          </w:tcPr>
          <w:p w14:paraId="2ED48AD3"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5</w:t>
            </w:r>
          </w:p>
        </w:tc>
        <w:tc>
          <w:tcPr>
            <w:tcW w:w="8472" w:type="dxa"/>
            <w:vAlign w:val="center"/>
          </w:tcPr>
          <w:p w14:paraId="2ADE99F8"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Tài liệu hướng dẫn sử dụng tiếng Anh và tiếng Việt: 01 bộ</w:t>
            </w:r>
          </w:p>
        </w:tc>
      </w:tr>
      <w:tr w:rsidR="006C44D4" w:rsidRPr="00F82D9F" w14:paraId="60933DFB" w14:textId="77777777" w:rsidTr="001D4E5A">
        <w:tc>
          <w:tcPr>
            <w:tcW w:w="708" w:type="dxa"/>
            <w:vAlign w:val="center"/>
          </w:tcPr>
          <w:p w14:paraId="0CBFFA93"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III</w:t>
            </w:r>
          </w:p>
        </w:tc>
        <w:tc>
          <w:tcPr>
            <w:tcW w:w="8472" w:type="dxa"/>
            <w:vAlign w:val="center"/>
          </w:tcPr>
          <w:p w14:paraId="3BFC7EA4"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YÊU CẦU CHỈ TIÊU KỸ THUẬT</w:t>
            </w:r>
          </w:p>
        </w:tc>
      </w:tr>
      <w:tr w:rsidR="006C44D4" w:rsidRPr="00F82D9F" w14:paraId="6F720147" w14:textId="77777777" w:rsidTr="001D4E5A">
        <w:tc>
          <w:tcPr>
            <w:tcW w:w="708" w:type="dxa"/>
            <w:vAlign w:val="center"/>
          </w:tcPr>
          <w:p w14:paraId="0BBDAF50"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06FB3D79"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Máy sử dụng cho trẻ em</w:t>
            </w:r>
          </w:p>
        </w:tc>
      </w:tr>
      <w:tr w:rsidR="006C44D4" w:rsidRPr="00F82D9F" w14:paraId="78FED378" w14:textId="77777777" w:rsidTr="001D4E5A">
        <w:tc>
          <w:tcPr>
            <w:tcW w:w="708" w:type="dxa"/>
            <w:vAlign w:val="center"/>
          </w:tcPr>
          <w:p w14:paraId="03A7F516"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5D71FCDF"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Lực hút tối đa: ≥ 75 kPa</w:t>
            </w:r>
          </w:p>
        </w:tc>
      </w:tr>
      <w:tr w:rsidR="006C44D4" w:rsidRPr="00F82D9F" w14:paraId="157176D4" w14:textId="77777777" w:rsidTr="001D4E5A">
        <w:tc>
          <w:tcPr>
            <w:tcW w:w="708" w:type="dxa"/>
            <w:vAlign w:val="center"/>
          </w:tcPr>
          <w:p w14:paraId="6303A857"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1E5DF44A"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Tốc độ hút tối đa: ≥ 15 lít/phút</w:t>
            </w:r>
          </w:p>
        </w:tc>
      </w:tr>
      <w:tr w:rsidR="006C44D4" w:rsidRPr="00F82D9F" w14:paraId="1A1FAA50" w14:textId="77777777" w:rsidTr="001D4E5A">
        <w:tc>
          <w:tcPr>
            <w:tcW w:w="708" w:type="dxa"/>
            <w:vAlign w:val="center"/>
          </w:tcPr>
          <w:p w14:paraId="3CE8627B"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3A16DCC1"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Độ ồn ≤ 65dB</w:t>
            </w:r>
          </w:p>
        </w:tc>
      </w:tr>
      <w:tr w:rsidR="006C44D4" w:rsidRPr="00F82D9F" w14:paraId="678660AE" w14:textId="77777777" w:rsidTr="001D4E5A">
        <w:tc>
          <w:tcPr>
            <w:tcW w:w="708" w:type="dxa"/>
            <w:vAlign w:val="center"/>
          </w:tcPr>
          <w:p w14:paraId="4BD57C81"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5816389A"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Bình hút dịch: ≥ 1200ml</w:t>
            </w:r>
          </w:p>
        </w:tc>
      </w:tr>
      <w:tr w:rsidR="006C44D4" w:rsidRPr="00F82D9F" w14:paraId="53011951" w14:textId="77777777" w:rsidTr="001D4E5A">
        <w:tc>
          <w:tcPr>
            <w:tcW w:w="708" w:type="dxa"/>
            <w:vAlign w:val="center"/>
          </w:tcPr>
          <w:p w14:paraId="2937F344"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627C3B70"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Có bánh xe hoặc tay cầm dễ dàng di chuyển</w:t>
            </w:r>
          </w:p>
        </w:tc>
      </w:tr>
      <w:tr w:rsidR="006C44D4" w:rsidRPr="00F82D9F" w14:paraId="6829A066" w14:textId="77777777" w:rsidTr="001D4E5A">
        <w:tc>
          <w:tcPr>
            <w:tcW w:w="708" w:type="dxa"/>
            <w:vAlign w:val="center"/>
          </w:tcPr>
          <w:p w14:paraId="6C352C43"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IV</w:t>
            </w:r>
          </w:p>
        </w:tc>
        <w:tc>
          <w:tcPr>
            <w:tcW w:w="8472" w:type="dxa"/>
            <w:vAlign w:val="center"/>
          </w:tcPr>
          <w:p w14:paraId="4EEFFF80"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YÊU CẦU KHÁC</w:t>
            </w:r>
          </w:p>
        </w:tc>
      </w:tr>
      <w:tr w:rsidR="006C44D4" w:rsidRPr="00F82D9F" w14:paraId="5808CEB2" w14:textId="77777777" w:rsidTr="001D4E5A">
        <w:tc>
          <w:tcPr>
            <w:tcW w:w="708" w:type="dxa"/>
            <w:vAlign w:val="center"/>
          </w:tcPr>
          <w:p w14:paraId="1FFB4D29"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1</w:t>
            </w:r>
          </w:p>
        </w:tc>
        <w:tc>
          <w:tcPr>
            <w:tcW w:w="8472" w:type="dxa"/>
            <w:vAlign w:val="center"/>
          </w:tcPr>
          <w:p w14:paraId="06CBEB26"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Thời gian giao hàng: ≤ 150 ngày. Địa điểm giao hàng: tại nơi sử dụng</w:t>
            </w:r>
          </w:p>
        </w:tc>
      </w:tr>
      <w:tr w:rsidR="006C44D4" w:rsidRPr="00F82D9F" w14:paraId="5978DD31" w14:textId="77777777" w:rsidTr="001D4E5A">
        <w:tc>
          <w:tcPr>
            <w:tcW w:w="708" w:type="dxa"/>
            <w:vAlign w:val="center"/>
          </w:tcPr>
          <w:p w14:paraId="64EE5DDA"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2</w:t>
            </w:r>
          </w:p>
        </w:tc>
        <w:tc>
          <w:tcPr>
            <w:tcW w:w="8472" w:type="dxa"/>
            <w:vAlign w:val="center"/>
          </w:tcPr>
          <w:p w14:paraId="27935036"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Thời gian bảo hành: ≥ 12 tháng kể từ khi ký kết biên bản bàn giao, nghiệm thu với bên mua, bên bán phải thực hiện bảo trì/hiệu chuẩn theo quy định của nhà sản xuất. Định kỳ thực hiện bảo trì trong thời gian bảo hành ≤ 06 tháng/lần.</w:t>
            </w:r>
          </w:p>
        </w:tc>
      </w:tr>
      <w:tr w:rsidR="006C44D4" w:rsidRPr="00F82D9F" w14:paraId="11D508C0" w14:textId="77777777" w:rsidTr="001D4E5A">
        <w:tc>
          <w:tcPr>
            <w:tcW w:w="708" w:type="dxa"/>
            <w:vAlign w:val="center"/>
          </w:tcPr>
          <w:p w14:paraId="0CCA75C6"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3</w:t>
            </w:r>
          </w:p>
        </w:tc>
        <w:tc>
          <w:tcPr>
            <w:tcW w:w="8472" w:type="dxa"/>
            <w:vAlign w:val="center"/>
          </w:tcPr>
          <w:p w14:paraId="4E14DFA8"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Đào tạo chuyển giao công nghệ: Tại nơi sử dụng.</w:t>
            </w:r>
          </w:p>
        </w:tc>
      </w:tr>
      <w:tr w:rsidR="006C44D4" w:rsidRPr="00F82D9F" w14:paraId="0460F1EB" w14:textId="77777777" w:rsidTr="001D4E5A">
        <w:tc>
          <w:tcPr>
            <w:tcW w:w="708" w:type="dxa"/>
            <w:vAlign w:val="center"/>
          </w:tcPr>
          <w:p w14:paraId="34BD63A0"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4</w:t>
            </w:r>
          </w:p>
        </w:tc>
        <w:tc>
          <w:tcPr>
            <w:tcW w:w="8472" w:type="dxa"/>
            <w:vAlign w:val="center"/>
          </w:tcPr>
          <w:p w14:paraId="60A3BB9A"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Bảo trì miễn phí nhân công sau bảo hành ≥ 06 tháng.</w:t>
            </w:r>
          </w:p>
        </w:tc>
      </w:tr>
      <w:tr w:rsidR="006C44D4" w:rsidRPr="00F82D9F" w14:paraId="2049ECB5" w14:textId="77777777" w:rsidTr="001D4E5A">
        <w:tc>
          <w:tcPr>
            <w:tcW w:w="708" w:type="dxa"/>
            <w:vAlign w:val="center"/>
          </w:tcPr>
          <w:p w14:paraId="162D7839"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5</w:t>
            </w:r>
          </w:p>
        </w:tc>
        <w:tc>
          <w:tcPr>
            <w:tcW w:w="8472" w:type="dxa"/>
            <w:vAlign w:val="center"/>
          </w:tcPr>
          <w:p w14:paraId="6969F0DB"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Thời gian có mặt để giải quyết sự cố kỹ thuật ≤ 24 giờ kể từ khi nhận được thông báo.</w:t>
            </w:r>
          </w:p>
        </w:tc>
      </w:tr>
      <w:tr w:rsidR="006C44D4" w:rsidRPr="00F82D9F" w14:paraId="41F4936E" w14:textId="77777777" w:rsidTr="001D4E5A">
        <w:tc>
          <w:tcPr>
            <w:tcW w:w="708" w:type="dxa"/>
            <w:vAlign w:val="center"/>
          </w:tcPr>
          <w:p w14:paraId="4F0AABDA"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6</w:t>
            </w:r>
          </w:p>
        </w:tc>
        <w:tc>
          <w:tcPr>
            <w:tcW w:w="8472" w:type="dxa"/>
            <w:vAlign w:val="center"/>
          </w:tcPr>
          <w:p w14:paraId="676FAAB3"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Có cam kết cung cấp phụ tùng và linh kiện thay thế theo model thiết bị đã dự thầu, trong vòng tối thiểu ≥ 8 năm.</w:t>
            </w:r>
          </w:p>
        </w:tc>
      </w:tr>
      <w:tr w:rsidR="006C44D4" w:rsidRPr="00F82D9F" w14:paraId="2903B8E3" w14:textId="77777777" w:rsidTr="001D4E5A">
        <w:tc>
          <w:tcPr>
            <w:tcW w:w="708" w:type="dxa"/>
            <w:vAlign w:val="center"/>
          </w:tcPr>
          <w:p w14:paraId="5EC8CD35"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7</w:t>
            </w:r>
          </w:p>
        </w:tc>
        <w:tc>
          <w:tcPr>
            <w:tcW w:w="8472" w:type="dxa"/>
            <w:vAlign w:val="center"/>
          </w:tcPr>
          <w:p w14:paraId="587559D2"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Nhà cung cấp có trách nhiệm kết nối với hệ thống CNTT của bệnh viện (nếu có)</w:t>
            </w:r>
          </w:p>
        </w:tc>
      </w:tr>
      <w:tr w:rsidR="003F2158" w:rsidRPr="00F82D9F" w14:paraId="0A548DF3" w14:textId="77777777" w:rsidTr="001D4E5A">
        <w:tc>
          <w:tcPr>
            <w:tcW w:w="708" w:type="dxa"/>
            <w:vAlign w:val="center"/>
          </w:tcPr>
          <w:p w14:paraId="71DF264B" w14:textId="33847180" w:rsidR="003F2158" w:rsidRPr="00F82D9F" w:rsidRDefault="003F2158" w:rsidP="003F2158">
            <w:pPr>
              <w:spacing w:line="400" w:lineRule="exact"/>
              <w:jc w:val="center"/>
              <w:rPr>
                <w:rFonts w:ascii="Times New Roman" w:eastAsia="Times New Roman" w:hAnsi="Times New Roman" w:cs="Times New Roman"/>
                <w:sz w:val="26"/>
                <w:szCs w:val="26"/>
              </w:rPr>
            </w:pPr>
            <w:r w:rsidRPr="003F2158">
              <w:rPr>
                <w:rFonts w:ascii="Times New Roman" w:eastAsia="Times New Roman" w:hAnsi="Times New Roman" w:cs="Times New Roman"/>
                <w:color w:val="EE0000"/>
                <w:sz w:val="26"/>
                <w:szCs w:val="26"/>
                <w:highlight w:val="yellow"/>
              </w:rPr>
              <w:t>8</w:t>
            </w:r>
          </w:p>
        </w:tc>
        <w:tc>
          <w:tcPr>
            <w:tcW w:w="8472" w:type="dxa"/>
            <w:vAlign w:val="center"/>
          </w:tcPr>
          <w:p w14:paraId="0D1D0BDB" w14:textId="77777777" w:rsidR="003A71FF" w:rsidRDefault="003A71FF" w:rsidP="003A71FF">
            <w:pPr>
              <w:spacing w:line="400" w:lineRule="exact"/>
              <w:rPr>
                <w:rFonts w:ascii="Times New Roman" w:eastAsia="Times New Roman" w:hAnsi="Times New Roman" w:cs="Times New Roman"/>
                <w:color w:val="EE0000"/>
                <w:sz w:val="26"/>
                <w:szCs w:val="26"/>
                <w:highlight w:val="yellow"/>
              </w:rPr>
            </w:pPr>
            <w:r w:rsidRPr="003F2158">
              <w:rPr>
                <w:rFonts w:ascii="Times New Roman" w:eastAsia="Times New Roman" w:hAnsi="Times New Roman" w:cs="Times New Roman"/>
                <w:color w:val="EE0000"/>
                <w:sz w:val="26"/>
                <w:szCs w:val="26"/>
                <w:highlight w:val="yellow"/>
              </w:rPr>
              <w:t xml:space="preserve">Có kỹ sư có chứng chỉ đào tạo </w:t>
            </w:r>
            <w:r>
              <w:rPr>
                <w:rFonts w:ascii="Times New Roman" w:eastAsia="Times New Roman" w:hAnsi="Times New Roman" w:cs="Times New Roman"/>
                <w:color w:val="EE0000"/>
                <w:sz w:val="26"/>
                <w:szCs w:val="26"/>
                <w:highlight w:val="yellow"/>
              </w:rPr>
              <w:t>về thiết bị dự thầu (máy chính)</w:t>
            </w:r>
            <w:r w:rsidRPr="003F2158">
              <w:rPr>
                <w:rFonts w:ascii="Times New Roman" w:eastAsia="Times New Roman" w:hAnsi="Times New Roman" w:cs="Times New Roman"/>
                <w:color w:val="EE0000"/>
                <w:sz w:val="26"/>
                <w:szCs w:val="26"/>
                <w:highlight w:val="yellow"/>
              </w:rPr>
              <w:t xml:space="preserve"> </w:t>
            </w:r>
          </w:p>
          <w:p w14:paraId="18CCF80B" w14:textId="2E5C9738" w:rsidR="003F2158" w:rsidRPr="00F82D9F" w:rsidRDefault="003A71FF" w:rsidP="003A71FF">
            <w:pPr>
              <w:spacing w:line="400" w:lineRule="exact"/>
              <w:rPr>
                <w:rFonts w:ascii="Times New Roman" w:eastAsia="Times New Roman" w:hAnsi="Times New Roman" w:cs="Times New Roman"/>
                <w:sz w:val="26"/>
                <w:szCs w:val="26"/>
              </w:rPr>
            </w:pPr>
            <w:r>
              <w:rPr>
                <w:rFonts w:ascii="Times New Roman" w:eastAsia="Times New Roman" w:hAnsi="Times New Roman" w:cs="Times New Roman"/>
                <w:color w:val="EE0000"/>
                <w:sz w:val="26"/>
                <w:szCs w:val="26"/>
                <w:highlight w:val="yellow"/>
              </w:rPr>
              <w:t>(C</w:t>
            </w:r>
            <w:r w:rsidRPr="003F2158">
              <w:rPr>
                <w:rFonts w:ascii="Times New Roman" w:eastAsia="Times New Roman" w:hAnsi="Times New Roman" w:cs="Times New Roman"/>
                <w:color w:val="EE0000"/>
                <w:sz w:val="26"/>
                <w:szCs w:val="26"/>
                <w:highlight w:val="yellow"/>
              </w:rPr>
              <w:t>ung cấp chứng chỉ đào tạo và tài liệu chứng minh khả năng huy động nhân sự).</w:t>
            </w:r>
          </w:p>
        </w:tc>
      </w:tr>
    </w:tbl>
    <w:p w14:paraId="0627A77C" w14:textId="77630B58" w:rsidR="00586AA5" w:rsidRPr="00146900" w:rsidRDefault="00586AA5" w:rsidP="00F82D9F">
      <w:pPr>
        <w:spacing w:after="0"/>
        <w:rPr>
          <w:rFonts w:ascii="Times New Roman" w:hAnsi="Times New Roman" w:cs="Times New Roman"/>
          <w:sz w:val="26"/>
          <w:szCs w:val="26"/>
        </w:rPr>
      </w:pPr>
    </w:p>
    <w:p w14:paraId="3A50FFD0" w14:textId="0B2CE422" w:rsidR="00586AA5" w:rsidRPr="00146900" w:rsidRDefault="00F27269" w:rsidP="00F82D9F">
      <w:pPr>
        <w:pStyle w:val="Heading1"/>
        <w:spacing w:before="0"/>
        <w:rPr>
          <w:rFonts w:ascii="Times New Roman" w:hAnsi="Times New Roman" w:cs="Times New Roman"/>
          <w:sz w:val="26"/>
          <w:szCs w:val="26"/>
        </w:rPr>
      </w:pPr>
      <w:r>
        <w:rPr>
          <w:rFonts w:ascii="Times New Roman" w:eastAsia="Times New Roman" w:hAnsi="Times New Roman" w:cs="Times New Roman"/>
          <w:color w:val="000000"/>
          <w:sz w:val="26"/>
          <w:szCs w:val="26"/>
        </w:rPr>
        <w:t>3.</w:t>
      </w:r>
      <w:r w:rsidR="00DE5F40" w:rsidRPr="00146900">
        <w:rPr>
          <w:rFonts w:ascii="Times New Roman" w:eastAsia="Times New Roman" w:hAnsi="Times New Roman" w:cs="Times New Roman"/>
          <w:color w:val="000000"/>
          <w:sz w:val="26"/>
          <w:szCs w:val="26"/>
        </w:rPr>
        <w:t>4</w:t>
      </w:r>
      <w:r w:rsidR="002C33A9" w:rsidRPr="00146900">
        <w:rPr>
          <w:rFonts w:ascii="Times New Roman" w:eastAsia="Times New Roman" w:hAnsi="Times New Roman" w:cs="Times New Roman"/>
          <w:color w:val="000000"/>
          <w:sz w:val="26"/>
          <w:szCs w:val="26"/>
        </w:rPr>
        <w:t>. Tủ an toàn sinh học cấp 2</w:t>
      </w:r>
      <w:r>
        <w:rPr>
          <w:rFonts w:ascii="Times New Roman" w:eastAsia="Times New Roman" w:hAnsi="Times New Roman" w:cs="Times New Roman"/>
          <w:color w:val="000000"/>
          <w:sz w:val="26"/>
          <w:szCs w:val="26"/>
        </w:rPr>
        <w:t xml:space="preserve"> (STT theo danh mục: 9)</w:t>
      </w:r>
    </w:p>
    <w:tbl>
      <w:tblPr>
        <w:tblStyle w:val="TableGrid"/>
        <w:tblW w:w="9180" w:type="dxa"/>
        <w:tblLook w:val="04A0" w:firstRow="1" w:lastRow="0" w:firstColumn="1" w:lastColumn="0" w:noHBand="0" w:noVBand="1"/>
      </w:tblPr>
      <w:tblGrid>
        <w:gridCol w:w="708"/>
        <w:gridCol w:w="8472"/>
      </w:tblGrid>
      <w:tr w:rsidR="006C44D4" w:rsidRPr="00F82D9F" w14:paraId="11911E85" w14:textId="77777777" w:rsidTr="001D4E5A">
        <w:tc>
          <w:tcPr>
            <w:tcW w:w="708" w:type="dxa"/>
            <w:vAlign w:val="center"/>
          </w:tcPr>
          <w:p w14:paraId="61EE8917"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STT</w:t>
            </w:r>
          </w:p>
        </w:tc>
        <w:tc>
          <w:tcPr>
            <w:tcW w:w="8472" w:type="dxa"/>
            <w:vAlign w:val="center"/>
          </w:tcPr>
          <w:p w14:paraId="170E1039"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NỘI DUNG YÊU CẦU</w:t>
            </w:r>
          </w:p>
        </w:tc>
      </w:tr>
      <w:tr w:rsidR="006C44D4" w:rsidRPr="00F82D9F" w14:paraId="34D086B9" w14:textId="77777777" w:rsidTr="001D4E5A">
        <w:tc>
          <w:tcPr>
            <w:tcW w:w="708" w:type="dxa"/>
            <w:vAlign w:val="center"/>
          </w:tcPr>
          <w:p w14:paraId="074C968F"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I</w:t>
            </w:r>
          </w:p>
        </w:tc>
        <w:tc>
          <w:tcPr>
            <w:tcW w:w="8472" w:type="dxa"/>
            <w:vAlign w:val="center"/>
          </w:tcPr>
          <w:p w14:paraId="20388EF1"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YÊU CẦU CHUNG</w:t>
            </w:r>
          </w:p>
        </w:tc>
      </w:tr>
      <w:tr w:rsidR="006C44D4" w:rsidRPr="00F82D9F" w14:paraId="609A3C81" w14:textId="77777777" w:rsidTr="001D4E5A">
        <w:tc>
          <w:tcPr>
            <w:tcW w:w="708" w:type="dxa"/>
            <w:vAlign w:val="center"/>
          </w:tcPr>
          <w:p w14:paraId="3ECD3283"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1</w:t>
            </w:r>
          </w:p>
        </w:tc>
        <w:tc>
          <w:tcPr>
            <w:tcW w:w="8472" w:type="dxa"/>
            <w:vAlign w:val="center"/>
          </w:tcPr>
          <w:p w14:paraId="6117941E"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Năm sản xuất: Năm 2025 trở về sau, mới 100%</w:t>
            </w:r>
          </w:p>
        </w:tc>
      </w:tr>
      <w:tr w:rsidR="006C44D4" w:rsidRPr="00F82D9F" w14:paraId="21CF4944" w14:textId="77777777" w:rsidTr="001D4E5A">
        <w:tc>
          <w:tcPr>
            <w:tcW w:w="708" w:type="dxa"/>
            <w:vAlign w:val="center"/>
          </w:tcPr>
          <w:p w14:paraId="18101980"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2</w:t>
            </w:r>
          </w:p>
        </w:tc>
        <w:tc>
          <w:tcPr>
            <w:tcW w:w="8472" w:type="dxa"/>
            <w:vAlign w:val="center"/>
          </w:tcPr>
          <w:p w14:paraId="3CAF07E9"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Đạt tiêu chuẩn quản lý chất lượng ISO 13485 hoặc ISO 9001</w:t>
            </w:r>
          </w:p>
        </w:tc>
      </w:tr>
      <w:tr w:rsidR="006C44D4" w:rsidRPr="00F82D9F" w14:paraId="36C8A831" w14:textId="77777777" w:rsidTr="001D4E5A">
        <w:tc>
          <w:tcPr>
            <w:tcW w:w="708" w:type="dxa"/>
            <w:vAlign w:val="center"/>
          </w:tcPr>
          <w:p w14:paraId="283A8474"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3</w:t>
            </w:r>
          </w:p>
        </w:tc>
        <w:tc>
          <w:tcPr>
            <w:tcW w:w="8472" w:type="dxa"/>
            <w:vAlign w:val="center"/>
          </w:tcPr>
          <w:p w14:paraId="67F82C4E"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Đạt tiêu chuẩn CE/EU Certificate hoặc FDA (Mỹ) hoặc MDR hoặc tương đương</w:t>
            </w:r>
          </w:p>
        </w:tc>
      </w:tr>
      <w:tr w:rsidR="006C44D4" w:rsidRPr="00F82D9F" w14:paraId="1D583E8A" w14:textId="77777777" w:rsidTr="001D4E5A">
        <w:tc>
          <w:tcPr>
            <w:tcW w:w="708" w:type="dxa"/>
            <w:vAlign w:val="center"/>
          </w:tcPr>
          <w:p w14:paraId="4AE9434E"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4</w:t>
            </w:r>
          </w:p>
        </w:tc>
        <w:tc>
          <w:tcPr>
            <w:tcW w:w="8472" w:type="dxa"/>
            <w:vAlign w:val="center"/>
          </w:tcPr>
          <w:p w14:paraId="71C7E990"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Nguồn điện: Sử dụng điện áp tại Việt Nam</w:t>
            </w:r>
          </w:p>
        </w:tc>
      </w:tr>
      <w:tr w:rsidR="006C44D4" w:rsidRPr="00F82D9F" w14:paraId="27274C8C" w14:textId="77777777" w:rsidTr="001D4E5A">
        <w:tc>
          <w:tcPr>
            <w:tcW w:w="708" w:type="dxa"/>
            <w:vAlign w:val="center"/>
          </w:tcPr>
          <w:p w14:paraId="5D63E61C"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5</w:t>
            </w:r>
          </w:p>
        </w:tc>
        <w:tc>
          <w:tcPr>
            <w:tcW w:w="8472" w:type="dxa"/>
            <w:vAlign w:val="center"/>
          </w:tcPr>
          <w:p w14:paraId="5C7F9FEE"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Môi trường hoạt động:</w:t>
            </w:r>
          </w:p>
        </w:tc>
      </w:tr>
      <w:tr w:rsidR="006C44D4" w:rsidRPr="00F82D9F" w14:paraId="10FAB64D" w14:textId="77777777" w:rsidTr="001D4E5A">
        <w:tc>
          <w:tcPr>
            <w:tcW w:w="708" w:type="dxa"/>
            <w:vAlign w:val="center"/>
          </w:tcPr>
          <w:p w14:paraId="29B05D98"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6E0355AD"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Nhiệt độ tối đa: ≥ 20°C</w:t>
            </w:r>
          </w:p>
        </w:tc>
      </w:tr>
      <w:tr w:rsidR="006C44D4" w:rsidRPr="00F82D9F" w14:paraId="53D1ED82" w14:textId="77777777" w:rsidTr="001D4E5A">
        <w:tc>
          <w:tcPr>
            <w:tcW w:w="708" w:type="dxa"/>
            <w:vAlign w:val="center"/>
          </w:tcPr>
          <w:p w14:paraId="7D30638A"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44678E7B"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Độ ẩm tối đa: ≥ 60%</w:t>
            </w:r>
          </w:p>
        </w:tc>
      </w:tr>
      <w:tr w:rsidR="006C44D4" w:rsidRPr="00F82D9F" w14:paraId="332FECC6" w14:textId="77777777" w:rsidTr="001D4E5A">
        <w:tc>
          <w:tcPr>
            <w:tcW w:w="708" w:type="dxa"/>
            <w:vAlign w:val="center"/>
          </w:tcPr>
          <w:p w14:paraId="3791727D"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II</w:t>
            </w:r>
          </w:p>
        </w:tc>
        <w:tc>
          <w:tcPr>
            <w:tcW w:w="8472" w:type="dxa"/>
            <w:vAlign w:val="center"/>
          </w:tcPr>
          <w:p w14:paraId="61E1EC37"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YÊU CẦU CẤU HÌNH</w:t>
            </w:r>
          </w:p>
        </w:tc>
      </w:tr>
      <w:tr w:rsidR="006C44D4" w:rsidRPr="00F82D9F" w14:paraId="6BF2C238" w14:textId="77777777" w:rsidTr="001D4E5A">
        <w:tc>
          <w:tcPr>
            <w:tcW w:w="708" w:type="dxa"/>
            <w:vAlign w:val="center"/>
          </w:tcPr>
          <w:p w14:paraId="509B25E5"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6B09A458"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Tủ an toàn sinh học cấp 2 kèm phụ kiện tiêu chuẩn, tối thiểu bao gồm:</w:t>
            </w:r>
          </w:p>
        </w:tc>
      </w:tr>
      <w:tr w:rsidR="006C44D4" w:rsidRPr="00F82D9F" w14:paraId="73FA94F2" w14:textId="77777777" w:rsidTr="001D4E5A">
        <w:tc>
          <w:tcPr>
            <w:tcW w:w="708" w:type="dxa"/>
            <w:vAlign w:val="center"/>
          </w:tcPr>
          <w:p w14:paraId="5B11E118"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1</w:t>
            </w:r>
          </w:p>
        </w:tc>
        <w:tc>
          <w:tcPr>
            <w:tcW w:w="8472" w:type="dxa"/>
            <w:vAlign w:val="center"/>
          </w:tcPr>
          <w:p w14:paraId="57F52E35"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Tủ an toàn sinh học cấp 2: 01 cái</w:t>
            </w:r>
          </w:p>
        </w:tc>
      </w:tr>
      <w:tr w:rsidR="006C44D4" w:rsidRPr="00F82D9F" w14:paraId="3FB666BF" w14:textId="77777777" w:rsidTr="001D4E5A">
        <w:tc>
          <w:tcPr>
            <w:tcW w:w="708" w:type="dxa"/>
            <w:vAlign w:val="center"/>
          </w:tcPr>
          <w:p w14:paraId="6F31051E"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2</w:t>
            </w:r>
          </w:p>
        </w:tc>
        <w:tc>
          <w:tcPr>
            <w:tcW w:w="8472" w:type="dxa"/>
            <w:vAlign w:val="center"/>
          </w:tcPr>
          <w:p w14:paraId="469E3DD1"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Phụ kiện tiêu chuẩn:</w:t>
            </w:r>
          </w:p>
        </w:tc>
      </w:tr>
      <w:tr w:rsidR="006C44D4" w:rsidRPr="00F82D9F" w14:paraId="2C0D3418" w14:textId="77777777" w:rsidTr="001D4E5A">
        <w:tc>
          <w:tcPr>
            <w:tcW w:w="708" w:type="dxa"/>
            <w:vAlign w:val="center"/>
          </w:tcPr>
          <w:p w14:paraId="539095D6"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2.1</w:t>
            </w:r>
          </w:p>
        </w:tc>
        <w:tc>
          <w:tcPr>
            <w:tcW w:w="8472" w:type="dxa"/>
            <w:vAlign w:val="center"/>
          </w:tcPr>
          <w:p w14:paraId="6CD11485"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Bộ lọc: 01 bộ</w:t>
            </w:r>
          </w:p>
        </w:tc>
      </w:tr>
      <w:tr w:rsidR="006C44D4" w:rsidRPr="00F82D9F" w14:paraId="26C8B475" w14:textId="77777777" w:rsidTr="001D4E5A">
        <w:tc>
          <w:tcPr>
            <w:tcW w:w="708" w:type="dxa"/>
            <w:vAlign w:val="center"/>
          </w:tcPr>
          <w:p w14:paraId="11944747"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2.2</w:t>
            </w:r>
          </w:p>
        </w:tc>
        <w:tc>
          <w:tcPr>
            <w:tcW w:w="8472" w:type="dxa"/>
            <w:vAlign w:val="center"/>
          </w:tcPr>
          <w:p w14:paraId="007F1802"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Đèn tiệt trùng (UV): 01 bộ</w:t>
            </w:r>
          </w:p>
        </w:tc>
      </w:tr>
      <w:tr w:rsidR="006C44D4" w:rsidRPr="00F82D9F" w14:paraId="07AF06BE" w14:textId="77777777" w:rsidTr="001D4E5A">
        <w:tc>
          <w:tcPr>
            <w:tcW w:w="708" w:type="dxa"/>
            <w:vAlign w:val="center"/>
          </w:tcPr>
          <w:p w14:paraId="7CBFBB07"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lastRenderedPageBreak/>
              <w:t>2.3</w:t>
            </w:r>
          </w:p>
        </w:tc>
        <w:tc>
          <w:tcPr>
            <w:tcW w:w="8472" w:type="dxa"/>
            <w:vAlign w:val="center"/>
          </w:tcPr>
          <w:p w14:paraId="6276EEAB"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Phụ kiện chính hãng kèm theo: 01 Bộ</w:t>
            </w:r>
          </w:p>
        </w:tc>
      </w:tr>
      <w:tr w:rsidR="006C44D4" w:rsidRPr="00F82D9F" w14:paraId="6271590B" w14:textId="77777777" w:rsidTr="001D4E5A">
        <w:tc>
          <w:tcPr>
            <w:tcW w:w="708" w:type="dxa"/>
            <w:vAlign w:val="center"/>
          </w:tcPr>
          <w:p w14:paraId="60A25AB9"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3</w:t>
            </w:r>
          </w:p>
        </w:tc>
        <w:tc>
          <w:tcPr>
            <w:tcW w:w="8472" w:type="dxa"/>
            <w:vAlign w:val="center"/>
          </w:tcPr>
          <w:p w14:paraId="4F7F51C9"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Tài liệu hướng dẫn sử dụng tiếng Anh và tiếng Việt: 01 bộ</w:t>
            </w:r>
          </w:p>
        </w:tc>
      </w:tr>
      <w:tr w:rsidR="006C44D4" w:rsidRPr="00F82D9F" w14:paraId="6A528639" w14:textId="77777777" w:rsidTr="001D4E5A">
        <w:tc>
          <w:tcPr>
            <w:tcW w:w="708" w:type="dxa"/>
            <w:vAlign w:val="center"/>
          </w:tcPr>
          <w:p w14:paraId="3171F0B6"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III</w:t>
            </w:r>
          </w:p>
        </w:tc>
        <w:tc>
          <w:tcPr>
            <w:tcW w:w="8472" w:type="dxa"/>
            <w:vAlign w:val="center"/>
          </w:tcPr>
          <w:p w14:paraId="7B2C374D"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YÊU CẦU CHỈ TIÊU KỸ THUẬT</w:t>
            </w:r>
          </w:p>
        </w:tc>
      </w:tr>
      <w:tr w:rsidR="006C44D4" w:rsidRPr="00F82D9F" w14:paraId="5E5ECA35" w14:textId="77777777" w:rsidTr="001D4E5A">
        <w:tc>
          <w:tcPr>
            <w:tcW w:w="708" w:type="dxa"/>
            <w:vAlign w:val="center"/>
          </w:tcPr>
          <w:p w14:paraId="7AF41F48"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0261008D"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Tủ an toàn sinh học tối thiểu cấp 2 loại A2</w:t>
            </w:r>
          </w:p>
        </w:tc>
      </w:tr>
      <w:tr w:rsidR="006C44D4" w:rsidRPr="00F82D9F" w14:paraId="2D72D702" w14:textId="77777777" w:rsidTr="001D4E5A">
        <w:tc>
          <w:tcPr>
            <w:tcW w:w="708" w:type="dxa"/>
            <w:vAlign w:val="center"/>
          </w:tcPr>
          <w:p w14:paraId="75803ACE"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535CE2BA"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Bề mặt thao tác bằng thép không gỉ SUS 304 hoặc inox hoặc tương đương</w:t>
            </w:r>
          </w:p>
        </w:tc>
      </w:tr>
      <w:tr w:rsidR="006C44D4" w:rsidRPr="00F82D9F" w14:paraId="386F6E62" w14:textId="77777777" w:rsidTr="001D4E5A">
        <w:tc>
          <w:tcPr>
            <w:tcW w:w="708" w:type="dxa"/>
            <w:vAlign w:val="center"/>
          </w:tcPr>
          <w:p w14:paraId="29AF2E9C"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409BEA11"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Có cửa kính bên trong</w:t>
            </w:r>
          </w:p>
        </w:tc>
      </w:tr>
      <w:tr w:rsidR="006C44D4" w:rsidRPr="00F82D9F" w14:paraId="7D4004E9" w14:textId="77777777" w:rsidTr="001D4E5A">
        <w:tc>
          <w:tcPr>
            <w:tcW w:w="708" w:type="dxa"/>
            <w:vAlign w:val="center"/>
          </w:tcPr>
          <w:p w14:paraId="25EA8822"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317554B9"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Diện tích khu làm việc: ≥ 0.5 m2</w:t>
            </w:r>
          </w:p>
        </w:tc>
      </w:tr>
      <w:tr w:rsidR="006C44D4" w:rsidRPr="00F82D9F" w14:paraId="4B2F3DC4" w14:textId="77777777" w:rsidTr="001D4E5A">
        <w:tc>
          <w:tcPr>
            <w:tcW w:w="708" w:type="dxa"/>
            <w:vAlign w:val="center"/>
          </w:tcPr>
          <w:p w14:paraId="1C095855"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2D8E67C2"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Chiều cao cửa khi làm việc: ≥ 190 mm</w:t>
            </w:r>
          </w:p>
        </w:tc>
      </w:tr>
      <w:tr w:rsidR="006C44D4" w:rsidRPr="00F82D9F" w14:paraId="296D630A" w14:textId="77777777" w:rsidTr="001D4E5A">
        <w:tc>
          <w:tcPr>
            <w:tcW w:w="708" w:type="dxa"/>
            <w:vAlign w:val="center"/>
          </w:tcPr>
          <w:p w14:paraId="6E615C32"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281ADBC2"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Đèn chiếu sáng trong tủ đảm bảo đủ ánh sáng. Cường độ sáng: ≥ 800 lux</w:t>
            </w:r>
          </w:p>
        </w:tc>
      </w:tr>
      <w:tr w:rsidR="006C44D4" w:rsidRPr="00F82D9F" w14:paraId="70D56A7C" w14:textId="77777777" w:rsidTr="001D4E5A">
        <w:tc>
          <w:tcPr>
            <w:tcW w:w="708" w:type="dxa"/>
            <w:vAlign w:val="center"/>
          </w:tcPr>
          <w:p w14:paraId="647D4DFF"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362627E6"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Có đèn UV để tiệt trùng. Tiệt trùng bằng đèn UV và có chức năng khoá an toàn cho người sử dụng</w:t>
            </w:r>
          </w:p>
        </w:tc>
      </w:tr>
      <w:tr w:rsidR="006C44D4" w:rsidRPr="00F82D9F" w14:paraId="028A90FD" w14:textId="77777777" w:rsidTr="001D4E5A">
        <w:tc>
          <w:tcPr>
            <w:tcW w:w="708" w:type="dxa"/>
            <w:vAlign w:val="center"/>
          </w:tcPr>
          <w:p w14:paraId="4662FF46"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5EE7ED61"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Độ ồn: ≤  63 dBA</w:t>
            </w:r>
          </w:p>
        </w:tc>
      </w:tr>
      <w:tr w:rsidR="006C44D4" w:rsidRPr="00F82D9F" w14:paraId="6078C790" w14:textId="77777777" w:rsidTr="001D4E5A">
        <w:tc>
          <w:tcPr>
            <w:tcW w:w="708" w:type="dxa"/>
            <w:vAlign w:val="center"/>
          </w:tcPr>
          <w:p w14:paraId="18E8D8DC"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37D42413"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Dòng khí vào: ≥ 345m3/h hoặc ≥ 0.5m/s</w:t>
            </w:r>
          </w:p>
        </w:tc>
      </w:tr>
      <w:tr w:rsidR="006C44D4" w:rsidRPr="00F82D9F" w14:paraId="6EAEFF8A" w14:textId="77777777" w:rsidTr="001D4E5A">
        <w:tc>
          <w:tcPr>
            <w:tcW w:w="708" w:type="dxa"/>
            <w:vAlign w:val="center"/>
          </w:tcPr>
          <w:p w14:paraId="148CD747"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7A2B6AD9"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Dòng khí đi xuống: ≥ 735m3/h hoặc ≥ 0.33 m/s</w:t>
            </w:r>
          </w:p>
        </w:tc>
      </w:tr>
      <w:tr w:rsidR="006C44D4" w:rsidRPr="00F82D9F" w14:paraId="19FC5C43" w14:textId="77777777" w:rsidTr="001D4E5A">
        <w:tc>
          <w:tcPr>
            <w:tcW w:w="708" w:type="dxa"/>
            <w:vAlign w:val="center"/>
          </w:tcPr>
          <w:p w14:paraId="4A8E42F3"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4EAB3AD2"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Bộ điều khiển vi xử lý hoặc màn hình điều khiển</w:t>
            </w:r>
          </w:p>
        </w:tc>
      </w:tr>
      <w:tr w:rsidR="006C44D4" w:rsidRPr="00F82D9F" w14:paraId="3F3B12F5" w14:textId="77777777" w:rsidTr="001D4E5A">
        <w:tc>
          <w:tcPr>
            <w:tcW w:w="708" w:type="dxa"/>
            <w:vAlign w:val="center"/>
          </w:tcPr>
          <w:p w14:paraId="016C453E"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31A91944"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Bộ lọc ULPA (Ultra-HEPA) với hiệu suất lọc ≥ 99.999% đối với tất cả các hạt kích cỡ ≤0.3 µm</w:t>
            </w:r>
          </w:p>
        </w:tc>
      </w:tr>
      <w:tr w:rsidR="006C44D4" w:rsidRPr="00F82D9F" w14:paraId="3BACDD88" w14:textId="77777777" w:rsidTr="001D4E5A">
        <w:tc>
          <w:tcPr>
            <w:tcW w:w="708" w:type="dxa"/>
            <w:vAlign w:val="center"/>
          </w:tcPr>
          <w:p w14:paraId="58530A65"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IV</w:t>
            </w:r>
          </w:p>
        </w:tc>
        <w:tc>
          <w:tcPr>
            <w:tcW w:w="8472" w:type="dxa"/>
            <w:vAlign w:val="center"/>
          </w:tcPr>
          <w:p w14:paraId="04C2AE7E"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YÊU CẦU KHÁC</w:t>
            </w:r>
          </w:p>
        </w:tc>
      </w:tr>
      <w:tr w:rsidR="006C44D4" w:rsidRPr="00F82D9F" w14:paraId="29D3A567" w14:textId="77777777" w:rsidTr="001D4E5A">
        <w:tc>
          <w:tcPr>
            <w:tcW w:w="708" w:type="dxa"/>
            <w:vAlign w:val="center"/>
          </w:tcPr>
          <w:p w14:paraId="71BB885D"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1</w:t>
            </w:r>
          </w:p>
        </w:tc>
        <w:tc>
          <w:tcPr>
            <w:tcW w:w="8472" w:type="dxa"/>
            <w:vAlign w:val="center"/>
          </w:tcPr>
          <w:p w14:paraId="426B4F72"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Thời gian giao hàng: ≤ 150 ngày. Địa điểm giao hàng: tại nơi sử dụng</w:t>
            </w:r>
          </w:p>
        </w:tc>
      </w:tr>
      <w:tr w:rsidR="006C44D4" w:rsidRPr="00F82D9F" w14:paraId="502A5763" w14:textId="77777777" w:rsidTr="001D4E5A">
        <w:tc>
          <w:tcPr>
            <w:tcW w:w="708" w:type="dxa"/>
            <w:vAlign w:val="center"/>
          </w:tcPr>
          <w:p w14:paraId="377D23DB"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2</w:t>
            </w:r>
          </w:p>
        </w:tc>
        <w:tc>
          <w:tcPr>
            <w:tcW w:w="8472" w:type="dxa"/>
            <w:vAlign w:val="center"/>
          </w:tcPr>
          <w:p w14:paraId="56D54E51"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Thời gian bảo hành: ≥ 12 tháng kể từ khi ký kết biên bản bàn giao, nghiệm thu với bên mua, bên bán phải thực hiện bảo trì/hiệu chuẩn theo quy định của nhà sản xuất. Định kỳ thực hiện bảo trì trong thời gian bảo hành ≤ 06 tháng/lần.</w:t>
            </w:r>
          </w:p>
        </w:tc>
      </w:tr>
      <w:tr w:rsidR="006C44D4" w:rsidRPr="00F82D9F" w14:paraId="7E7F3714" w14:textId="77777777" w:rsidTr="001D4E5A">
        <w:tc>
          <w:tcPr>
            <w:tcW w:w="708" w:type="dxa"/>
            <w:vAlign w:val="center"/>
          </w:tcPr>
          <w:p w14:paraId="03674244"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3</w:t>
            </w:r>
          </w:p>
        </w:tc>
        <w:tc>
          <w:tcPr>
            <w:tcW w:w="8472" w:type="dxa"/>
            <w:vAlign w:val="center"/>
          </w:tcPr>
          <w:p w14:paraId="2B65E141"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Đào tạo chuyển giao công nghệ: Tại nơi sử dụng.</w:t>
            </w:r>
          </w:p>
        </w:tc>
      </w:tr>
      <w:tr w:rsidR="006C44D4" w:rsidRPr="00F82D9F" w14:paraId="476B7233" w14:textId="77777777" w:rsidTr="001D4E5A">
        <w:tc>
          <w:tcPr>
            <w:tcW w:w="708" w:type="dxa"/>
            <w:vAlign w:val="center"/>
          </w:tcPr>
          <w:p w14:paraId="7170EA81"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4</w:t>
            </w:r>
          </w:p>
        </w:tc>
        <w:tc>
          <w:tcPr>
            <w:tcW w:w="8472" w:type="dxa"/>
            <w:vAlign w:val="center"/>
          </w:tcPr>
          <w:p w14:paraId="13E15AF7"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Bảo trì miễn phí nhân công sau bảo hành ≥ 06 tháng.</w:t>
            </w:r>
          </w:p>
        </w:tc>
      </w:tr>
      <w:tr w:rsidR="006C44D4" w:rsidRPr="00F82D9F" w14:paraId="63EC49F8" w14:textId="77777777" w:rsidTr="001D4E5A">
        <w:tc>
          <w:tcPr>
            <w:tcW w:w="708" w:type="dxa"/>
            <w:vAlign w:val="center"/>
          </w:tcPr>
          <w:p w14:paraId="0008D869"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5</w:t>
            </w:r>
          </w:p>
        </w:tc>
        <w:tc>
          <w:tcPr>
            <w:tcW w:w="8472" w:type="dxa"/>
            <w:vAlign w:val="center"/>
          </w:tcPr>
          <w:p w14:paraId="6E62EB5D"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Thời gian có mặt để giải quyết sự cố kỹ thuật ≤ 24 giờ kể từ khi nhận được thông báo.</w:t>
            </w:r>
          </w:p>
        </w:tc>
      </w:tr>
      <w:tr w:rsidR="006C44D4" w:rsidRPr="00F82D9F" w14:paraId="43AA8CFD" w14:textId="77777777" w:rsidTr="001D4E5A">
        <w:tc>
          <w:tcPr>
            <w:tcW w:w="708" w:type="dxa"/>
            <w:vAlign w:val="center"/>
          </w:tcPr>
          <w:p w14:paraId="7ADE8808"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6</w:t>
            </w:r>
          </w:p>
        </w:tc>
        <w:tc>
          <w:tcPr>
            <w:tcW w:w="8472" w:type="dxa"/>
            <w:vAlign w:val="center"/>
          </w:tcPr>
          <w:p w14:paraId="46158C0C"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Có cam kết cung cấp phụ tùng và linh kiện thay thế theo model thiết bị đã dự thầu, trong vòng tối thiểu ≥ 8 năm.</w:t>
            </w:r>
          </w:p>
        </w:tc>
      </w:tr>
      <w:tr w:rsidR="006C44D4" w:rsidRPr="00F82D9F" w14:paraId="6D2FBBCB" w14:textId="77777777" w:rsidTr="001D4E5A">
        <w:tc>
          <w:tcPr>
            <w:tcW w:w="708" w:type="dxa"/>
            <w:vAlign w:val="center"/>
          </w:tcPr>
          <w:p w14:paraId="00EF9D95"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7</w:t>
            </w:r>
          </w:p>
        </w:tc>
        <w:tc>
          <w:tcPr>
            <w:tcW w:w="8472" w:type="dxa"/>
            <w:vAlign w:val="center"/>
          </w:tcPr>
          <w:p w14:paraId="037CFE2D"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Nhà cung cấp có trách nhiệm kết nối với hệ thống CNTT của bệnh viện (nếu có)</w:t>
            </w:r>
          </w:p>
        </w:tc>
      </w:tr>
      <w:tr w:rsidR="003F2158" w:rsidRPr="00F82D9F" w14:paraId="00042F55" w14:textId="77777777" w:rsidTr="001D4E5A">
        <w:tc>
          <w:tcPr>
            <w:tcW w:w="708" w:type="dxa"/>
            <w:vAlign w:val="center"/>
          </w:tcPr>
          <w:p w14:paraId="43721D3B" w14:textId="3BC318D1" w:rsidR="003F2158" w:rsidRPr="00F82D9F" w:rsidRDefault="003F2158" w:rsidP="003F2158">
            <w:pPr>
              <w:spacing w:line="400" w:lineRule="exact"/>
              <w:jc w:val="center"/>
              <w:rPr>
                <w:rFonts w:ascii="Times New Roman" w:eastAsia="Times New Roman" w:hAnsi="Times New Roman" w:cs="Times New Roman"/>
                <w:sz w:val="26"/>
                <w:szCs w:val="26"/>
              </w:rPr>
            </w:pPr>
            <w:r w:rsidRPr="003F2158">
              <w:rPr>
                <w:rFonts w:ascii="Times New Roman" w:eastAsia="Times New Roman" w:hAnsi="Times New Roman" w:cs="Times New Roman"/>
                <w:color w:val="EE0000"/>
                <w:sz w:val="26"/>
                <w:szCs w:val="26"/>
                <w:highlight w:val="yellow"/>
              </w:rPr>
              <w:t>8</w:t>
            </w:r>
          </w:p>
        </w:tc>
        <w:tc>
          <w:tcPr>
            <w:tcW w:w="8472" w:type="dxa"/>
            <w:vAlign w:val="center"/>
          </w:tcPr>
          <w:p w14:paraId="08315BD5" w14:textId="77777777" w:rsidR="003A71FF" w:rsidRDefault="003A71FF" w:rsidP="003A71FF">
            <w:pPr>
              <w:spacing w:line="400" w:lineRule="exact"/>
              <w:rPr>
                <w:rFonts w:ascii="Times New Roman" w:eastAsia="Times New Roman" w:hAnsi="Times New Roman" w:cs="Times New Roman"/>
                <w:color w:val="EE0000"/>
                <w:sz w:val="26"/>
                <w:szCs w:val="26"/>
                <w:highlight w:val="yellow"/>
              </w:rPr>
            </w:pPr>
            <w:r w:rsidRPr="003F2158">
              <w:rPr>
                <w:rFonts w:ascii="Times New Roman" w:eastAsia="Times New Roman" w:hAnsi="Times New Roman" w:cs="Times New Roman"/>
                <w:color w:val="EE0000"/>
                <w:sz w:val="26"/>
                <w:szCs w:val="26"/>
                <w:highlight w:val="yellow"/>
              </w:rPr>
              <w:t xml:space="preserve">Có kỹ sư có chứng chỉ đào tạo </w:t>
            </w:r>
            <w:r>
              <w:rPr>
                <w:rFonts w:ascii="Times New Roman" w:eastAsia="Times New Roman" w:hAnsi="Times New Roman" w:cs="Times New Roman"/>
                <w:color w:val="EE0000"/>
                <w:sz w:val="26"/>
                <w:szCs w:val="26"/>
                <w:highlight w:val="yellow"/>
              </w:rPr>
              <w:t>về thiết bị dự thầu (máy chính)</w:t>
            </w:r>
            <w:r w:rsidRPr="003F2158">
              <w:rPr>
                <w:rFonts w:ascii="Times New Roman" w:eastAsia="Times New Roman" w:hAnsi="Times New Roman" w:cs="Times New Roman"/>
                <w:color w:val="EE0000"/>
                <w:sz w:val="26"/>
                <w:szCs w:val="26"/>
                <w:highlight w:val="yellow"/>
              </w:rPr>
              <w:t xml:space="preserve"> </w:t>
            </w:r>
          </w:p>
          <w:p w14:paraId="0BD83209" w14:textId="689CB81E" w:rsidR="003F2158" w:rsidRPr="00F82D9F" w:rsidRDefault="003A71FF" w:rsidP="003A71FF">
            <w:pPr>
              <w:spacing w:line="400" w:lineRule="exact"/>
              <w:rPr>
                <w:rFonts w:ascii="Times New Roman" w:eastAsia="Times New Roman" w:hAnsi="Times New Roman" w:cs="Times New Roman"/>
                <w:sz w:val="26"/>
                <w:szCs w:val="26"/>
              </w:rPr>
            </w:pPr>
            <w:r>
              <w:rPr>
                <w:rFonts w:ascii="Times New Roman" w:eastAsia="Times New Roman" w:hAnsi="Times New Roman" w:cs="Times New Roman"/>
                <w:color w:val="EE0000"/>
                <w:sz w:val="26"/>
                <w:szCs w:val="26"/>
                <w:highlight w:val="yellow"/>
              </w:rPr>
              <w:t>(C</w:t>
            </w:r>
            <w:r w:rsidRPr="003F2158">
              <w:rPr>
                <w:rFonts w:ascii="Times New Roman" w:eastAsia="Times New Roman" w:hAnsi="Times New Roman" w:cs="Times New Roman"/>
                <w:color w:val="EE0000"/>
                <w:sz w:val="26"/>
                <w:szCs w:val="26"/>
                <w:highlight w:val="yellow"/>
              </w:rPr>
              <w:t>ung cấp chứng chỉ đào tạo và tài liệu chứng minh khả năng huy động nhân sự).</w:t>
            </w:r>
          </w:p>
        </w:tc>
      </w:tr>
    </w:tbl>
    <w:p w14:paraId="77314F45" w14:textId="6C74744F" w:rsidR="00586AA5" w:rsidRPr="00146900" w:rsidRDefault="00586AA5" w:rsidP="00F82D9F">
      <w:pPr>
        <w:spacing w:after="0"/>
        <w:rPr>
          <w:rFonts w:ascii="Times New Roman" w:hAnsi="Times New Roman" w:cs="Times New Roman"/>
          <w:sz w:val="26"/>
          <w:szCs w:val="26"/>
        </w:rPr>
      </w:pPr>
    </w:p>
    <w:p w14:paraId="39BB0FF7" w14:textId="28942B48" w:rsidR="00586AA5" w:rsidRPr="00146900" w:rsidRDefault="00F27269" w:rsidP="00F82D9F">
      <w:pPr>
        <w:pStyle w:val="Heading1"/>
        <w:spacing w:before="0"/>
        <w:rPr>
          <w:rFonts w:ascii="Times New Roman" w:hAnsi="Times New Roman" w:cs="Times New Roman"/>
          <w:sz w:val="26"/>
          <w:szCs w:val="26"/>
        </w:rPr>
      </w:pPr>
      <w:r>
        <w:rPr>
          <w:rFonts w:ascii="Times New Roman" w:eastAsia="Times New Roman" w:hAnsi="Times New Roman" w:cs="Times New Roman"/>
          <w:color w:val="000000"/>
          <w:sz w:val="26"/>
          <w:szCs w:val="26"/>
        </w:rPr>
        <w:lastRenderedPageBreak/>
        <w:t>3.</w:t>
      </w:r>
      <w:r w:rsidR="00DE5F40" w:rsidRPr="00146900">
        <w:rPr>
          <w:rFonts w:ascii="Times New Roman" w:eastAsia="Times New Roman" w:hAnsi="Times New Roman" w:cs="Times New Roman"/>
          <w:color w:val="000000"/>
          <w:sz w:val="26"/>
          <w:szCs w:val="26"/>
        </w:rPr>
        <w:t>5</w:t>
      </w:r>
      <w:r w:rsidR="002C33A9" w:rsidRPr="00146900">
        <w:rPr>
          <w:rFonts w:ascii="Times New Roman" w:eastAsia="Times New Roman" w:hAnsi="Times New Roman" w:cs="Times New Roman"/>
          <w:color w:val="000000"/>
          <w:sz w:val="26"/>
          <w:szCs w:val="26"/>
        </w:rPr>
        <w:t>. Tủ thao tác vô trùng</w:t>
      </w:r>
      <w:r>
        <w:rPr>
          <w:rFonts w:ascii="Times New Roman" w:eastAsia="Times New Roman" w:hAnsi="Times New Roman" w:cs="Times New Roman"/>
          <w:color w:val="000000"/>
          <w:sz w:val="26"/>
          <w:szCs w:val="26"/>
        </w:rPr>
        <w:t xml:space="preserve"> (STT theo danh mục: 10)</w:t>
      </w:r>
    </w:p>
    <w:tbl>
      <w:tblPr>
        <w:tblStyle w:val="TableGrid"/>
        <w:tblW w:w="9180" w:type="dxa"/>
        <w:tblLook w:val="04A0" w:firstRow="1" w:lastRow="0" w:firstColumn="1" w:lastColumn="0" w:noHBand="0" w:noVBand="1"/>
      </w:tblPr>
      <w:tblGrid>
        <w:gridCol w:w="708"/>
        <w:gridCol w:w="8472"/>
      </w:tblGrid>
      <w:tr w:rsidR="006C44D4" w:rsidRPr="00F82D9F" w14:paraId="58EEED6C" w14:textId="77777777" w:rsidTr="001D4E5A">
        <w:tc>
          <w:tcPr>
            <w:tcW w:w="708" w:type="dxa"/>
            <w:vAlign w:val="center"/>
          </w:tcPr>
          <w:p w14:paraId="4420EF6A"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STT</w:t>
            </w:r>
          </w:p>
        </w:tc>
        <w:tc>
          <w:tcPr>
            <w:tcW w:w="8472" w:type="dxa"/>
            <w:vAlign w:val="center"/>
          </w:tcPr>
          <w:p w14:paraId="3E8D9737"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NỘI DUNG YÊU CẦU</w:t>
            </w:r>
          </w:p>
        </w:tc>
      </w:tr>
      <w:tr w:rsidR="006C44D4" w:rsidRPr="00F82D9F" w14:paraId="4E2B7B1A" w14:textId="77777777" w:rsidTr="001D4E5A">
        <w:tc>
          <w:tcPr>
            <w:tcW w:w="708" w:type="dxa"/>
            <w:vAlign w:val="center"/>
          </w:tcPr>
          <w:p w14:paraId="61173D45"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I</w:t>
            </w:r>
          </w:p>
        </w:tc>
        <w:tc>
          <w:tcPr>
            <w:tcW w:w="8472" w:type="dxa"/>
            <w:vAlign w:val="center"/>
          </w:tcPr>
          <w:p w14:paraId="539675A1"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YÊU CẦU CHUNG</w:t>
            </w:r>
          </w:p>
        </w:tc>
      </w:tr>
      <w:tr w:rsidR="006C44D4" w:rsidRPr="00F82D9F" w14:paraId="61B753C8" w14:textId="77777777" w:rsidTr="001D4E5A">
        <w:tc>
          <w:tcPr>
            <w:tcW w:w="708" w:type="dxa"/>
            <w:vAlign w:val="center"/>
          </w:tcPr>
          <w:p w14:paraId="751E7793"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1</w:t>
            </w:r>
          </w:p>
        </w:tc>
        <w:tc>
          <w:tcPr>
            <w:tcW w:w="8472" w:type="dxa"/>
            <w:vAlign w:val="center"/>
          </w:tcPr>
          <w:p w14:paraId="2CDE2828"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Năm sản xuất: Năm 2025 trở về sau, mới 100%</w:t>
            </w:r>
          </w:p>
        </w:tc>
      </w:tr>
      <w:tr w:rsidR="006C44D4" w:rsidRPr="00F82D9F" w14:paraId="3A44B364" w14:textId="77777777" w:rsidTr="001D4E5A">
        <w:tc>
          <w:tcPr>
            <w:tcW w:w="708" w:type="dxa"/>
            <w:vAlign w:val="center"/>
          </w:tcPr>
          <w:p w14:paraId="511603E9"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2</w:t>
            </w:r>
          </w:p>
        </w:tc>
        <w:tc>
          <w:tcPr>
            <w:tcW w:w="8472" w:type="dxa"/>
            <w:vAlign w:val="center"/>
          </w:tcPr>
          <w:p w14:paraId="54A0DCD5"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Đạt tiêu chuẩn quản lý chất lượng ISO 13485 hoặc ISO 9001</w:t>
            </w:r>
          </w:p>
        </w:tc>
      </w:tr>
      <w:tr w:rsidR="006C44D4" w:rsidRPr="00F82D9F" w14:paraId="34C587BA" w14:textId="77777777" w:rsidTr="001D4E5A">
        <w:tc>
          <w:tcPr>
            <w:tcW w:w="708" w:type="dxa"/>
            <w:vAlign w:val="center"/>
          </w:tcPr>
          <w:p w14:paraId="78A2DF43"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3</w:t>
            </w:r>
          </w:p>
        </w:tc>
        <w:tc>
          <w:tcPr>
            <w:tcW w:w="8472" w:type="dxa"/>
            <w:vAlign w:val="center"/>
          </w:tcPr>
          <w:p w14:paraId="1B5C08AD"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Đạt tiêu chuẩn CE/EU Certificate hoặc FDA (Mỹ) hoặc MDR hoặc tương đương</w:t>
            </w:r>
          </w:p>
        </w:tc>
      </w:tr>
      <w:tr w:rsidR="006C44D4" w:rsidRPr="00F82D9F" w14:paraId="56903B99" w14:textId="77777777" w:rsidTr="001D4E5A">
        <w:tc>
          <w:tcPr>
            <w:tcW w:w="708" w:type="dxa"/>
            <w:vAlign w:val="center"/>
          </w:tcPr>
          <w:p w14:paraId="18F4AADD"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4</w:t>
            </w:r>
          </w:p>
        </w:tc>
        <w:tc>
          <w:tcPr>
            <w:tcW w:w="8472" w:type="dxa"/>
            <w:vAlign w:val="center"/>
          </w:tcPr>
          <w:p w14:paraId="7D4B8DEA"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Nguồn điện: Sử dụng điện áp tại Việt Nam</w:t>
            </w:r>
          </w:p>
        </w:tc>
      </w:tr>
      <w:tr w:rsidR="006C44D4" w:rsidRPr="00F82D9F" w14:paraId="7059C743" w14:textId="77777777" w:rsidTr="001D4E5A">
        <w:tc>
          <w:tcPr>
            <w:tcW w:w="708" w:type="dxa"/>
            <w:vAlign w:val="center"/>
          </w:tcPr>
          <w:p w14:paraId="764B4481"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5</w:t>
            </w:r>
          </w:p>
        </w:tc>
        <w:tc>
          <w:tcPr>
            <w:tcW w:w="8472" w:type="dxa"/>
            <w:vAlign w:val="center"/>
          </w:tcPr>
          <w:p w14:paraId="40900698"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Môi trường hoạt động:</w:t>
            </w:r>
          </w:p>
        </w:tc>
      </w:tr>
      <w:tr w:rsidR="006C44D4" w:rsidRPr="00F82D9F" w14:paraId="3814298C" w14:textId="77777777" w:rsidTr="001D4E5A">
        <w:tc>
          <w:tcPr>
            <w:tcW w:w="708" w:type="dxa"/>
            <w:vAlign w:val="center"/>
          </w:tcPr>
          <w:p w14:paraId="3F3E5192"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54CC2E2C"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Nhiệt độ tối đa: ≥ 20°C</w:t>
            </w:r>
          </w:p>
        </w:tc>
      </w:tr>
      <w:tr w:rsidR="006C44D4" w:rsidRPr="00F82D9F" w14:paraId="30730F63" w14:textId="77777777" w:rsidTr="001D4E5A">
        <w:tc>
          <w:tcPr>
            <w:tcW w:w="708" w:type="dxa"/>
            <w:vAlign w:val="center"/>
          </w:tcPr>
          <w:p w14:paraId="788AB859"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7CCF1C06"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Độ ẩm tối đa: ≥ 60%</w:t>
            </w:r>
          </w:p>
        </w:tc>
      </w:tr>
      <w:tr w:rsidR="006C44D4" w:rsidRPr="00F82D9F" w14:paraId="57E9094B" w14:textId="77777777" w:rsidTr="001D4E5A">
        <w:tc>
          <w:tcPr>
            <w:tcW w:w="708" w:type="dxa"/>
            <w:vAlign w:val="center"/>
          </w:tcPr>
          <w:p w14:paraId="49221085"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II</w:t>
            </w:r>
          </w:p>
        </w:tc>
        <w:tc>
          <w:tcPr>
            <w:tcW w:w="8472" w:type="dxa"/>
            <w:vAlign w:val="center"/>
          </w:tcPr>
          <w:p w14:paraId="3AE0AA10"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YÊU CẦU CẤU HÌNH</w:t>
            </w:r>
          </w:p>
        </w:tc>
      </w:tr>
      <w:tr w:rsidR="006C44D4" w:rsidRPr="00F82D9F" w14:paraId="1811B08C" w14:textId="77777777" w:rsidTr="001D4E5A">
        <w:tc>
          <w:tcPr>
            <w:tcW w:w="708" w:type="dxa"/>
            <w:vAlign w:val="center"/>
          </w:tcPr>
          <w:p w14:paraId="22166827"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50A654D8"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Tủ thao tác vô trùng kèm phụ kiện tiêu chuẩn, tối thiểu bao gồm:</w:t>
            </w:r>
          </w:p>
        </w:tc>
      </w:tr>
      <w:tr w:rsidR="006C44D4" w:rsidRPr="00F82D9F" w14:paraId="0CF37150" w14:textId="77777777" w:rsidTr="001D4E5A">
        <w:tc>
          <w:tcPr>
            <w:tcW w:w="708" w:type="dxa"/>
            <w:vAlign w:val="center"/>
          </w:tcPr>
          <w:p w14:paraId="79AEA8AC"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1</w:t>
            </w:r>
          </w:p>
        </w:tc>
        <w:tc>
          <w:tcPr>
            <w:tcW w:w="8472" w:type="dxa"/>
            <w:vAlign w:val="center"/>
          </w:tcPr>
          <w:p w14:paraId="3C89C911"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Tủ chính: 01 cái</w:t>
            </w:r>
          </w:p>
        </w:tc>
      </w:tr>
      <w:tr w:rsidR="006C44D4" w:rsidRPr="00F82D9F" w14:paraId="3BDFC3C9" w14:textId="77777777" w:rsidTr="001D4E5A">
        <w:tc>
          <w:tcPr>
            <w:tcW w:w="708" w:type="dxa"/>
            <w:vAlign w:val="center"/>
          </w:tcPr>
          <w:p w14:paraId="724EBF42"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2</w:t>
            </w:r>
          </w:p>
        </w:tc>
        <w:tc>
          <w:tcPr>
            <w:tcW w:w="8472" w:type="dxa"/>
            <w:vAlign w:val="center"/>
          </w:tcPr>
          <w:p w14:paraId="520C45D4"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Hệ thống lọc khí: 01 Hệ thống</w:t>
            </w:r>
          </w:p>
        </w:tc>
      </w:tr>
      <w:tr w:rsidR="006C44D4" w:rsidRPr="00F82D9F" w14:paraId="65BB18D0" w14:textId="77777777" w:rsidTr="001D4E5A">
        <w:tc>
          <w:tcPr>
            <w:tcW w:w="708" w:type="dxa"/>
            <w:vAlign w:val="center"/>
          </w:tcPr>
          <w:p w14:paraId="1266D3D5"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3</w:t>
            </w:r>
          </w:p>
        </w:tc>
        <w:tc>
          <w:tcPr>
            <w:tcW w:w="8472" w:type="dxa"/>
            <w:vAlign w:val="center"/>
          </w:tcPr>
          <w:p w14:paraId="0DD955BE"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Quạt hút xả: 01 Bộ</w:t>
            </w:r>
          </w:p>
        </w:tc>
      </w:tr>
      <w:tr w:rsidR="006C44D4" w:rsidRPr="00F82D9F" w14:paraId="07E3CDB9" w14:textId="77777777" w:rsidTr="001D4E5A">
        <w:tc>
          <w:tcPr>
            <w:tcW w:w="708" w:type="dxa"/>
            <w:vAlign w:val="center"/>
          </w:tcPr>
          <w:p w14:paraId="55B3C5A5"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4</w:t>
            </w:r>
          </w:p>
        </w:tc>
        <w:tc>
          <w:tcPr>
            <w:tcW w:w="8472" w:type="dxa"/>
            <w:vAlign w:val="center"/>
          </w:tcPr>
          <w:p w14:paraId="6CB21BDD"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Đèn huỳnh quang/Đèn LED chiếu sáng: 01 Cái</w:t>
            </w:r>
          </w:p>
        </w:tc>
      </w:tr>
      <w:tr w:rsidR="006C44D4" w:rsidRPr="00F82D9F" w14:paraId="21131AF6" w14:textId="77777777" w:rsidTr="001D4E5A">
        <w:tc>
          <w:tcPr>
            <w:tcW w:w="708" w:type="dxa"/>
            <w:vAlign w:val="center"/>
          </w:tcPr>
          <w:p w14:paraId="4957DCFE"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5</w:t>
            </w:r>
          </w:p>
        </w:tc>
        <w:tc>
          <w:tcPr>
            <w:tcW w:w="8472" w:type="dxa"/>
            <w:vAlign w:val="center"/>
          </w:tcPr>
          <w:p w14:paraId="4AC5CB3F"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Đèn UV: 01 Cái</w:t>
            </w:r>
          </w:p>
        </w:tc>
      </w:tr>
      <w:tr w:rsidR="006C44D4" w:rsidRPr="00F82D9F" w14:paraId="0E03CAF3" w14:textId="77777777" w:rsidTr="001D4E5A">
        <w:tc>
          <w:tcPr>
            <w:tcW w:w="708" w:type="dxa"/>
            <w:vAlign w:val="center"/>
          </w:tcPr>
          <w:p w14:paraId="74FE187F"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6</w:t>
            </w:r>
          </w:p>
        </w:tc>
        <w:tc>
          <w:tcPr>
            <w:tcW w:w="8472" w:type="dxa"/>
            <w:vAlign w:val="center"/>
          </w:tcPr>
          <w:p w14:paraId="52FEA4C4"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Tài liệu hướng dẫn sử dụng tiếng Anh và tiếng Việt: 01 bộ</w:t>
            </w:r>
          </w:p>
        </w:tc>
      </w:tr>
      <w:tr w:rsidR="006C44D4" w:rsidRPr="00F82D9F" w14:paraId="3C290F23" w14:textId="77777777" w:rsidTr="001D4E5A">
        <w:tc>
          <w:tcPr>
            <w:tcW w:w="708" w:type="dxa"/>
            <w:vAlign w:val="center"/>
          </w:tcPr>
          <w:p w14:paraId="428D744A"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III</w:t>
            </w:r>
          </w:p>
        </w:tc>
        <w:tc>
          <w:tcPr>
            <w:tcW w:w="8472" w:type="dxa"/>
            <w:vAlign w:val="center"/>
          </w:tcPr>
          <w:p w14:paraId="47B31492"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YÊU CẦU CHỈ TIÊU KỸ THUẬT</w:t>
            </w:r>
          </w:p>
        </w:tc>
      </w:tr>
      <w:tr w:rsidR="006C44D4" w:rsidRPr="00F82D9F" w14:paraId="753CF9FE" w14:textId="77777777" w:rsidTr="001D4E5A">
        <w:tc>
          <w:tcPr>
            <w:tcW w:w="708" w:type="dxa"/>
            <w:vAlign w:val="center"/>
          </w:tcPr>
          <w:p w14:paraId="0E36935A"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5EBF8ACE"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Yêu cầu chung:</w:t>
            </w:r>
          </w:p>
        </w:tc>
      </w:tr>
      <w:tr w:rsidR="006C44D4" w:rsidRPr="00F82D9F" w14:paraId="66669DBC" w14:textId="77777777" w:rsidTr="001D4E5A">
        <w:tc>
          <w:tcPr>
            <w:tcW w:w="708" w:type="dxa"/>
            <w:vAlign w:val="center"/>
          </w:tcPr>
          <w:p w14:paraId="3F4F7A76"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6719DE00"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Bề mặt làm việc bằng thép không gỉ SUS304 hoặc tương đương</w:t>
            </w:r>
          </w:p>
        </w:tc>
      </w:tr>
      <w:tr w:rsidR="006C44D4" w:rsidRPr="00F82D9F" w14:paraId="0033B3B5" w14:textId="77777777" w:rsidTr="001D4E5A">
        <w:tc>
          <w:tcPr>
            <w:tcW w:w="708" w:type="dxa"/>
            <w:vAlign w:val="center"/>
          </w:tcPr>
          <w:p w14:paraId="09BE192E"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5CD8B20E"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Màn hình LCD hoặc cảm ứng hoặc tương đương, hiển thị tối thiểu các thông tin: tốc độ dòng khí, thời gian đèn UV, cảnh báo</w:t>
            </w:r>
          </w:p>
        </w:tc>
      </w:tr>
      <w:tr w:rsidR="006C44D4" w:rsidRPr="00F82D9F" w14:paraId="07BEC043" w14:textId="77777777" w:rsidTr="001D4E5A">
        <w:tc>
          <w:tcPr>
            <w:tcW w:w="708" w:type="dxa"/>
            <w:vAlign w:val="center"/>
          </w:tcPr>
          <w:p w14:paraId="5A81DA74"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42A67AB8"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Chiều cao cửa mở khi làm việc: ≥ 10 inches</w:t>
            </w:r>
          </w:p>
        </w:tc>
      </w:tr>
      <w:tr w:rsidR="006C44D4" w:rsidRPr="00F82D9F" w14:paraId="255F4147" w14:textId="77777777" w:rsidTr="001D4E5A">
        <w:tc>
          <w:tcPr>
            <w:tcW w:w="708" w:type="dxa"/>
            <w:vAlign w:val="center"/>
          </w:tcPr>
          <w:p w14:paraId="3BE26E88"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78B726FA"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Cường độ sáng: ≥ 1000 lux</w:t>
            </w:r>
          </w:p>
        </w:tc>
      </w:tr>
      <w:tr w:rsidR="006C44D4" w:rsidRPr="00F82D9F" w14:paraId="74470478" w14:textId="77777777" w:rsidTr="001D4E5A">
        <w:tc>
          <w:tcPr>
            <w:tcW w:w="708" w:type="dxa"/>
            <w:vAlign w:val="center"/>
          </w:tcPr>
          <w:p w14:paraId="52580F64"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17535DED"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Đèn UV tự động hoặc có chế độ cài đặt thời gian</w:t>
            </w:r>
          </w:p>
        </w:tc>
      </w:tr>
      <w:tr w:rsidR="006C44D4" w:rsidRPr="00F82D9F" w14:paraId="1CB220C2" w14:textId="77777777" w:rsidTr="001D4E5A">
        <w:tc>
          <w:tcPr>
            <w:tcW w:w="708" w:type="dxa"/>
            <w:vAlign w:val="center"/>
          </w:tcPr>
          <w:p w14:paraId="63835259"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3FFB09C2"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Độ ồn: ≤ 65 dB</w:t>
            </w:r>
          </w:p>
        </w:tc>
      </w:tr>
      <w:tr w:rsidR="006C44D4" w:rsidRPr="00F82D9F" w14:paraId="35113D5F" w14:textId="77777777" w:rsidTr="001D4E5A">
        <w:tc>
          <w:tcPr>
            <w:tcW w:w="708" w:type="dxa"/>
            <w:vAlign w:val="center"/>
          </w:tcPr>
          <w:p w14:paraId="789F7EAD"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19CBA8A3"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Tốc độ khí trung bình:</w:t>
            </w:r>
          </w:p>
        </w:tc>
      </w:tr>
      <w:tr w:rsidR="006C44D4" w:rsidRPr="00F82D9F" w14:paraId="2B76C719" w14:textId="77777777" w:rsidTr="001D4E5A">
        <w:tc>
          <w:tcPr>
            <w:tcW w:w="708" w:type="dxa"/>
            <w:vAlign w:val="center"/>
          </w:tcPr>
          <w:p w14:paraId="716C3C47"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605156AB"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Tốc độ khí vào: ≥ 0.53 m/s</w:t>
            </w:r>
          </w:p>
        </w:tc>
      </w:tr>
      <w:tr w:rsidR="006C44D4" w:rsidRPr="00F82D9F" w14:paraId="31304C5D" w14:textId="77777777" w:rsidTr="001D4E5A">
        <w:tc>
          <w:tcPr>
            <w:tcW w:w="708" w:type="dxa"/>
            <w:vAlign w:val="center"/>
          </w:tcPr>
          <w:p w14:paraId="06C0CFEB"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2DF528F0"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Tốc độ khí xuống/ra: ≤ 0.35 m/s</w:t>
            </w:r>
          </w:p>
        </w:tc>
      </w:tr>
      <w:tr w:rsidR="006C44D4" w:rsidRPr="00F82D9F" w14:paraId="19107E79" w14:textId="77777777" w:rsidTr="001D4E5A">
        <w:tc>
          <w:tcPr>
            <w:tcW w:w="708" w:type="dxa"/>
            <w:vAlign w:val="center"/>
          </w:tcPr>
          <w:p w14:paraId="24EE6913"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6941B6D8"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Lưu lượng khí trung bình:</w:t>
            </w:r>
          </w:p>
        </w:tc>
      </w:tr>
      <w:tr w:rsidR="006C44D4" w:rsidRPr="00F82D9F" w14:paraId="55D18FD3" w14:textId="77777777" w:rsidTr="001D4E5A">
        <w:tc>
          <w:tcPr>
            <w:tcW w:w="708" w:type="dxa"/>
            <w:vAlign w:val="center"/>
          </w:tcPr>
          <w:p w14:paraId="28D0A10E"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66BF594B"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Lưu lượng khí vào: ≥ 850 m3/h</w:t>
            </w:r>
          </w:p>
        </w:tc>
      </w:tr>
      <w:tr w:rsidR="006C44D4" w:rsidRPr="00F82D9F" w14:paraId="6308F8BF" w14:textId="77777777" w:rsidTr="001D4E5A">
        <w:tc>
          <w:tcPr>
            <w:tcW w:w="708" w:type="dxa"/>
            <w:vAlign w:val="center"/>
          </w:tcPr>
          <w:p w14:paraId="63877BF9"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5FABF5FE"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Lưu lượng khí xuống/ra: ≥ 500 m3/h</w:t>
            </w:r>
          </w:p>
        </w:tc>
      </w:tr>
      <w:tr w:rsidR="006C44D4" w:rsidRPr="00F82D9F" w14:paraId="3A308012" w14:textId="77777777" w:rsidTr="001D4E5A">
        <w:tc>
          <w:tcPr>
            <w:tcW w:w="708" w:type="dxa"/>
            <w:vAlign w:val="center"/>
          </w:tcPr>
          <w:p w14:paraId="6A3BB1AB"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0F1BD7BF"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Hiệu suất lọc:</w:t>
            </w:r>
          </w:p>
        </w:tc>
      </w:tr>
      <w:tr w:rsidR="006C44D4" w:rsidRPr="00F82D9F" w14:paraId="598B2A30" w14:textId="77777777" w:rsidTr="001D4E5A">
        <w:tc>
          <w:tcPr>
            <w:tcW w:w="708" w:type="dxa"/>
            <w:vAlign w:val="center"/>
          </w:tcPr>
          <w:p w14:paraId="71AE0987"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3CB07BD3"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Hiệu suất lọc đạt tới: ≥ 99.999%</w:t>
            </w:r>
          </w:p>
        </w:tc>
      </w:tr>
      <w:tr w:rsidR="006C44D4" w:rsidRPr="00F82D9F" w14:paraId="3854B85D" w14:textId="77777777" w:rsidTr="001D4E5A">
        <w:tc>
          <w:tcPr>
            <w:tcW w:w="708" w:type="dxa"/>
            <w:vAlign w:val="center"/>
          </w:tcPr>
          <w:p w14:paraId="4ADE59CA"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4F2778DE"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Lọc các tạp chất có kích thước ≤ 0.1mm hoặc MPPS</w:t>
            </w:r>
          </w:p>
        </w:tc>
      </w:tr>
      <w:tr w:rsidR="006C44D4" w:rsidRPr="00F82D9F" w14:paraId="35E1491D" w14:textId="77777777" w:rsidTr="001D4E5A">
        <w:tc>
          <w:tcPr>
            <w:tcW w:w="708" w:type="dxa"/>
            <w:vAlign w:val="center"/>
          </w:tcPr>
          <w:p w14:paraId="253187DA"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78357548"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Màng lọc HEPA H14 hoặc ULPA H14 hoặc tương đương</w:t>
            </w:r>
          </w:p>
        </w:tc>
      </w:tr>
      <w:tr w:rsidR="006C44D4" w:rsidRPr="00F82D9F" w14:paraId="5E9C9834" w14:textId="77777777" w:rsidTr="001D4E5A">
        <w:tc>
          <w:tcPr>
            <w:tcW w:w="708" w:type="dxa"/>
            <w:vAlign w:val="center"/>
          </w:tcPr>
          <w:p w14:paraId="1EBE9E0D"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IV</w:t>
            </w:r>
          </w:p>
        </w:tc>
        <w:tc>
          <w:tcPr>
            <w:tcW w:w="8472" w:type="dxa"/>
            <w:vAlign w:val="center"/>
          </w:tcPr>
          <w:p w14:paraId="11C21B43"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YÊU CẦU KHÁC</w:t>
            </w:r>
          </w:p>
        </w:tc>
      </w:tr>
      <w:tr w:rsidR="006C44D4" w:rsidRPr="00F82D9F" w14:paraId="4ED1E281" w14:textId="77777777" w:rsidTr="001D4E5A">
        <w:tc>
          <w:tcPr>
            <w:tcW w:w="708" w:type="dxa"/>
            <w:vAlign w:val="center"/>
          </w:tcPr>
          <w:p w14:paraId="3887EBF1"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1</w:t>
            </w:r>
          </w:p>
        </w:tc>
        <w:tc>
          <w:tcPr>
            <w:tcW w:w="8472" w:type="dxa"/>
            <w:vAlign w:val="center"/>
          </w:tcPr>
          <w:p w14:paraId="5173495A"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Thời gian giao hàng: ≤ 150 ngày. Địa điểm giao hàng: tại nơi sử dụng</w:t>
            </w:r>
          </w:p>
        </w:tc>
      </w:tr>
      <w:tr w:rsidR="006C44D4" w:rsidRPr="00F82D9F" w14:paraId="646DB022" w14:textId="77777777" w:rsidTr="001D4E5A">
        <w:tc>
          <w:tcPr>
            <w:tcW w:w="708" w:type="dxa"/>
            <w:vAlign w:val="center"/>
          </w:tcPr>
          <w:p w14:paraId="64EB3C6A"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2</w:t>
            </w:r>
          </w:p>
        </w:tc>
        <w:tc>
          <w:tcPr>
            <w:tcW w:w="8472" w:type="dxa"/>
            <w:vAlign w:val="center"/>
          </w:tcPr>
          <w:p w14:paraId="2F798846"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Thời gian bảo hành: ≥ 12 tháng kể từ khi ký kết biên bản bàn giao, nghiệm thu với bên mua, bên bán phải thực hiện bảo trì/hiệu chuẩn theo quy định của nhà sản xuất. Định kỳ thực hiện bảo trì trong thời gian bảo hành ≤ 06 tháng/lần.</w:t>
            </w:r>
          </w:p>
        </w:tc>
      </w:tr>
      <w:tr w:rsidR="006C44D4" w:rsidRPr="00F82D9F" w14:paraId="516796FD" w14:textId="77777777" w:rsidTr="001D4E5A">
        <w:tc>
          <w:tcPr>
            <w:tcW w:w="708" w:type="dxa"/>
            <w:vAlign w:val="center"/>
          </w:tcPr>
          <w:p w14:paraId="5F0AE5DC"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3</w:t>
            </w:r>
          </w:p>
        </w:tc>
        <w:tc>
          <w:tcPr>
            <w:tcW w:w="8472" w:type="dxa"/>
            <w:vAlign w:val="center"/>
          </w:tcPr>
          <w:p w14:paraId="40211D23"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Đào tạo chuyển giao công nghệ: Tại nơi sử dụng.</w:t>
            </w:r>
          </w:p>
        </w:tc>
      </w:tr>
      <w:tr w:rsidR="006C44D4" w:rsidRPr="00F82D9F" w14:paraId="626C26C8" w14:textId="77777777" w:rsidTr="001D4E5A">
        <w:tc>
          <w:tcPr>
            <w:tcW w:w="708" w:type="dxa"/>
            <w:vAlign w:val="center"/>
          </w:tcPr>
          <w:p w14:paraId="0E18487F"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4</w:t>
            </w:r>
          </w:p>
        </w:tc>
        <w:tc>
          <w:tcPr>
            <w:tcW w:w="8472" w:type="dxa"/>
            <w:vAlign w:val="center"/>
          </w:tcPr>
          <w:p w14:paraId="54A1E8C8"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Bảo trì miễn phí nhân công sau bảo hành ≥ 06 tháng.</w:t>
            </w:r>
          </w:p>
        </w:tc>
      </w:tr>
      <w:tr w:rsidR="006C44D4" w:rsidRPr="00F82D9F" w14:paraId="1E8D5956" w14:textId="77777777" w:rsidTr="001D4E5A">
        <w:tc>
          <w:tcPr>
            <w:tcW w:w="708" w:type="dxa"/>
            <w:vAlign w:val="center"/>
          </w:tcPr>
          <w:p w14:paraId="6A18B699"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5</w:t>
            </w:r>
          </w:p>
        </w:tc>
        <w:tc>
          <w:tcPr>
            <w:tcW w:w="8472" w:type="dxa"/>
            <w:vAlign w:val="center"/>
          </w:tcPr>
          <w:p w14:paraId="5121F3A8"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Thời gian có mặt để giải quyết sự cố kỹ thuật ≤ 24 giờ kể từ khi nhận được thông báo.</w:t>
            </w:r>
          </w:p>
        </w:tc>
      </w:tr>
      <w:tr w:rsidR="006C44D4" w:rsidRPr="00F82D9F" w14:paraId="6F2EE7FA" w14:textId="77777777" w:rsidTr="001D4E5A">
        <w:tc>
          <w:tcPr>
            <w:tcW w:w="708" w:type="dxa"/>
            <w:vAlign w:val="center"/>
          </w:tcPr>
          <w:p w14:paraId="2FA901E6"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6</w:t>
            </w:r>
          </w:p>
        </w:tc>
        <w:tc>
          <w:tcPr>
            <w:tcW w:w="8472" w:type="dxa"/>
            <w:vAlign w:val="center"/>
          </w:tcPr>
          <w:p w14:paraId="01BA9D3D"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Có cam kết cung cấp phụ tùng và linh kiện thay thế theo model thiết bị đã dự thầu, trong vòng tối thiểu ≥ 8 năm.</w:t>
            </w:r>
          </w:p>
        </w:tc>
      </w:tr>
      <w:tr w:rsidR="006C44D4" w:rsidRPr="00F82D9F" w14:paraId="329C02E6" w14:textId="77777777" w:rsidTr="001D4E5A">
        <w:tc>
          <w:tcPr>
            <w:tcW w:w="708" w:type="dxa"/>
            <w:vAlign w:val="center"/>
          </w:tcPr>
          <w:p w14:paraId="75865236"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7</w:t>
            </w:r>
          </w:p>
        </w:tc>
        <w:tc>
          <w:tcPr>
            <w:tcW w:w="8472" w:type="dxa"/>
            <w:vAlign w:val="center"/>
          </w:tcPr>
          <w:p w14:paraId="3D0CE438"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Nhà cung cấp có trách nhiệm kết nối với hệ thống CNTT của bệnh viện (nếu có)</w:t>
            </w:r>
          </w:p>
        </w:tc>
      </w:tr>
      <w:tr w:rsidR="003F2158" w:rsidRPr="00F82D9F" w14:paraId="5F717035" w14:textId="77777777" w:rsidTr="001D4E5A">
        <w:tc>
          <w:tcPr>
            <w:tcW w:w="708" w:type="dxa"/>
            <w:vAlign w:val="center"/>
          </w:tcPr>
          <w:p w14:paraId="48DA04AD" w14:textId="6F94E425" w:rsidR="003F2158" w:rsidRPr="00F82D9F" w:rsidRDefault="003F2158" w:rsidP="003F2158">
            <w:pPr>
              <w:spacing w:line="400" w:lineRule="exact"/>
              <w:jc w:val="center"/>
              <w:rPr>
                <w:rFonts w:ascii="Times New Roman" w:eastAsia="Times New Roman" w:hAnsi="Times New Roman" w:cs="Times New Roman"/>
                <w:sz w:val="26"/>
                <w:szCs w:val="26"/>
              </w:rPr>
            </w:pPr>
            <w:r w:rsidRPr="003F2158">
              <w:rPr>
                <w:rFonts w:ascii="Times New Roman" w:eastAsia="Times New Roman" w:hAnsi="Times New Roman" w:cs="Times New Roman"/>
                <w:color w:val="EE0000"/>
                <w:sz w:val="26"/>
                <w:szCs w:val="26"/>
                <w:highlight w:val="yellow"/>
              </w:rPr>
              <w:t>8</w:t>
            </w:r>
          </w:p>
        </w:tc>
        <w:tc>
          <w:tcPr>
            <w:tcW w:w="8472" w:type="dxa"/>
            <w:vAlign w:val="center"/>
          </w:tcPr>
          <w:p w14:paraId="5446A892" w14:textId="77777777" w:rsidR="003A71FF" w:rsidRDefault="003A71FF" w:rsidP="003A71FF">
            <w:pPr>
              <w:spacing w:line="400" w:lineRule="exact"/>
              <w:rPr>
                <w:rFonts w:ascii="Times New Roman" w:eastAsia="Times New Roman" w:hAnsi="Times New Roman" w:cs="Times New Roman"/>
                <w:color w:val="EE0000"/>
                <w:sz w:val="26"/>
                <w:szCs w:val="26"/>
                <w:highlight w:val="yellow"/>
              </w:rPr>
            </w:pPr>
            <w:r w:rsidRPr="003F2158">
              <w:rPr>
                <w:rFonts w:ascii="Times New Roman" w:eastAsia="Times New Roman" w:hAnsi="Times New Roman" w:cs="Times New Roman"/>
                <w:color w:val="EE0000"/>
                <w:sz w:val="26"/>
                <w:szCs w:val="26"/>
                <w:highlight w:val="yellow"/>
              </w:rPr>
              <w:t xml:space="preserve">Có kỹ sư có chứng chỉ đào tạo </w:t>
            </w:r>
            <w:r>
              <w:rPr>
                <w:rFonts w:ascii="Times New Roman" w:eastAsia="Times New Roman" w:hAnsi="Times New Roman" w:cs="Times New Roman"/>
                <w:color w:val="EE0000"/>
                <w:sz w:val="26"/>
                <w:szCs w:val="26"/>
                <w:highlight w:val="yellow"/>
              </w:rPr>
              <w:t>về thiết bị dự thầu (máy chính)</w:t>
            </w:r>
            <w:r w:rsidRPr="003F2158">
              <w:rPr>
                <w:rFonts w:ascii="Times New Roman" w:eastAsia="Times New Roman" w:hAnsi="Times New Roman" w:cs="Times New Roman"/>
                <w:color w:val="EE0000"/>
                <w:sz w:val="26"/>
                <w:szCs w:val="26"/>
                <w:highlight w:val="yellow"/>
              </w:rPr>
              <w:t xml:space="preserve"> </w:t>
            </w:r>
          </w:p>
          <w:p w14:paraId="6EF245EC" w14:textId="35BDD9E2" w:rsidR="003F2158" w:rsidRPr="00F82D9F" w:rsidRDefault="003A71FF" w:rsidP="003A71FF">
            <w:pPr>
              <w:spacing w:line="400" w:lineRule="exact"/>
              <w:rPr>
                <w:rFonts w:ascii="Times New Roman" w:eastAsia="Times New Roman" w:hAnsi="Times New Roman" w:cs="Times New Roman"/>
                <w:sz w:val="26"/>
                <w:szCs w:val="26"/>
              </w:rPr>
            </w:pPr>
            <w:r>
              <w:rPr>
                <w:rFonts w:ascii="Times New Roman" w:eastAsia="Times New Roman" w:hAnsi="Times New Roman" w:cs="Times New Roman"/>
                <w:color w:val="EE0000"/>
                <w:sz w:val="26"/>
                <w:szCs w:val="26"/>
                <w:highlight w:val="yellow"/>
              </w:rPr>
              <w:t>(C</w:t>
            </w:r>
            <w:r w:rsidRPr="003F2158">
              <w:rPr>
                <w:rFonts w:ascii="Times New Roman" w:eastAsia="Times New Roman" w:hAnsi="Times New Roman" w:cs="Times New Roman"/>
                <w:color w:val="EE0000"/>
                <w:sz w:val="26"/>
                <w:szCs w:val="26"/>
                <w:highlight w:val="yellow"/>
              </w:rPr>
              <w:t>ung cấp chứng chỉ đào tạo và tài liệu chứng minh khả năng huy động nhân sự).</w:t>
            </w:r>
          </w:p>
        </w:tc>
      </w:tr>
    </w:tbl>
    <w:p w14:paraId="1B12C6E1" w14:textId="782C9629" w:rsidR="00586AA5" w:rsidRPr="00146900" w:rsidRDefault="00586AA5" w:rsidP="00F82D9F">
      <w:pPr>
        <w:spacing w:after="0"/>
        <w:rPr>
          <w:rFonts w:ascii="Times New Roman" w:hAnsi="Times New Roman" w:cs="Times New Roman"/>
          <w:sz w:val="26"/>
          <w:szCs w:val="26"/>
        </w:rPr>
      </w:pPr>
    </w:p>
    <w:p w14:paraId="3A646E58" w14:textId="127569ED" w:rsidR="00586AA5" w:rsidRPr="00146900" w:rsidRDefault="00F27269" w:rsidP="00F82D9F">
      <w:pPr>
        <w:pStyle w:val="Heading1"/>
        <w:spacing w:before="0"/>
        <w:rPr>
          <w:rFonts w:ascii="Times New Roman" w:hAnsi="Times New Roman" w:cs="Times New Roman"/>
          <w:sz w:val="26"/>
          <w:szCs w:val="26"/>
        </w:rPr>
      </w:pPr>
      <w:r>
        <w:rPr>
          <w:rFonts w:ascii="Times New Roman" w:eastAsia="Times New Roman" w:hAnsi="Times New Roman" w:cs="Times New Roman"/>
          <w:color w:val="000000"/>
          <w:sz w:val="26"/>
          <w:szCs w:val="26"/>
        </w:rPr>
        <w:t>3.</w:t>
      </w:r>
      <w:r w:rsidR="00DE5F40" w:rsidRPr="00146900">
        <w:rPr>
          <w:rFonts w:ascii="Times New Roman" w:eastAsia="Times New Roman" w:hAnsi="Times New Roman" w:cs="Times New Roman"/>
          <w:color w:val="000000"/>
          <w:sz w:val="26"/>
          <w:szCs w:val="26"/>
        </w:rPr>
        <w:t>6</w:t>
      </w:r>
      <w:r w:rsidR="002C33A9" w:rsidRPr="00146900">
        <w:rPr>
          <w:rFonts w:ascii="Times New Roman" w:eastAsia="Times New Roman" w:hAnsi="Times New Roman" w:cs="Times New Roman"/>
          <w:color w:val="000000"/>
          <w:sz w:val="26"/>
          <w:szCs w:val="26"/>
        </w:rPr>
        <w:t>. Máy đo thính lực</w:t>
      </w:r>
      <w:r>
        <w:rPr>
          <w:rFonts w:ascii="Times New Roman" w:eastAsia="Times New Roman" w:hAnsi="Times New Roman" w:cs="Times New Roman"/>
          <w:color w:val="000000"/>
          <w:sz w:val="26"/>
          <w:szCs w:val="26"/>
        </w:rPr>
        <w:t xml:space="preserve"> (STT theo danh mục: 14)</w:t>
      </w:r>
    </w:p>
    <w:tbl>
      <w:tblPr>
        <w:tblStyle w:val="TableGrid"/>
        <w:tblW w:w="9180" w:type="dxa"/>
        <w:tblLook w:val="04A0" w:firstRow="1" w:lastRow="0" w:firstColumn="1" w:lastColumn="0" w:noHBand="0" w:noVBand="1"/>
      </w:tblPr>
      <w:tblGrid>
        <w:gridCol w:w="708"/>
        <w:gridCol w:w="8472"/>
      </w:tblGrid>
      <w:tr w:rsidR="006C44D4" w:rsidRPr="00F82D9F" w14:paraId="622B8016" w14:textId="77777777" w:rsidTr="001D4E5A">
        <w:tc>
          <w:tcPr>
            <w:tcW w:w="708" w:type="dxa"/>
            <w:vAlign w:val="center"/>
          </w:tcPr>
          <w:p w14:paraId="13BC04A8"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STT</w:t>
            </w:r>
          </w:p>
        </w:tc>
        <w:tc>
          <w:tcPr>
            <w:tcW w:w="8472" w:type="dxa"/>
            <w:vAlign w:val="center"/>
          </w:tcPr>
          <w:p w14:paraId="2F0B5E40"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NỘI DUNG YÊU CẦU</w:t>
            </w:r>
          </w:p>
        </w:tc>
      </w:tr>
      <w:tr w:rsidR="006C44D4" w:rsidRPr="00F82D9F" w14:paraId="7681F8CC" w14:textId="77777777" w:rsidTr="001D4E5A">
        <w:tc>
          <w:tcPr>
            <w:tcW w:w="708" w:type="dxa"/>
            <w:vAlign w:val="center"/>
          </w:tcPr>
          <w:p w14:paraId="39DDA6BB"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I</w:t>
            </w:r>
          </w:p>
        </w:tc>
        <w:tc>
          <w:tcPr>
            <w:tcW w:w="8472" w:type="dxa"/>
            <w:vAlign w:val="center"/>
          </w:tcPr>
          <w:p w14:paraId="07522C81"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YÊU CẦU CHUNG</w:t>
            </w:r>
          </w:p>
        </w:tc>
      </w:tr>
      <w:tr w:rsidR="006C44D4" w:rsidRPr="00F82D9F" w14:paraId="65E80A25" w14:textId="77777777" w:rsidTr="001D4E5A">
        <w:tc>
          <w:tcPr>
            <w:tcW w:w="708" w:type="dxa"/>
            <w:vAlign w:val="center"/>
          </w:tcPr>
          <w:p w14:paraId="7332A331"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1</w:t>
            </w:r>
          </w:p>
        </w:tc>
        <w:tc>
          <w:tcPr>
            <w:tcW w:w="8472" w:type="dxa"/>
            <w:vAlign w:val="center"/>
          </w:tcPr>
          <w:p w14:paraId="78AB7D04"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Năm sản xuất: Năm 2025 trở về sau, mới 100%</w:t>
            </w:r>
          </w:p>
        </w:tc>
      </w:tr>
      <w:tr w:rsidR="006C44D4" w:rsidRPr="00F82D9F" w14:paraId="5E56470C" w14:textId="77777777" w:rsidTr="001D4E5A">
        <w:tc>
          <w:tcPr>
            <w:tcW w:w="708" w:type="dxa"/>
            <w:vAlign w:val="center"/>
          </w:tcPr>
          <w:p w14:paraId="11DA2BD9"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2</w:t>
            </w:r>
          </w:p>
        </w:tc>
        <w:tc>
          <w:tcPr>
            <w:tcW w:w="8472" w:type="dxa"/>
            <w:vAlign w:val="center"/>
          </w:tcPr>
          <w:p w14:paraId="79D0E7B7"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Đạt tiêu chuẩn quản lý chất lượng ISO 13485</w:t>
            </w:r>
          </w:p>
        </w:tc>
      </w:tr>
      <w:tr w:rsidR="006C44D4" w:rsidRPr="00F82D9F" w14:paraId="2DB386E5" w14:textId="77777777" w:rsidTr="001D4E5A">
        <w:tc>
          <w:tcPr>
            <w:tcW w:w="708" w:type="dxa"/>
            <w:vAlign w:val="center"/>
          </w:tcPr>
          <w:p w14:paraId="2EF08308"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3</w:t>
            </w:r>
          </w:p>
        </w:tc>
        <w:tc>
          <w:tcPr>
            <w:tcW w:w="8472" w:type="dxa"/>
            <w:vAlign w:val="center"/>
          </w:tcPr>
          <w:p w14:paraId="5BDFA46B"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Nguồn điện: Sử dụng điện áp tại Việt Nam</w:t>
            </w:r>
          </w:p>
        </w:tc>
      </w:tr>
      <w:tr w:rsidR="006C44D4" w:rsidRPr="00F82D9F" w14:paraId="17D268F5" w14:textId="77777777" w:rsidTr="001D4E5A">
        <w:tc>
          <w:tcPr>
            <w:tcW w:w="708" w:type="dxa"/>
            <w:vAlign w:val="center"/>
          </w:tcPr>
          <w:p w14:paraId="5B4AD9DA"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4</w:t>
            </w:r>
          </w:p>
        </w:tc>
        <w:tc>
          <w:tcPr>
            <w:tcW w:w="8472" w:type="dxa"/>
            <w:vAlign w:val="center"/>
          </w:tcPr>
          <w:p w14:paraId="61947827"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Môi trường hoạt động:</w:t>
            </w:r>
          </w:p>
        </w:tc>
      </w:tr>
      <w:tr w:rsidR="006C44D4" w:rsidRPr="00F82D9F" w14:paraId="00DDA189" w14:textId="77777777" w:rsidTr="001D4E5A">
        <w:tc>
          <w:tcPr>
            <w:tcW w:w="708" w:type="dxa"/>
            <w:vAlign w:val="center"/>
          </w:tcPr>
          <w:p w14:paraId="7E112AFC"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73AAF749"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Nhiệt độ tối đa: ≥ 20°C</w:t>
            </w:r>
          </w:p>
        </w:tc>
      </w:tr>
      <w:tr w:rsidR="006C44D4" w:rsidRPr="00F82D9F" w14:paraId="6BE0F7FD" w14:textId="77777777" w:rsidTr="001D4E5A">
        <w:tc>
          <w:tcPr>
            <w:tcW w:w="708" w:type="dxa"/>
            <w:vAlign w:val="center"/>
          </w:tcPr>
          <w:p w14:paraId="518ABB8B"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524994DE"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Độ ẩm tối đa: ≥ 60%</w:t>
            </w:r>
          </w:p>
        </w:tc>
      </w:tr>
      <w:tr w:rsidR="006C44D4" w:rsidRPr="00F82D9F" w14:paraId="5E1B1A1B" w14:textId="77777777" w:rsidTr="001D4E5A">
        <w:tc>
          <w:tcPr>
            <w:tcW w:w="708" w:type="dxa"/>
            <w:vAlign w:val="center"/>
          </w:tcPr>
          <w:p w14:paraId="3096A1F7"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II</w:t>
            </w:r>
          </w:p>
        </w:tc>
        <w:tc>
          <w:tcPr>
            <w:tcW w:w="8472" w:type="dxa"/>
            <w:vAlign w:val="center"/>
          </w:tcPr>
          <w:p w14:paraId="1DD060B7"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YÊU CẦU CẤU HÌNH</w:t>
            </w:r>
          </w:p>
        </w:tc>
      </w:tr>
      <w:tr w:rsidR="006C44D4" w:rsidRPr="00F82D9F" w14:paraId="36A3FA27" w14:textId="77777777" w:rsidTr="001D4E5A">
        <w:tc>
          <w:tcPr>
            <w:tcW w:w="708" w:type="dxa"/>
            <w:vAlign w:val="center"/>
          </w:tcPr>
          <w:p w14:paraId="50C55E8A"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3EC8C114"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Máy đo thính lực kèm phụ kiện tiêu chuẩn, tối thiểu bao gồm:</w:t>
            </w:r>
          </w:p>
        </w:tc>
      </w:tr>
      <w:tr w:rsidR="006C44D4" w:rsidRPr="00F82D9F" w14:paraId="4E000D14" w14:textId="77777777" w:rsidTr="001D4E5A">
        <w:tc>
          <w:tcPr>
            <w:tcW w:w="708" w:type="dxa"/>
            <w:vAlign w:val="center"/>
          </w:tcPr>
          <w:p w14:paraId="4BC0747F"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1</w:t>
            </w:r>
          </w:p>
        </w:tc>
        <w:tc>
          <w:tcPr>
            <w:tcW w:w="8472" w:type="dxa"/>
            <w:vAlign w:val="center"/>
          </w:tcPr>
          <w:p w14:paraId="31420D2C"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Máy đo thính lực (máy chính): 01 cái</w:t>
            </w:r>
          </w:p>
        </w:tc>
      </w:tr>
      <w:tr w:rsidR="006C44D4" w:rsidRPr="00F82D9F" w14:paraId="1033893A" w14:textId="77777777" w:rsidTr="001D4E5A">
        <w:tc>
          <w:tcPr>
            <w:tcW w:w="708" w:type="dxa"/>
            <w:vAlign w:val="center"/>
          </w:tcPr>
          <w:p w14:paraId="730285AA"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2</w:t>
            </w:r>
          </w:p>
        </w:tc>
        <w:tc>
          <w:tcPr>
            <w:tcW w:w="8472" w:type="dxa"/>
            <w:vAlign w:val="center"/>
          </w:tcPr>
          <w:p w14:paraId="42CEBCF3"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Đầu dò đo OAE: 01 cái</w:t>
            </w:r>
          </w:p>
        </w:tc>
      </w:tr>
      <w:tr w:rsidR="006C44D4" w:rsidRPr="00F82D9F" w14:paraId="7113A987" w14:textId="77777777" w:rsidTr="001D4E5A">
        <w:tc>
          <w:tcPr>
            <w:tcW w:w="708" w:type="dxa"/>
            <w:vAlign w:val="center"/>
          </w:tcPr>
          <w:p w14:paraId="24242C78"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3</w:t>
            </w:r>
          </w:p>
        </w:tc>
        <w:tc>
          <w:tcPr>
            <w:tcW w:w="8472" w:type="dxa"/>
            <w:vAlign w:val="center"/>
          </w:tcPr>
          <w:p w14:paraId="1ACACC7D"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Hộp núm tai: 01 hộp</w:t>
            </w:r>
          </w:p>
        </w:tc>
      </w:tr>
      <w:tr w:rsidR="006C44D4" w:rsidRPr="00F82D9F" w14:paraId="32184CD6" w14:textId="77777777" w:rsidTr="001D4E5A">
        <w:tc>
          <w:tcPr>
            <w:tcW w:w="708" w:type="dxa"/>
            <w:vAlign w:val="center"/>
          </w:tcPr>
          <w:p w14:paraId="1A5BA33F"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4</w:t>
            </w:r>
          </w:p>
        </w:tc>
        <w:tc>
          <w:tcPr>
            <w:tcW w:w="8472" w:type="dxa"/>
            <w:vAlign w:val="center"/>
          </w:tcPr>
          <w:p w14:paraId="48925D76"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Sạc: 01 bộ</w:t>
            </w:r>
          </w:p>
        </w:tc>
      </w:tr>
      <w:tr w:rsidR="006C44D4" w:rsidRPr="00F82D9F" w14:paraId="4E4ADEF4" w14:textId="77777777" w:rsidTr="001D4E5A">
        <w:tc>
          <w:tcPr>
            <w:tcW w:w="708" w:type="dxa"/>
            <w:vAlign w:val="center"/>
          </w:tcPr>
          <w:p w14:paraId="694886D4"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lastRenderedPageBreak/>
              <w:t>5</w:t>
            </w:r>
          </w:p>
        </w:tc>
        <w:tc>
          <w:tcPr>
            <w:tcW w:w="8472" w:type="dxa"/>
            <w:vAlign w:val="center"/>
          </w:tcPr>
          <w:p w14:paraId="1E697219"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Dây kết nối USB: 01 cái</w:t>
            </w:r>
          </w:p>
        </w:tc>
      </w:tr>
      <w:tr w:rsidR="006C44D4" w:rsidRPr="00F82D9F" w14:paraId="415A48E2" w14:textId="77777777" w:rsidTr="001D4E5A">
        <w:tc>
          <w:tcPr>
            <w:tcW w:w="708" w:type="dxa"/>
            <w:vAlign w:val="center"/>
          </w:tcPr>
          <w:p w14:paraId="2958277C"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6</w:t>
            </w:r>
          </w:p>
        </w:tc>
        <w:tc>
          <w:tcPr>
            <w:tcW w:w="8472" w:type="dxa"/>
            <w:vAlign w:val="center"/>
          </w:tcPr>
          <w:p w14:paraId="35EF88A7"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Tài liệu hướng dẫn sử dụng tiếng Anh và tiếng Việt: 01 bộ</w:t>
            </w:r>
          </w:p>
        </w:tc>
      </w:tr>
      <w:tr w:rsidR="006C44D4" w:rsidRPr="00F82D9F" w14:paraId="1139C728" w14:textId="77777777" w:rsidTr="001D4E5A">
        <w:tc>
          <w:tcPr>
            <w:tcW w:w="708" w:type="dxa"/>
            <w:vAlign w:val="center"/>
          </w:tcPr>
          <w:p w14:paraId="3FAAD441"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III</w:t>
            </w:r>
          </w:p>
        </w:tc>
        <w:tc>
          <w:tcPr>
            <w:tcW w:w="8472" w:type="dxa"/>
            <w:vAlign w:val="center"/>
          </w:tcPr>
          <w:p w14:paraId="179D8666"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YÊU CẦU CHỈ TIÊU KỸ THUẬT</w:t>
            </w:r>
          </w:p>
        </w:tc>
      </w:tr>
      <w:tr w:rsidR="006C44D4" w:rsidRPr="00F82D9F" w14:paraId="137F7DCB" w14:textId="77777777" w:rsidTr="001D4E5A">
        <w:tc>
          <w:tcPr>
            <w:tcW w:w="708" w:type="dxa"/>
            <w:vAlign w:val="center"/>
          </w:tcPr>
          <w:p w14:paraId="709A03AC"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5F8BDBE3"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Máy sử dụng đo thính lực chuyên dụng cho trẻ sơ sinh</w:t>
            </w:r>
          </w:p>
        </w:tc>
      </w:tr>
      <w:tr w:rsidR="006C44D4" w:rsidRPr="00F82D9F" w14:paraId="59EE3ABB" w14:textId="77777777" w:rsidTr="001D4E5A">
        <w:tc>
          <w:tcPr>
            <w:tcW w:w="708" w:type="dxa"/>
            <w:vAlign w:val="center"/>
          </w:tcPr>
          <w:p w14:paraId="1D097E8F"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1048F511"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Màn hình hiển thị: có</w:t>
            </w:r>
          </w:p>
        </w:tc>
      </w:tr>
      <w:tr w:rsidR="006C44D4" w:rsidRPr="00F82D9F" w14:paraId="536F36D8" w14:textId="77777777" w:rsidTr="001D4E5A">
        <w:tc>
          <w:tcPr>
            <w:tcW w:w="708" w:type="dxa"/>
            <w:vAlign w:val="center"/>
          </w:tcPr>
          <w:p w14:paraId="2350028F"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4F7EEDA2" w14:textId="26D12986" w:rsidR="006C44D4" w:rsidRPr="00F82D9F" w:rsidRDefault="006013D1" w:rsidP="00DB4A32">
            <w:pPr>
              <w:spacing w:line="400" w:lineRule="exact"/>
              <w:rPr>
                <w:rFonts w:ascii="Times New Roman" w:hAnsi="Times New Roman" w:cs="Times New Roman"/>
                <w:sz w:val="26"/>
                <w:szCs w:val="26"/>
              </w:rPr>
            </w:pPr>
            <w:r>
              <w:rPr>
                <w:rFonts w:ascii="Times New Roman" w:eastAsia="Times New Roman" w:hAnsi="Times New Roman" w:cs="Times New Roman"/>
                <w:sz w:val="26"/>
                <w:szCs w:val="26"/>
              </w:rPr>
              <w:t>T</w:t>
            </w:r>
            <w:r w:rsidR="006C44D4" w:rsidRPr="00F82D9F">
              <w:rPr>
                <w:rFonts w:ascii="Times New Roman" w:eastAsia="Times New Roman" w:hAnsi="Times New Roman" w:cs="Times New Roman"/>
                <w:sz w:val="26"/>
                <w:szCs w:val="26"/>
              </w:rPr>
              <w:t>ính năng đo âm phát ốc tai tầm soát DPOAE</w:t>
            </w:r>
          </w:p>
        </w:tc>
      </w:tr>
      <w:tr w:rsidR="006C44D4" w:rsidRPr="00F82D9F" w14:paraId="37FABC6E" w14:textId="77777777" w:rsidTr="001D4E5A">
        <w:tc>
          <w:tcPr>
            <w:tcW w:w="708" w:type="dxa"/>
            <w:vAlign w:val="center"/>
          </w:tcPr>
          <w:p w14:paraId="6C97D1E2"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175BCE01"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Có tối thiểu 2 loại đơn âm và âm dùng để kiểm tra dung tích ống tai ngoài</w:t>
            </w:r>
          </w:p>
        </w:tc>
      </w:tr>
      <w:tr w:rsidR="006C44D4" w:rsidRPr="00F82D9F" w14:paraId="73BC44DC" w14:textId="77777777" w:rsidTr="001D4E5A">
        <w:tc>
          <w:tcPr>
            <w:tcW w:w="708" w:type="dxa"/>
            <w:vAlign w:val="center"/>
          </w:tcPr>
          <w:p w14:paraId="291B870D"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2018D551"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Tỷ lệ tần số f2/f1: trong khoảng 1.2 - 1.22</w:t>
            </w:r>
          </w:p>
        </w:tc>
      </w:tr>
      <w:tr w:rsidR="006C44D4" w:rsidRPr="00F82D9F" w14:paraId="4680DE10" w14:textId="77777777" w:rsidTr="001D4E5A">
        <w:tc>
          <w:tcPr>
            <w:tcW w:w="708" w:type="dxa"/>
            <w:vAlign w:val="center"/>
          </w:tcPr>
          <w:p w14:paraId="18AAB438"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67D08B67"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Tần số f2: ≤ 1.5 kHz - ≥ 6 kHz</w:t>
            </w:r>
          </w:p>
        </w:tc>
      </w:tr>
      <w:tr w:rsidR="006C44D4" w:rsidRPr="00F82D9F" w14:paraId="3949DFE5" w14:textId="77777777" w:rsidTr="001D4E5A">
        <w:tc>
          <w:tcPr>
            <w:tcW w:w="708" w:type="dxa"/>
            <w:vAlign w:val="center"/>
          </w:tcPr>
          <w:p w14:paraId="58D3D803"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5212E0E0"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Âm lực: ≤ 85dB</w:t>
            </w:r>
          </w:p>
        </w:tc>
      </w:tr>
      <w:tr w:rsidR="006C44D4" w:rsidRPr="00F82D9F" w14:paraId="3BFCA3A3" w14:textId="77777777" w:rsidTr="001D4E5A">
        <w:tc>
          <w:tcPr>
            <w:tcW w:w="708" w:type="dxa"/>
            <w:vAlign w:val="center"/>
          </w:tcPr>
          <w:p w14:paraId="621F2AF5"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60BFDFE1"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Lưu trữ: ≥ 250 kết quả</w:t>
            </w:r>
          </w:p>
        </w:tc>
      </w:tr>
      <w:tr w:rsidR="006C44D4" w:rsidRPr="00F82D9F" w14:paraId="5316BB3F" w14:textId="77777777" w:rsidTr="001D4E5A">
        <w:tc>
          <w:tcPr>
            <w:tcW w:w="708" w:type="dxa"/>
            <w:vAlign w:val="center"/>
          </w:tcPr>
          <w:p w14:paraId="661E8971"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IV</w:t>
            </w:r>
          </w:p>
        </w:tc>
        <w:tc>
          <w:tcPr>
            <w:tcW w:w="8472" w:type="dxa"/>
            <w:vAlign w:val="center"/>
          </w:tcPr>
          <w:p w14:paraId="3C8B9D1A"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YÊU CẦU KHÁC</w:t>
            </w:r>
          </w:p>
        </w:tc>
      </w:tr>
      <w:tr w:rsidR="006C44D4" w:rsidRPr="00F82D9F" w14:paraId="0464A9C0" w14:textId="77777777" w:rsidTr="001D4E5A">
        <w:tc>
          <w:tcPr>
            <w:tcW w:w="708" w:type="dxa"/>
            <w:vAlign w:val="center"/>
          </w:tcPr>
          <w:p w14:paraId="2A1A40B2"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1</w:t>
            </w:r>
          </w:p>
        </w:tc>
        <w:tc>
          <w:tcPr>
            <w:tcW w:w="8472" w:type="dxa"/>
            <w:vAlign w:val="center"/>
          </w:tcPr>
          <w:p w14:paraId="4C30BA37"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Thời gian giao hàng: ≤ 150 ngày. Địa điểm giao hàng: tại nơi sử dụng</w:t>
            </w:r>
          </w:p>
        </w:tc>
      </w:tr>
      <w:tr w:rsidR="006C44D4" w:rsidRPr="00F82D9F" w14:paraId="5D9A4C7F" w14:textId="77777777" w:rsidTr="001D4E5A">
        <w:tc>
          <w:tcPr>
            <w:tcW w:w="708" w:type="dxa"/>
            <w:vAlign w:val="center"/>
          </w:tcPr>
          <w:p w14:paraId="24D0CF18"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2</w:t>
            </w:r>
          </w:p>
        </w:tc>
        <w:tc>
          <w:tcPr>
            <w:tcW w:w="8472" w:type="dxa"/>
            <w:vAlign w:val="center"/>
          </w:tcPr>
          <w:p w14:paraId="79A582DD"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Thời gian bảo hành: ≥ 12 tháng kể từ khi ký kết biên bản bàn giao, nghiệm thu với bên mua, bên bán phải thực hiện bảo trì/hiệu chuẩn theo quy định của nhà sản xuất. Định kỳ thực hiện bảo trì trong thời gian bảo hành ≤ 06 tháng/lần.</w:t>
            </w:r>
          </w:p>
        </w:tc>
      </w:tr>
      <w:tr w:rsidR="006C44D4" w:rsidRPr="00F82D9F" w14:paraId="68EDE77D" w14:textId="77777777" w:rsidTr="001D4E5A">
        <w:tc>
          <w:tcPr>
            <w:tcW w:w="708" w:type="dxa"/>
            <w:vAlign w:val="center"/>
          </w:tcPr>
          <w:p w14:paraId="037599DA"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3</w:t>
            </w:r>
          </w:p>
        </w:tc>
        <w:tc>
          <w:tcPr>
            <w:tcW w:w="8472" w:type="dxa"/>
            <w:vAlign w:val="center"/>
          </w:tcPr>
          <w:p w14:paraId="519C0162"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Đào tạo chuyển giao công nghệ: Tại nơi sử dụng.</w:t>
            </w:r>
          </w:p>
        </w:tc>
      </w:tr>
      <w:tr w:rsidR="006C44D4" w:rsidRPr="00F82D9F" w14:paraId="282A66A6" w14:textId="77777777" w:rsidTr="001D4E5A">
        <w:tc>
          <w:tcPr>
            <w:tcW w:w="708" w:type="dxa"/>
            <w:vAlign w:val="center"/>
          </w:tcPr>
          <w:p w14:paraId="09D68CEA"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4</w:t>
            </w:r>
          </w:p>
        </w:tc>
        <w:tc>
          <w:tcPr>
            <w:tcW w:w="8472" w:type="dxa"/>
            <w:vAlign w:val="center"/>
          </w:tcPr>
          <w:p w14:paraId="06E8B312"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Bảo trì miễn phí nhân công sau bảo hành ≥ 06 tháng.</w:t>
            </w:r>
          </w:p>
        </w:tc>
      </w:tr>
      <w:tr w:rsidR="006C44D4" w:rsidRPr="00F82D9F" w14:paraId="3621DB72" w14:textId="77777777" w:rsidTr="001D4E5A">
        <w:tc>
          <w:tcPr>
            <w:tcW w:w="708" w:type="dxa"/>
            <w:vAlign w:val="center"/>
          </w:tcPr>
          <w:p w14:paraId="7DB0AF1D"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5</w:t>
            </w:r>
          </w:p>
        </w:tc>
        <w:tc>
          <w:tcPr>
            <w:tcW w:w="8472" w:type="dxa"/>
            <w:vAlign w:val="center"/>
          </w:tcPr>
          <w:p w14:paraId="7E3AF04E"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Thời gian có mặt để giải quyết sự cố kỹ thuật ≤ 24 giờ kể từ khi nhận được thông báo.</w:t>
            </w:r>
          </w:p>
        </w:tc>
      </w:tr>
      <w:tr w:rsidR="006C44D4" w:rsidRPr="00F82D9F" w14:paraId="74018A65" w14:textId="77777777" w:rsidTr="001D4E5A">
        <w:tc>
          <w:tcPr>
            <w:tcW w:w="708" w:type="dxa"/>
            <w:vAlign w:val="center"/>
          </w:tcPr>
          <w:p w14:paraId="4BEC68AC"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6</w:t>
            </w:r>
          </w:p>
        </w:tc>
        <w:tc>
          <w:tcPr>
            <w:tcW w:w="8472" w:type="dxa"/>
            <w:vAlign w:val="center"/>
          </w:tcPr>
          <w:p w14:paraId="47787A88"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Có cam kết cung cấp phụ tùng và linh kiện thay thế theo model thiết bị đã dự thầu, trong vòng tối thiểu ≥ 8 năm.</w:t>
            </w:r>
          </w:p>
        </w:tc>
      </w:tr>
      <w:tr w:rsidR="006C44D4" w:rsidRPr="00F82D9F" w14:paraId="32274E34" w14:textId="77777777" w:rsidTr="001D4E5A">
        <w:tc>
          <w:tcPr>
            <w:tcW w:w="708" w:type="dxa"/>
            <w:vAlign w:val="center"/>
          </w:tcPr>
          <w:p w14:paraId="7A274078"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7</w:t>
            </w:r>
          </w:p>
        </w:tc>
        <w:tc>
          <w:tcPr>
            <w:tcW w:w="8472" w:type="dxa"/>
            <w:vAlign w:val="center"/>
          </w:tcPr>
          <w:p w14:paraId="4EE13E7E"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Nhà cung cấp có trách nhiệm kết nối với hệ thống CNTT của bệnh viện (nếu có)</w:t>
            </w:r>
          </w:p>
        </w:tc>
      </w:tr>
      <w:tr w:rsidR="003F2158" w:rsidRPr="00F82D9F" w14:paraId="7FDFECFD" w14:textId="77777777" w:rsidTr="001D4E5A">
        <w:tc>
          <w:tcPr>
            <w:tcW w:w="708" w:type="dxa"/>
            <w:vAlign w:val="center"/>
          </w:tcPr>
          <w:p w14:paraId="72B2212B" w14:textId="40386D64" w:rsidR="003F2158" w:rsidRPr="00F82D9F" w:rsidRDefault="003F2158" w:rsidP="003F2158">
            <w:pPr>
              <w:spacing w:line="400" w:lineRule="exact"/>
              <w:jc w:val="center"/>
              <w:rPr>
                <w:rFonts w:ascii="Times New Roman" w:eastAsia="Times New Roman" w:hAnsi="Times New Roman" w:cs="Times New Roman"/>
                <w:sz w:val="26"/>
                <w:szCs w:val="26"/>
              </w:rPr>
            </w:pPr>
            <w:r w:rsidRPr="003F2158">
              <w:rPr>
                <w:rFonts w:ascii="Times New Roman" w:eastAsia="Times New Roman" w:hAnsi="Times New Roman" w:cs="Times New Roman"/>
                <w:color w:val="EE0000"/>
                <w:sz w:val="26"/>
                <w:szCs w:val="26"/>
                <w:highlight w:val="yellow"/>
              </w:rPr>
              <w:t>8</w:t>
            </w:r>
          </w:p>
        </w:tc>
        <w:tc>
          <w:tcPr>
            <w:tcW w:w="8472" w:type="dxa"/>
            <w:vAlign w:val="center"/>
          </w:tcPr>
          <w:p w14:paraId="2EC5A042" w14:textId="77777777" w:rsidR="003A71FF" w:rsidRDefault="003A71FF" w:rsidP="003A71FF">
            <w:pPr>
              <w:spacing w:line="400" w:lineRule="exact"/>
              <w:rPr>
                <w:rFonts w:ascii="Times New Roman" w:eastAsia="Times New Roman" w:hAnsi="Times New Roman" w:cs="Times New Roman"/>
                <w:color w:val="EE0000"/>
                <w:sz w:val="26"/>
                <w:szCs w:val="26"/>
                <w:highlight w:val="yellow"/>
              </w:rPr>
            </w:pPr>
            <w:r w:rsidRPr="003F2158">
              <w:rPr>
                <w:rFonts w:ascii="Times New Roman" w:eastAsia="Times New Roman" w:hAnsi="Times New Roman" w:cs="Times New Roman"/>
                <w:color w:val="EE0000"/>
                <w:sz w:val="26"/>
                <w:szCs w:val="26"/>
                <w:highlight w:val="yellow"/>
              </w:rPr>
              <w:t xml:space="preserve">Có kỹ sư có chứng chỉ đào tạo </w:t>
            </w:r>
            <w:r>
              <w:rPr>
                <w:rFonts w:ascii="Times New Roman" w:eastAsia="Times New Roman" w:hAnsi="Times New Roman" w:cs="Times New Roman"/>
                <w:color w:val="EE0000"/>
                <w:sz w:val="26"/>
                <w:szCs w:val="26"/>
                <w:highlight w:val="yellow"/>
              </w:rPr>
              <w:t>về thiết bị dự thầu (máy chính)</w:t>
            </w:r>
            <w:r w:rsidRPr="003F2158">
              <w:rPr>
                <w:rFonts w:ascii="Times New Roman" w:eastAsia="Times New Roman" w:hAnsi="Times New Roman" w:cs="Times New Roman"/>
                <w:color w:val="EE0000"/>
                <w:sz w:val="26"/>
                <w:szCs w:val="26"/>
                <w:highlight w:val="yellow"/>
              </w:rPr>
              <w:t xml:space="preserve"> </w:t>
            </w:r>
          </w:p>
          <w:p w14:paraId="36AF586C" w14:textId="6EA1D80B" w:rsidR="003F2158" w:rsidRPr="00F82D9F" w:rsidRDefault="003A71FF" w:rsidP="003A71FF">
            <w:pPr>
              <w:spacing w:line="400" w:lineRule="exact"/>
              <w:rPr>
                <w:rFonts w:ascii="Times New Roman" w:eastAsia="Times New Roman" w:hAnsi="Times New Roman" w:cs="Times New Roman"/>
                <w:sz w:val="26"/>
                <w:szCs w:val="26"/>
              </w:rPr>
            </w:pPr>
            <w:r>
              <w:rPr>
                <w:rFonts w:ascii="Times New Roman" w:eastAsia="Times New Roman" w:hAnsi="Times New Roman" w:cs="Times New Roman"/>
                <w:color w:val="EE0000"/>
                <w:sz w:val="26"/>
                <w:szCs w:val="26"/>
                <w:highlight w:val="yellow"/>
              </w:rPr>
              <w:t>(C</w:t>
            </w:r>
            <w:r w:rsidRPr="003F2158">
              <w:rPr>
                <w:rFonts w:ascii="Times New Roman" w:eastAsia="Times New Roman" w:hAnsi="Times New Roman" w:cs="Times New Roman"/>
                <w:color w:val="EE0000"/>
                <w:sz w:val="26"/>
                <w:szCs w:val="26"/>
                <w:highlight w:val="yellow"/>
              </w:rPr>
              <w:t>ung cấp chứng chỉ đào tạo và tài liệu chứng minh khả năng huy động nhân sự).</w:t>
            </w:r>
          </w:p>
        </w:tc>
      </w:tr>
    </w:tbl>
    <w:p w14:paraId="553AA8AA" w14:textId="535F75A4" w:rsidR="00586AA5" w:rsidRPr="00146900" w:rsidRDefault="00586AA5" w:rsidP="00F82D9F">
      <w:pPr>
        <w:spacing w:after="0"/>
        <w:rPr>
          <w:rFonts w:ascii="Times New Roman" w:hAnsi="Times New Roman" w:cs="Times New Roman"/>
          <w:sz w:val="26"/>
          <w:szCs w:val="26"/>
        </w:rPr>
      </w:pPr>
    </w:p>
    <w:p w14:paraId="46656E8E" w14:textId="2B4291D6" w:rsidR="00586AA5" w:rsidRPr="00146900" w:rsidRDefault="00F27269" w:rsidP="00F82D9F">
      <w:pPr>
        <w:pStyle w:val="Heading1"/>
        <w:spacing w:before="0"/>
        <w:rPr>
          <w:rFonts w:ascii="Times New Roman" w:hAnsi="Times New Roman" w:cs="Times New Roman"/>
          <w:sz w:val="26"/>
          <w:szCs w:val="26"/>
        </w:rPr>
      </w:pPr>
      <w:r>
        <w:rPr>
          <w:rFonts w:ascii="Times New Roman" w:eastAsia="Times New Roman" w:hAnsi="Times New Roman" w:cs="Times New Roman"/>
          <w:color w:val="000000"/>
          <w:sz w:val="26"/>
          <w:szCs w:val="26"/>
        </w:rPr>
        <w:t>3.7</w:t>
      </w:r>
      <w:r w:rsidR="002C33A9" w:rsidRPr="00146900">
        <w:rPr>
          <w:rFonts w:ascii="Times New Roman" w:eastAsia="Times New Roman" w:hAnsi="Times New Roman" w:cs="Times New Roman"/>
          <w:color w:val="000000"/>
          <w:sz w:val="26"/>
          <w:szCs w:val="26"/>
        </w:rPr>
        <w:t>. Máy X-Quang di động</w:t>
      </w:r>
      <w:r w:rsidR="006C44D4">
        <w:rPr>
          <w:rFonts w:ascii="Times New Roman" w:eastAsia="Times New Roman" w:hAnsi="Times New Roman" w:cs="Times New Roman"/>
          <w:color w:val="000000"/>
          <w:sz w:val="26"/>
          <w:szCs w:val="26"/>
        </w:rPr>
        <w:t xml:space="preserve"> (STT theo danh mục: 16)</w:t>
      </w:r>
    </w:p>
    <w:tbl>
      <w:tblPr>
        <w:tblStyle w:val="TableGrid"/>
        <w:tblW w:w="9180" w:type="dxa"/>
        <w:tblLook w:val="04A0" w:firstRow="1" w:lastRow="0" w:firstColumn="1" w:lastColumn="0" w:noHBand="0" w:noVBand="1"/>
      </w:tblPr>
      <w:tblGrid>
        <w:gridCol w:w="708"/>
        <w:gridCol w:w="8472"/>
      </w:tblGrid>
      <w:tr w:rsidR="006C44D4" w:rsidRPr="00F82D9F" w14:paraId="546C9CAE" w14:textId="77777777" w:rsidTr="001D4E5A">
        <w:tc>
          <w:tcPr>
            <w:tcW w:w="708" w:type="dxa"/>
            <w:vAlign w:val="center"/>
          </w:tcPr>
          <w:p w14:paraId="054ED18F"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STT</w:t>
            </w:r>
          </w:p>
        </w:tc>
        <w:tc>
          <w:tcPr>
            <w:tcW w:w="8472" w:type="dxa"/>
            <w:vAlign w:val="center"/>
          </w:tcPr>
          <w:p w14:paraId="3BCA214F"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NỘI DUNG YÊU CẦU</w:t>
            </w:r>
          </w:p>
        </w:tc>
      </w:tr>
      <w:tr w:rsidR="006C44D4" w:rsidRPr="00F82D9F" w14:paraId="7E8BF1AB" w14:textId="77777777" w:rsidTr="001D4E5A">
        <w:tc>
          <w:tcPr>
            <w:tcW w:w="708" w:type="dxa"/>
            <w:vAlign w:val="center"/>
          </w:tcPr>
          <w:p w14:paraId="65C395E7"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I</w:t>
            </w:r>
          </w:p>
        </w:tc>
        <w:tc>
          <w:tcPr>
            <w:tcW w:w="8472" w:type="dxa"/>
            <w:vAlign w:val="center"/>
          </w:tcPr>
          <w:p w14:paraId="1B5A9ED4"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YÊU CẦU CHUNG</w:t>
            </w:r>
          </w:p>
        </w:tc>
      </w:tr>
      <w:tr w:rsidR="006C44D4" w:rsidRPr="00F82D9F" w14:paraId="2AEAF7B6" w14:textId="77777777" w:rsidTr="001D4E5A">
        <w:tc>
          <w:tcPr>
            <w:tcW w:w="708" w:type="dxa"/>
            <w:vAlign w:val="center"/>
          </w:tcPr>
          <w:p w14:paraId="59C33856"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1</w:t>
            </w:r>
          </w:p>
        </w:tc>
        <w:tc>
          <w:tcPr>
            <w:tcW w:w="8472" w:type="dxa"/>
            <w:vAlign w:val="center"/>
          </w:tcPr>
          <w:p w14:paraId="315527F7"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Năm sản xuất: Năm 2025 trở về sau, mới 100%</w:t>
            </w:r>
          </w:p>
        </w:tc>
      </w:tr>
      <w:tr w:rsidR="006C44D4" w:rsidRPr="00F82D9F" w14:paraId="4DB9F8D4" w14:textId="77777777" w:rsidTr="001D4E5A">
        <w:tc>
          <w:tcPr>
            <w:tcW w:w="708" w:type="dxa"/>
            <w:vAlign w:val="center"/>
          </w:tcPr>
          <w:p w14:paraId="132DD7D0"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2</w:t>
            </w:r>
          </w:p>
        </w:tc>
        <w:tc>
          <w:tcPr>
            <w:tcW w:w="8472" w:type="dxa"/>
            <w:vAlign w:val="center"/>
          </w:tcPr>
          <w:p w14:paraId="60BD001B"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Đạt tiêu chuẩn quản lý chất lượng ISO 13485</w:t>
            </w:r>
          </w:p>
        </w:tc>
      </w:tr>
      <w:tr w:rsidR="006C44D4" w:rsidRPr="00F82D9F" w14:paraId="725A9BD3" w14:textId="77777777" w:rsidTr="001D4E5A">
        <w:tc>
          <w:tcPr>
            <w:tcW w:w="708" w:type="dxa"/>
            <w:vAlign w:val="center"/>
          </w:tcPr>
          <w:p w14:paraId="728BC1DE"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3</w:t>
            </w:r>
          </w:p>
        </w:tc>
        <w:tc>
          <w:tcPr>
            <w:tcW w:w="8472" w:type="dxa"/>
            <w:vAlign w:val="center"/>
          </w:tcPr>
          <w:p w14:paraId="76994E37"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Đạt tiêu chuẩn CE/EU Certificate hoặc FDA (Mỹ) hoặc MDR hoặc tương đương</w:t>
            </w:r>
          </w:p>
        </w:tc>
      </w:tr>
      <w:tr w:rsidR="006C44D4" w:rsidRPr="00F82D9F" w14:paraId="6B2516F6" w14:textId="77777777" w:rsidTr="001D4E5A">
        <w:tc>
          <w:tcPr>
            <w:tcW w:w="708" w:type="dxa"/>
            <w:vAlign w:val="center"/>
          </w:tcPr>
          <w:p w14:paraId="1918D3A2"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lastRenderedPageBreak/>
              <w:t>4</w:t>
            </w:r>
          </w:p>
        </w:tc>
        <w:tc>
          <w:tcPr>
            <w:tcW w:w="8472" w:type="dxa"/>
            <w:vAlign w:val="center"/>
          </w:tcPr>
          <w:p w14:paraId="687BA991"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Nguồn điện: Sử dụng điện áp tại Việt Nam</w:t>
            </w:r>
          </w:p>
        </w:tc>
      </w:tr>
      <w:tr w:rsidR="006C44D4" w:rsidRPr="00F82D9F" w14:paraId="38CB3ABD" w14:textId="77777777" w:rsidTr="001D4E5A">
        <w:tc>
          <w:tcPr>
            <w:tcW w:w="708" w:type="dxa"/>
            <w:vAlign w:val="center"/>
          </w:tcPr>
          <w:p w14:paraId="08EEBBCE"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5</w:t>
            </w:r>
          </w:p>
        </w:tc>
        <w:tc>
          <w:tcPr>
            <w:tcW w:w="8472" w:type="dxa"/>
            <w:vAlign w:val="center"/>
          </w:tcPr>
          <w:p w14:paraId="49A7789F"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Môi trường hoạt động:</w:t>
            </w:r>
          </w:p>
        </w:tc>
      </w:tr>
      <w:tr w:rsidR="006C44D4" w:rsidRPr="00F82D9F" w14:paraId="783A7A34" w14:textId="77777777" w:rsidTr="001D4E5A">
        <w:tc>
          <w:tcPr>
            <w:tcW w:w="708" w:type="dxa"/>
            <w:vAlign w:val="center"/>
          </w:tcPr>
          <w:p w14:paraId="6799295E"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79D4EAA3"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Nhiệt độ tối đa: ≥ 20°C</w:t>
            </w:r>
          </w:p>
        </w:tc>
      </w:tr>
      <w:tr w:rsidR="006C44D4" w:rsidRPr="00F82D9F" w14:paraId="78C467B9" w14:textId="77777777" w:rsidTr="001D4E5A">
        <w:tc>
          <w:tcPr>
            <w:tcW w:w="708" w:type="dxa"/>
            <w:vAlign w:val="center"/>
          </w:tcPr>
          <w:p w14:paraId="766F1AFE"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1F6B7717"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Độ ẩm tối đa: ≥ 60%</w:t>
            </w:r>
          </w:p>
        </w:tc>
      </w:tr>
      <w:tr w:rsidR="006C44D4" w:rsidRPr="00F82D9F" w14:paraId="18AB1A29" w14:textId="77777777" w:rsidTr="001D4E5A">
        <w:tc>
          <w:tcPr>
            <w:tcW w:w="708" w:type="dxa"/>
            <w:vAlign w:val="center"/>
          </w:tcPr>
          <w:p w14:paraId="21CC1128"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6</w:t>
            </w:r>
          </w:p>
        </w:tc>
        <w:tc>
          <w:tcPr>
            <w:tcW w:w="8472" w:type="dxa"/>
            <w:vAlign w:val="center"/>
          </w:tcPr>
          <w:p w14:paraId="2CBAE334"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Xuất xứ (máy chính): thuộc một trong các quốc gia thuộc nhóm nước G7 hoặc Liên minh châu Âu EU hoặc OECD</w:t>
            </w:r>
          </w:p>
        </w:tc>
      </w:tr>
      <w:tr w:rsidR="006C44D4" w:rsidRPr="00F82D9F" w14:paraId="590D49FE" w14:textId="77777777" w:rsidTr="001D4E5A">
        <w:tc>
          <w:tcPr>
            <w:tcW w:w="708" w:type="dxa"/>
            <w:vAlign w:val="center"/>
          </w:tcPr>
          <w:p w14:paraId="77174951"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II</w:t>
            </w:r>
          </w:p>
        </w:tc>
        <w:tc>
          <w:tcPr>
            <w:tcW w:w="8472" w:type="dxa"/>
            <w:vAlign w:val="center"/>
          </w:tcPr>
          <w:p w14:paraId="5364B1FE"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YÊU CẦU CẤU HÌNH</w:t>
            </w:r>
          </w:p>
        </w:tc>
      </w:tr>
      <w:tr w:rsidR="006C44D4" w:rsidRPr="00F82D9F" w14:paraId="6E83EA56" w14:textId="77777777" w:rsidTr="001D4E5A">
        <w:tc>
          <w:tcPr>
            <w:tcW w:w="708" w:type="dxa"/>
            <w:vAlign w:val="center"/>
          </w:tcPr>
          <w:p w14:paraId="6DDC849D"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3FD87817"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Máy X-Quang di động kèm phụ kiện tiêu chuẩn, tối thiểu bao gồm:</w:t>
            </w:r>
          </w:p>
        </w:tc>
      </w:tr>
      <w:tr w:rsidR="006C44D4" w:rsidRPr="00F82D9F" w14:paraId="04AF7135" w14:textId="77777777" w:rsidTr="001D4E5A">
        <w:tc>
          <w:tcPr>
            <w:tcW w:w="708" w:type="dxa"/>
            <w:vAlign w:val="center"/>
          </w:tcPr>
          <w:p w14:paraId="55C1D93B"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1</w:t>
            </w:r>
          </w:p>
        </w:tc>
        <w:tc>
          <w:tcPr>
            <w:tcW w:w="8472" w:type="dxa"/>
            <w:vAlign w:val="center"/>
          </w:tcPr>
          <w:p w14:paraId="08B78D2B"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Thân máy X-quang chính có thể gập gọn, gắn trên xe khám lưu động: 01 cái</w:t>
            </w:r>
          </w:p>
        </w:tc>
      </w:tr>
      <w:tr w:rsidR="006C44D4" w:rsidRPr="00F82D9F" w14:paraId="72BC7DCB" w14:textId="77777777" w:rsidTr="001D4E5A">
        <w:tc>
          <w:tcPr>
            <w:tcW w:w="708" w:type="dxa"/>
            <w:vAlign w:val="center"/>
          </w:tcPr>
          <w:p w14:paraId="5996B5C6"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2</w:t>
            </w:r>
          </w:p>
        </w:tc>
        <w:tc>
          <w:tcPr>
            <w:tcW w:w="8472" w:type="dxa"/>
            <w:vAlign w:val="center"/>
          </w:tcPr>
          <w:p w14:paraId="05C85DA0"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Nguồn phát tia cao tần: 01 cái</w:t>
            </w:r>
          </w:p>
        </w:tc>
      </w:tr>
      <w:tr w:rsidR="006C44D4" w:rsidRPr="00F82D9F" w14:paraId="0615AFD2" w14:textId="77777777" w:rsidTr="001D4E5A">
        <w:tc>
          <w:tcPr>
            <w:tcW w:w="708" w:type="dxa"/>
            <w:vAlign w:val="center"/>
          </w:tcPr>
          <w:p w14:paraId="4432B734"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3</w:t>
            </w:r>
          </w:p>
        </w:tc>
        <w:tc>
          <w:tcPr>
            <w:tcW w:w="8472" w:type="dxa"/>
            <w:vAlign w:val="center"/>
          </w:tcPr>
          <w:p w14:paraId="68AB1370"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Bóng phát tia X-quang 02 tiêu điểm: 01 cái</w:t>
            </w:r>
          </w:p>
        </w:tc>
      </w:tr>
      <w:tr w:rsidR="006C44D4" w:rsidRPr="00F82D9F" w14:paraId="0BA37ADB" w14:textId="77777777" w:rsidTr="001D4E5A">
        <w:tc>
          <w:tcPr>
            <w:tcW w:w="708" w:type="dxa"/>
            <w:vAlign w:val="center"/>
          </w:tcPr>
          <w:p w14:paraId="0906AFA2"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4</w:t>
            </w:r>
          </w:p>
        </w:tc>
        <w:tc>
          <w:tcPr>
            <w:tcW w:w="8472" w:type="dxa"/>
            <w:vAlign w:val="center"/>
          </w:tcPr>
          <w:p w14:paraId="608C90FF"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Tay mang bóng: 01 cái</w:t>
            </w:r>
          </w:p>
        </w:tc>
      </w:tr>
      <w:tr w:rsidR="006C44D4" w:rsidRPr="00F82D9F" w14:paraId="7939B55B" w14:textId="77777777" w:rsidTr="001D4E5A">
        <w:tc>
          <w:tcPr>
            <w:tcW w:w="708" w:type="dxa"/>
            <w:vAlign w:val="center"/>
          </w:tcPr>
          <w:p w14:paraId="19ACCC79"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5</w:t>
            </w:r>
          </w:p>
        </w:tc>
        <w:tc>
          <w:tcPr>
            <w:tcW w:w="8472" w:type="dxa"/>
            <w:vAlign w:val="center"/>
          </w:tcPr>
          <w:p w14:paraId="152CF82E"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Bộ chuẩn trực tia: 01 cái</w:t>
            </w:r>
          </w:p>
        </w:tc>
      </w:tr>
      <w:tr w:rsidR="006C44D4" w:rsidRPr="00F82D9F" w14:paraId="2117AA67" w14:textId="77777777" w:rsidTr="001D4E5A">
        <w:tc>
          <w:tcPr>
            <w:tcW w:w="708" w:type="dxa"/>
            <w:vAlign w:val="center"/>
          </w:tcPr>
          <w:p w14:paraId="35EF4A30"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6</w:t>
            </w:r>
          </w:p>
        </w:tc>
        <w:tc>
          <w:tcPr>
            <w:tcW w:w="8472" w:type="dxa"/>
            <w:vAlign w:val="center"/>
          </w:tcPr>
          <w:p w14:paraId="37FDDD18"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Công tắc tay: 01 cái</w:t>
            </w:r>
          </w:p>
        </w:tc>
      </w:tr>
      <w:tr w:rsidR="006C44D4" w:rsidRPr="00F82D9F" w14:paraId="5DC4DEF5" w14:textId="77777777" w:rsidTr="001D4E5A">
        <w:tc>
          <w:tcPr>
            <w:tcW w:w="708" w:type="dxa"/>
            <w:vAlign w:val="center"/>
          </w:tcPr>
          <w:p w14:paraId="23F0EC3D"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7</w:t>
            </w:r>
          </w:p>
        </w:tc>
        <w:tc>
          <w:tcPr>
            <w:tcW w:w="8472" w:type="dxa"/>
            <w:vAlign w:val="center"/>
          </w:tcPr>
          <w:p w14:paraId="6CA3AA30"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Tấm nhận ảnh: 01 cái</w:t>
            </w:r>
          </w:p>
        </w:tc>
      </w:tr>
      <w:tr w:rsidR="006C44D4" w:rsidRPr="00F82D9F" w14:paraId="698A0FBA" w14:textId="77777777" w:rsidTr="001D4E5A">
        <w:tc>
          <w:tcPr>
            <w:tcW w:w="708" w:type="dxa"/>
            <w:vAlign w:val="center"/>
          </w:tcPr>
          <w:p w14:paraId="64AA5004"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8</w:t>
            </w:r>
          </w:p>
        </w:tc>
        <w:tc>
          <w:tcPr>
            <w:tcW w:w="8472" w:type="dxa"/>
            <w:vAlign w:val="center"/>
          </w:tcPr>
          <w:p w14:paraId="74CCA2AF"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Trạm điều khiển: 01 cái</w:t>
            </w:r>
          </w:p>
        </w:tc>
      </w:tr>
      <w:tr w:rsidR="006C44D4" w:rsidRPr="00F82D9F" w14:paraId="2285956E" w14:textId="77777777" w:rsidTr="001D4E5A">
        <w:tc>
          <w:tcPr>
            <w:tcW w:w="708" w:type="dxa"/>
            <w:vAlign w:val="center"/>
          </w:tcPr>
          <w:p w14:paraId="708A5205"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9</w:t>
            </w:r>
          </w:p>
        </w:tc>
        <w:tc>
          <w:tcPr>
            <w:tcW w:w="8472" w:type="dxa"/>
            <w:vAlign w:val="center"/>
          </w:tcPr>
          <w:p w14:paraId="057988E6"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Bộ áo chì, kính chì: 02 bộ</w:t>
            </w:r>
          </w:p>
        </w:tc>
      </w:tr>
      <w:tr w:rsidR="006C44D4" w:rsidRPr="00F82D9F" w14:paraId="56C96152" w14:textId="77777777" w:rsidTr="001D4E5A">
        <w:tc>
          <w:tcPr>
            <w:tcW w:w="708" w:type="dxa"/>
            <w:vAlign w:val="center"/>
          </w:tcPr>
          <w:p w14:paraId="79C26770"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10</w:t>
            </w:r>
          </w:p>
        </w:tc>
        <w:tc>
          <w:tcPr>
            <w:tcW w:w="8472" w:type="dxa"/>
            <w:vAlign w:val="center"/>
          </w:tcPr>
          <w:p w14:paraId="320722A8"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Tài liệu hướng dẫn sử dụng tiếng Anh và tiếng Việt: 01 bộ</w:t>
            </w:r>
          </w:p>
        </w:tc>
      </w:tr>
      <w:tr w:rsidR="006C44D4" w:rsidRPr="00F82D9F" w14:paraId="3B61392C" w14:textId="77777777" w:rsidTr="001D4E5A">
        <w:tc>
          <w:tcPr>
            <w:tcW w:w="708" w:type="dxa"/>
            <w:vAlign w:val="center"/>
          </w:tcPr>
          <w:p w14:paraId="06A75BE9"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III</w:t>
            </w:r>
          </w:p>
        </w:tc>
        <w:tc>
          <w:tcPr>
            <w:tcW w:w="8472" w:type="dxa"/>
            <w:vAlign w:val="center"/>
          </w:tcPr>
          <w:p w14:paraId="5D7DBA4E"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YÊU CẦU CHỈ TIÊU KỸ THUẬT</w:t>
            </w:r>
          </w:p>
        </w:tc>
      </w:tr>
      <w:tr w:rsidR="006C44D4" w:rsidRPr="00F82D9F" w14:paraId="2E8A2EF3" w14:textId="77777777" w:rsidTr="001D4E5A">
        <w:tc>
          <w:tcPr>
            <w:tcW w:w="708" w:type="dxa"/>
            <w:vAlign w:val="center"/>
          </w:tcPr>
          <w:p w14:paraId="1BDB29F9"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1</w:t>
            </w:r>
          </w:p>
        </w:tc>
        <w:tc>
          <w:tcPr>
            <w:tcW w:w="8472" w:type="dxa"/>
            <w:vAlign w:val="center"/>
          </w:tcPr>
          <w:p w14:paraId="41E5F8E5"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Tủ điều khiển cao tần:</w:t>
            </w:r>
          </w:p>
        </w:tc>
      </w:tr>
      <w:tr w:rsidR="006C44D4" w:rsidRPr="00F82D9F" w14:paraId="6EF2D46A" w14:textId="77777777" w:rsidTr="001D4E5A">
        <w:tc>
          <w:tcPr>
            <w:tcW w:w="708" w:type="dxa"/>
            <w:vAlign w:val="center"/>
          </w:tcPr>
          <w:p w14:paraId="0637FE3E"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2D213B75"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Công nghệ cao tần, tần số phát tia tối đa ≥ 50kHz</w:t>
            </w:r>
          </w:p>
        </w:tc>
      </w:tr>
      <w:tr w:rsidR="006C44D4" w:rsidRPr="00F82D9F" w14:paraId="673BCA93" w14:textId="77777777" w:rsidTr="001D4E5A">
        <w:tc>
          <w:tcPr>
            <w:tcW w:w="708" w:type="dxa"/>
            <w:vAlign w:val="center"/>
          </w:tcPr>
          <w:p w14:paraId="74CBC956"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48F7D88F"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Số lần chụp khi không cắm điện hoặc trên 1 lần sạc: ≥ 350 lần</w:t>
            </w:r>
          </w:p>
        </w:tc>
      </w:tr>
      <w:tr w:rsidR="006C44D4" w:rsidRPr="00F82D9F" w14:paraId="6E98E7D1" w14:textId="77777777" w:rsidTr="001D4E5A">
        <w:tc>
          <w:tcPr>
            <w:tcW w:w="708" w:type="dxa"/>
            <w:vAlign w:val="center"/>
          </w:tcPr>
          <w:p w14:paraId="7BD7676E"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2</w:t>
            </w:r>
          </w:p>
        </w:tc>
        <w:tc>
          <w:tcPr>
            <w:tcW w:w="8472" w:type="dxa"/>
            <w:vAlign w:val="center"/>
          </w:tcPr>
          <w:p w14:paraId="11A7D4BC"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Thông số chụp:</w:t>
            </w:r>
          </w:p>
        </w:tc>
      </w:tr>
      <w:tr w:rsidR="006C44D4" w:rsidRPr="00F82D9F" w14:paraId="2767497E" w14:textId="77777777" w:rsidTr="001D4E5A">
        <w:tc>
          <w:tcPr>
            <w:tcW w:w="708" w:type="dxa"/>
            <w:vAlign w:val="center"/>
          </w:tcPr>
          <w:p w14:paraId="7B022D9D"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1D9CE76F"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Công suất phát tia tối đa: ≥ 30kW</w:t>
            </w:r>
          </w:p>
        </w:tc>
      </w:tr>
      <w:tr w:rsidR="006C44D4" w:rsidRPr="00F82D9F" w14:paraId="495CFF20" w14:textId="77777777" w:rsidTr="001D4E5A">
        <w:tc>
          <w:tcPr>
            <w:tcW w:w="708" w:type="dxa"/>
            <w:vAlign w:val="center"/>
          </w:tcPr>
          <w:p w14:paraId="407B3B25"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5298C226"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Điện áp phát tia từ ≤ 50 tới ≥ 125 kV</w:t>
            </w:r>
          </w:p>
        </w:tc>
      </w:tr>
      <w:tr w:rsidR="006C44D4" w:rsidRPr="00F82D9F" w14:paraId="3576FE2F" w14:textId="77777777" w:rsidTr="001D4E5A">
        <w:tc>
          <w:tcPr>
            <w:tcW w:w="708" w:type="dxa"/>
            <w:vAlign w:val="center"/>
          </w:tcPr>
          <w:p w14:paraId="0FB447DE"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1235CFF1"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Dòng điện phát tia theo thời gian từ ≤ 0.2 tới ≥ 500 mAs</w:t>
            </w:r>
          </w:p>
        </w:tc>
      </w:tr>
      <w:tr w:rsidR="006C44D4" w:rsidRPr="00F82D9F" w14:paraId="012A57ED" w14:textId="77777777" w:rsidTr="001D4E5A">
        <w:tc>
          <w:tcPr>
            <w:tcW w:w="708" w:type="dxa"/>
            <w:vAlign w:val="center"/>
          </w:tcPr>
          <w:p w14:paraId="31021C4E"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39049DE6"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Dòng phát tia cao nhất ≥ 300 mA</w:t>
            </w:r>
          </w:p>
        </w:tc>
      </w:tr>
      <w:tr w:rsidR="006C44D4" w:rsidRPr="00F82D9F" w14:paraId="43089C58" w14:textId="77777777" w:rsidTr="001D4E5A">
        <w:tc>
          <w:tcPr>
            <w:tcW w:w="708" w:type="dxa"/>
            <w:vAlign w:val="center"/>
          </w:tcPr>
          <w:p w14:paraId="507BCAA1"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381970C9"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Thời gian phát tia ngắn nhất ≤ 0.004s</w:t>
            </w:r>
          </w:p>
        </w:tc>
      </w:tr>
      <w:tr w:rsidR="006C44D4" w:rsidRPr="00F82D9F" w14:paraId="3FD01609" w14:textId="77777777" w:rsidTr="001D4E5A">
        <w:tc>
          <w:tcPr>
            <w:tcW w:w="708" w:type="dxa"/>
            <w:vAlign w:val="center"/>
          </w:tcPr>
          <w:p w14:paraId="3C62C731"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348079DE"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Có bộ điều khiển các thông số phát tia ngay trên xe đẩy hoặc đầu bóng</w:t>
            </w:r>
          </w:p>
        </w:tc>
      </w:tr>
      <w:tr w:rsidR="006C44D4" w:rsidRPr="00F82D9F" w14:paraId="00A0EBF1" w14:textId="77777777" w:rsidTr="001D4E5A">
        <w:tc>
          <w:tcPr>
            <w:tcW w:w="708" w:type="dxa"/>
            <w:vAlign w:val="center"/>
          </w:tcPr>
          <w:p w14:paraId="2CEA2FB0"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2F34334D"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Có bảng điều khiển được thiết kế trên xe đẩy</w:t>
            </w:r>
          </w:p>
        </w:tc>
      </w:tr>
      <w:tr w:rsidR="006C44D4" w:rsidRPr="00F82D9F" w14:paraId="0BAD102C" w14:textId="77777777" w:rsidTr="001D4E5A">
        <w:tc>
          <w:tcPr>
            <w:tcW w:w="708" w:type="dxa"/>
            <w:vAlign w:val="center"/>
          </w:tcPr>
          <w:p w14:paraId="38881D4C"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58D8AE8C"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Bộ định vị bằng đèn LED</w:t>
            </w:r>
          </w:p>
        </w:tc>
      </w:tr>
      <w:tr w:rsidR="006C44D4" w:rsidRPr="00F82D9F" w14:paraId="673627E5" w14:textId="77777777" w:rsidTr="001D4E5A">
        <w:tc>
          <w:tcPr>
            <w:tcW w:w="708" w:type="dxa"/>
            <w:vAlign w:val="center"/>
          </w:tcPr>
          <w:p w14:paraId="09521D43"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2E394C70"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Tay điều khiển phát tia có khả năng tắt mở Collimator</w:t>
            </w:r>
          </w:p>
        </w:tc>
      </w:tr>
      <w:tr w:rsidR="006C44D4" w:rsidRPr="00F82D9F" w14:paraId="34544F01" w14:textId="77777777" w:rsidTr="001D4E5A">
        <w:tc>
          <w:tcPr>
            <w:tcW w:w="708" w:type="dxa"/>
            <w:vAlign w:val="center"/>
          </w:tcPr>
          <w:p w14:paraId="23A579C6"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3</w:t>
            </w:r>
          </w:p>
        </w:tc>
        <w:tc>
          <w:tcPr>
            <w:tcW w:w="8472" w:type="dxa"/>
            <w:vAlign w:val="center"/>
          </w:tcPr>
          <w:p w14:paraId="1E3D64E4"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Bóng X-quang:</w:t>
            </w:r>
          </w:p>
        </w:tc>
      </w:tr>
      <w:tr w:rsidR="006C44D4" w:rsidRPr="00F82D9F" w14:paraId="309524C9" w14:textId="77777777" w:rsidTr="001D4E5A">
        <w:tc>
          <w:tcPr>
            <w:tcW w:w="708" w:type="dxa"/>
            <w:vAlign w:val="center"/>
          </w:tcPr>
          <w:p w14:paraId="21679A7A"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1E9E0E3E"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Bóng phát tia có thể:</w:t>
            </w:r>
            <w:r w:rsidRPr="00F82D9F">
              <w:rPr>
                <w:rFonts w:ascii="Times New Roman" w:eastAsia="Times New Roman" w:hAnsi="Times New Roman" w:cs="Times New Roman"/>
                <w:sz w:val="26"/>
                <w:szCs w:val="26"/>
              </w:rPr>
              <w:br/>
              <w:t xml:space="preserve">- Nâng lên cao nhất ≥ 2000m </w:t>
            </w:r>
            <w:r w:rsidRPr="00F82D9F">
              <w:rPr>
                <w:rFonts w:ascii="Times New Roman" w:eastAsia="Times New Roman" w:hAnsi="Times New Roman" w:cs="Times New Roman"/>
                <w:sz w:val="26"/>
                <w:szCs w:val="26"/>
              </w:rPr>
              <w:br/>
              <w:t>- Hạ xuống thấp nhất ≤ 630 mm</w:t>
            </w:r>
          </w:p>
        </w:tc>
      </w:tr>
      <w:tr w:rsidR="006C44D4" w:rsidRPr="00F82D9F" w14:paraId="1F7CCD06" w14:textId="77777777" w:rsidTr="001D4E5A">
        <w:tc>
          <w:tcPr>
            <w:tcW w:w="708" w:type="dxa"/>
            <w:vAlign w:val="center"/>
          </w:tcPr>
          <w:p w14:paraId="64B0F8B3"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7441E861"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Bóng phát tia có thể xoay quanh trục của tay mang bóng ± ≥ 180 độ</w:t>
            </w:r>
          </w:p>
        </w:tc>
      </w:tr>
      <w:tr w:rsidR="006C44D4" w:rsidRPr="00F82D9F" w14:paraId="20CA1ED9" w14:textId="77777777" w:rsidTr="001D4E5A">
        <w:tc>
          <w:tcPr>
            <w:tcW w:w="708" w:type="dxa"/>
            <w:vAlign w:val="center"/>
          </w:tcPr>
          <w:p w14:paraId="11D2155B"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438A040C"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Bóng phát tia có thể xoay quanh trục của bóng ≥ 90 độ</w:t>
            </w:r>
          </w:p>
        </w:tc>
      </w:tr>
      <w:tr w:rsidR="006C44D4" w:rsidRPr="00F82D9F" w14:paraId="271C032B" w14:textId="77777777" w:rsidTr="001D4E5A">
        <w:tc>
          <w:tcPr>
            <w:tcW w:w="708" w:type="dxa"/>
            <w:vAlign w:val="center"/>
          </w:tcPr>
          <w:p w14:paraId="050E202F"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09F56B24"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Bóng phát tia có 02 tiêu điểm với kích thước:</w:t>
            </w:r>
          </w:p>
        </w:tc>
      </w:tr>
      <w:tr w:rsidR="006C44D4" w:rsidRPr="00F82D9F" w14:paraId="245E90CE" w14:textId="77777777" w:rsidTr="001D4E5A">
        <w:tc>
          <w:tcPr>
            <w:tcW w:w="708" w:type="dxa"/>
            <w:vAlign w:val="center"/>
          </w:tcPr>
          <w:p w14:paraId="78B26036"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6E21DE6B"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Tiêu điểm lớn: ≥ 1.2mm</w:t>
            </w:r>
          </w:p>
        </w:tc>
      </w:tr>
      <w:tr w:rsidR="006C44D4" w:rsidRPr="00F82D9F" w14:paraId="6F4E56F1" w14:textId="77777777" w:rsidTr="001D4E5A">
        <w:tc>
          <w:tcPr>
            <w:tcW w:w="708" w:type="dxa"/>
            <w:vAlign w:val="center"/>
          </w:tcPr>
          <w:p w14:paraId="5AE5F1E5"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427DCDD6"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Tiêu điểm nhỏ: ≤ 0.7mm</w:t>
            </w:r>
          </w:p>
        </w:tc>
      </w:tr>
      <w:tr w:rsidR="006C44D4" w:rsidRPr="00F82D9F" w14:paraId="4BD7959B" w14:textId="77777777" w:rsidTr="001D4E5A">
        <w:tc>
          <w:tcPr>
            <w:tcW w:w="708" w:type="dxa"/>
            <w:vAlign w:val="center"/>
          </w:tcPr>
          <w:p w14:paraId="2B6A5157"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28BF3EC3"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Bóng X-quang có dung lượng trữ nhiệt tối đa ≥ 140 kHU</w:t>
            </w:r>
          </w:p>
        </w:tc>
      </w:tr>
      <w:tr w:rsidR="006C44D4" w:rsidRPr="00F82D9F" w14:paraId="38DC4EB0" w14:textId="77777777" w:rsidTr="001D4E5A">
        <w:tc>
          <w:tcPr>
            <w:tcW w:w="708" w:type="dxa"/>
            <w:vAlign w:val="center"/>
          </w:tcPr>
          <w:p w14:paraId="28934230"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345EEDFA"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Góc Anode: ≥ 12 độ</w:t>
            </w:r>
          </w:p>
        </w:tc>
      </w:tr>
      <w:tr w:rsidR="006C44D4" w:rsidRPr="00F82D9F" w14:paraId="04018AFC" w14:textId="77777777" w:rsidTr="001D4E5A">
        <w:tc>
          <w:tcPr>
            <w:tcW w:w="708" w:type="dxa"/>
            <w:vAlign w:val="center"/>
          </w:tcPr>
          <w:p w14:paraId="76C3789F"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43F75EED"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Có thước đo để xác định khoảng cách từ tiêu điểm phát tia đến vùng cần chụp khi định vị máy (SID)</w:t>
            </w:r>
          </w:p>
        </w:tc>
      </w:tr>
      <w:tr w:rsidR="006C44D4" w:rsidRPr="00F82D9F" w14:paraId="4E1DC259" w14:textId="77777777" w:rsidTr="001D4E5A">
        <w:tc>
          <w:tcPr>
            <w:tcW w:w="708" w:type="dxa"/>
            <w:vAlign w:val="center"/>
          </w:tcPr>
          <w:p w14:paraId="4A3D93B4"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4</w:t>
            </w:r>
          </w:p>
        </w:tc>
        <w:tc>
          <w:tcPr>
            <w:tcW w:w="8472" w:type="dxa"/>
            <w:vAlign w:val="center"/>
          </w:tcPr>
          <w:p w14:paraId="37583609"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Tấm nhận ảnh trực tiếp DR:</w:t>
            </w:r>
          </w:p>
        </w:tc>
      </w:tr>
      <w:tr w:rsidR="006C44D4" w:rsidRPr="00F82D9F" w14:paraId="487A7934" w14:textId="77777777" w:rsidTr="001D4E5A">
        <w:tc>
          <w:tcPr>
            <w:tcW w:w="708" w:type="dxa"/>
            <w:vAlign w:val="center"/>
          </w:tcPr>
          <w:p w14:paraId="66B5AA52"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6253EB65"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Là tấm nhận ảnh không dây</w:t>
            </w:r>
          </w:p>
        </w:tc>
      </w:tr>
      <w:tr w:rsidR="006C44D4" w:rsidRPr="00F82D9F" w14:paraId="4337558D" w14:textId="77777777" w:rsidTr="001D4E5A">
        <w:tc>
          <w:tcPr>
            <w:tcW w:w="708" w:type="dxa"/>
            <w:vAlign w:val="center"/>
          </w:tcPr>
          <w:p w14:paraId="1D888EDE"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1ADD9F5C"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Chất phát sáng Cesium Iodide (CsI) hoặc tương đương</w:t>
            </w:r>
          </w:p>
        </w:tc>
      </w:tr>
      <w:tr w:rsidR="006C44D4" w:rsidRPr="00F82D9F" w14:paraId="7BE5B5B0" w14:textId="77777777" w:rsidTr="001D4E5A">
        <w:tc>
          <w:tcPr>
            <w:tcW w:w="708" w:type="dxa"/>
            <w:vAlign w:val="center"/>
          </w:tcPr>
          <w:p w14:paraId="3CD9E6DA"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0E7A10DD"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Kích thước: ≥ 350 x 400mm</w:t>
            </w:r>
          </w:p>
        </w:tc>
      </w:tr>
      <w:tr w:rsidR="006C44D4" w:rsidRPr="00F82D9F" w14:paraId="0D0E1259" w14:textId="77777777" w:rsidTr="001D4E5A">
        <w:tc>
          <w:tcPr>
            <w:tcW w:w="708" w:type="dxa"/>
            <w:vAlign w:val="center"/>
          </w:tcPr>
          <w:p w14:paraId="3678251D"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3A348CE5"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Ma trận ảnh ≥ 2.800 x 3.400 pixel</w:t>
            </w:r>
          </w:p>
        </w:tc>
      </w:tr>
      <w:tr w:rsidR="006C44D4" w:rsidRPr="00F82D9F" w14:paraId="2A8CED60" w14:textId="77777777" w:rsidTr="001D4E5A">
        <w:tc>
          <w:tcPr>
            <w:tcW w:w="708" w:type="dxa"/>
            <w:vAlign w:val="center"/>
          </w:tcPr>
          <w:p w14:paraId="6FE29C0C"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63896FA5"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Kích thước điểm ảnh ≤ 125 (µm)</w:t>
            </w:r>
          </w:p>
        </w:tc>
      </w:tr>
      <w:tr w:rsidR="006C44D4" w:rsidRPr="00F82D9F" w14:paraId="784D8F6C" w14:textId="77777777" w:rsidTr="001D4E5A">
        <w:tc>
          <w:tcPr>
            <w:tcW w:w="708" w:type="dxa"/>
            <w:vAlign w:val="center"/>
          </w:tcPr>
          <w:p w14:paraId="7B7B4CF2"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4443CE49"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Chuyển đổi tín hiệu A/D: 16 bit</w:t>
            </w:r>
          </w:p>
        </w:tc>
      </w:tr>
      <w:tr w:rsidR="006C44D4" w:rsidRPr="00F82D9F" w14:paraId="676E6F92" w14:textId="77777777" w:rsidTr="001D4E5A">
        <w:tc>
          <w:tcPr>
            <w:tcW w:w="708" w:type="dxa"/>
            <w:vAlign w:val="center"/>
          </w:tcPr>
          <w:p w14:paraId="52841852"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30A5E5D2"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Tốc độ hiển thị ảnh (sau khi phát tia): ≤ 4 giây</w:t>
            </w:r>
          </w:p>
        </w:tc>
      </w:tr>
      <w:tr w:rsidR="006C44D4" w:rsidRPr="00F82D9F" w14:paraId="752CCE52" w14:textId="77777777" w:rsidTr="001D4E5A">
        <w:tc>
          <w:tcPr>
            <w:tcW w:w="708" w:type="dxa"/>
            <w:vAlign w:val="center"/>
          </w:tcPr>
          <w:p w14:paraId="12BB1C6B"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2F3DE952"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Chu kỳ nhận ảnh /thời gian xem trước : ≤ 6 giây</w:t>
            </w:r>
          </w:p>
        </w:tc>
      </w:tr>
      <w:tr w:rsidR="006C44D4" w:rsidRPr="00F82D9F" w14:paraId="002B7DE7" w14:textId="77777777" w:rsidTr="001D4E5A">
        <w:tc>
          <w:tcPr>
            <w:tcW w:w="708" w:type="dxa"/>
            <w:vAlign w:val="center"/>
          </w:tcPr>
          <w:p w14:paraId="52F41055"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7823601F"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Loại pin: pin sạc</w:t>
            </w:r>
          </w:p>
        </w:tc>
      </w:tr>
      <w:tr w:rsidR="006C44D4" w:rsidRPr="00F82D9F" w14:paraId="7BD20C9C" w14:textId="77777777" w:rsidTr="001D4E5A">
        <w:tc>
          <w:tcPr>
            <w:tcW w:w="708" w:type="dxa"/>
            <w:vAlign w:val="center"/>
          </w:tcPr>
          <w:p w14:paraId="1F89A51E"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7E902B17"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Khả năng chụp tối đa mỗi lần sạc pin đầy đạt tối đa ≥ 350 hình chụp</w:t>
            </w:r>
          </w:p>
        </w:tc>
      </w:tr>
      <w:tr w:rsidR="006C44D4" w:rsidRPr="00F82D9F" w14:paraId="2078E7C6" w14:textId="77777777" w:rsidTr="001D4E5A">
        <w:tc>
          <w:tcPr>
            <w:tcW w:w="708" w:type="dxa"/>
            <w:vAlign w:val="center"/>
          </w:tcPr>
          <w:p w14:paraId="443AB53B"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1B477C51"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Tiêu chuẩn bảo vệ có khả năng chống nước IPX4 hoặc tốt hơn</w:t>
            </w:r>
          </w:p>
        </w:tc>
      </w:tr>
      <w:tr w:rsidR="006C44D4" w:rsidRPr="00F82D9F" w14:paraId="18937F4B" w14:textId="77777777" w:rsidTr="001D4E5A">
        <w:tc>
          <w:tcPr>
            <w:tcW w:w="708" w:type="dxa"/>
            <w:vAlign w:val="center"/>
          </w:tcPr>
          <w:p w14:paraId="5960612F"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5</w:t>
            </w:r>
          </w:p>
        </w:tc>
        <w:tc>
          <w:tcPr>
            <w:tcW w:w="8472" w:type="dxa"/>
            <w:vAlign w:val="center"/>
          </w:tcPr>
          <w:p w14:paraId="617D2223"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Trạm điều khiển máy:</w:t>
            </w:r>
          </w:p>
        </w:tc>
      </w:tr>
      <w:tr w:rsidR="006C44D4" w:rsidRPr="00F82D9F" w14:paraId="4644AAEB" w14:textId="77777777" w:rsidTr="001D4E5A">
        <w:tc>
          <w:tcPr>
            <w:tcW w:w="708" w:type="dxa"/>
            <w:vAlign w:val="center"/>
          </w:tcPr>
          <w:p w14:paraId="6D872D45"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75E0A5C7"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Có đầy đủ các chức năng:</w:t>
            </w:r>
          </w:p>
        </w:tc>
      </w:tr>
      <w:tr w:rsidR="006C44D4" w:rsidRPr="00F82D9F" w14:paraId="386CEC77" w14:textId="77777777" w:rsidTr="001D4E5A">
        <w:tc>
          <w:tcPr>
            <w:tcW w:w="708" w:type="dxa"/>
            <w:vAlign w:val="center"/>
          </w:tcPr>
          <w:p w14:paraId="535DDB4D"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52B30252"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Các chức năng xử lý hình: xoay, đảo hình, phóng to/ thu nhỏ, điền các chú thích</w:t>
            </w:r>
          </w:p>
        </w:tc>
      </w:tr>
      <w:tr w:rsidR="006C44D4" w:rsidRPr="00F82D9F" w14:paraId="422C5FE5" w14:textId="77777777" w:rsidTr="001D4E5A">
        <w:tc>
          <w:tcPr>
            <w:tcW w:w="708" w:type="dxa"/>
            <w:vAlign w:val="center"/>
          </w:tcPr>
          <w:p w14:paraId="45B8618E"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4D8353A3"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Các chức điều chỉnh độ tương phản hình ảnh</w:t>
            </w:r>
          </w:p>
        </w:tc>
      </w:tr>
      <w:tr w:rsidR="006C44D4" w:rsidRPr="00F82D9F" w14:paraId="45391B8D" w14:textId="77777777" w:rsidTr="001D4E5A">
        <w:tc>
          <w:tcPr>
            <w:tcW w:w="708" w:type="dxa"/>
            <w:vAlign w:val="center"/>
          </w:tcPr>
          <w:p w14:paraId="3B679933"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106D1E89"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Có tính năng bảo mật và quản lý hệ thống</w:t>
            </w:r>
          </w:p>
        </w:tc>
      </w:tr>
      <w:tr w:rsidR="006C44D4" w:rsidRPr="00F82D9F" w14:paraId="32894A6C" w14:textId="77777777" w:rsidTr="001D4E5A">
        <w:tc>
          <w:tcPr>
            <w:tcW w:w="708" w:type="dxa"/>
            <w:vAlign w:val="center"/>
          </w:tcPr>
          <w:p w14:paraId="3AE2C963"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2954BAA6"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Có tính năng ghép tối đa ≥ 4 hình ảnh hoặc xem nhiều ảnh (Multiview)</w:t>
            </w:r>
          </w:p>
        </w:tc>
      </w:tr>
      <w:tr w:rsidR="006C44D4" w:rsidRPr="00F82D9F" w14:paraId="48FC6BA9" w14:textId="77777777" w:rsidTr="001D4E5A">
        <w:tc>
          <w:tcPr>
            <w:tcW w:w="708" w:type="dxa"/>
            <w:vAlign w:val="center"/>
          </w:tcPr>
          <w:p w14:paraId="57F8DC16"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01202372"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Trạm kết nối mạng chuẩn DICOM trao đổi hình ảnh, nối mạng bệnh viện HIS/RIS theo chuẩn DICOM, kết nối máy in</w:t>
            </w:r>
          </w:p>
        </w:tc>
      </w:tr>
      <w:tr w:rsidR="006C44D4" w:rsidRPr="00F82D9F" w14:paraId="272D1085" w14:textId="77777777" w:rsidTr="001D4E5A">
        <w:tc>
          <w:tcPr>
            <w:tcW w:w="708" w:type="dxa"/>
            <w:vAlign w:val="center"/>
          </w:tcPr>
          <w:p w14:paraId="16BB026C"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1F58A7E0"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Cấu hình trạm làm việc:</w:t>
            </w:r>
          </w:p>
        </w:tc>
      </w:tr>
      <w:tr w:rsidR="006C44D4" w:rsidRPr="00F82D9F" w14:paraId="3C16D344" w14:textId="77777777" w:rsidTr="001D4E5A">
        <w:tc>
          <w:tcPr>
            <w:tcW w:w="708" w:type="dxa"/>
            <w:vAlign w:val="center"/>
          </w:tcPr>
          <w:p w14:paraId="06DF977C"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4AC3295E"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Hệ điều hành Window 10 hoặc tốt hơn</w:t>
            </w:r>
          </w:p>
        </w:tc>
      </w:tr>
      <w:tr w:rsidR="006C44D4" w:rsidRPr="00F82D9F" w14:paraId="75B0D7E0" w14:textId="77777777" w:rsidTr="001D4E5A">
        <w:tc>
          <w:tcPr>
            <w:tcW w:w="708" w:type="dxa"/>
            <w:vAlign w:val="center"/>
          </w:tcPr>
          <w:p w14:paraId="52B3A28E"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50700D08"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Chip xử lý: Intel Core i5 hoặc tốt hơn</w:t>
            </w:r>
          </w:p>
        </w:tc>
      </w:tr>
      <w:tr w:rsidR="006C44D4" w:rsidRPr="00F82D9F" w14:paraId="4BAF2166" w14:textId="77777777" w:rsidTr="001D4E5A">
        <w:tc>
          <w:tcPr>
            <w:tcW w:w="708" w:type="dxa"/>
            <w:vAlign w:val="center"/>
          </w:tcPr>
          <w:p w14:paraId="1C56A2C4"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42AEEC61"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RAM ≥ 8GB</w:t>
            </w:r>
          </w:p>
        </w:tc>
      </w:tr>
      <w:tr w:rsidR="006C44D4" w:rsidRPr="00F82D9F" w14:paraId="149A2D48" w14:textId="77777777" w:rsidTr="001D4E5A">
        <w:tc>
          <w:tcPr>
            <w:tcW w:w="708" w:type="dxa"/>
            <w:vAlign w:val="center"/>
          </w:tcPr>
          <w:p w14:paraId="18A12FEE"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7AB88A2F"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Ổ cứng 512GB SSD hoặc tốt hơn</w:t>
            </w:r>
          </w:p>
        </w:tc>
      </w:tr>
      <w:tr w:rsidR="006C44D4" w:rsidRPr="00F82D9F" w14:paraId="445B0007" w14:textId="77777777" w:rsidTr="001D4E5A">
        <w:tc>
          <w:tcPr>
            <w:tcW w:w="708" w:type="dxa"/>
            <w:vAlign w:val="center"/>
          </w:tcPr>
          <w:p w14:paraId="79C7CE89"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014B647F"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Xe đẩy:</w:t>
            </w:r>
          </w:p>
        </w:tc>
      </w:tr>
      <w:tr w:rsidR="006C44D4" w:rsidRPr="00F82D9F" w14:paraId="5E44D3DA" w14:textId="77777777" w:rsidTr="001D4E5A">
        <w:tc>
          <w:tcPr>
            <w:tcW w:w="708" w:type="dxa"/>
            <w:vAlign w:val="center"/>
          </w:tcPr>
          <w:p w14:paraId="721CE69B"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59C7BA59"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Tốc độ di chuyển tới tối đa: ≥ 5 km/h</w:t>
            </w:r>
          </w:p>
        </w:tc>
      </w:tr>
      <w:tr w:rsidR="006C44D4" w:rsidRPr="00F82D9F" w14:paraId="09D55651" w14:textId="77777777" w:rsidTr="001D4E5A">
        <w:tc>
          <w:tcPr>
            <w:tcW w:w="708" w:type="dxa"/>
            <w:vAlign w:val="center"/>
          </w:tcPr>
          <w:p w14:paraId="11804523"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00E91B9F"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Tốc độ di chuyển lùi tối đa: ≥ 2.5 km/h</w:t>
            </w:r>
          </w:p>
        </w:tc>
      </w:tr>
      <w:tr w:rsidR="006C44D4" w:rsidRPr="00F82D9F" w14:paraId="28041F1B" w14:textId="77777777" w:rsidTr="001D4E5A">
        <w:tc>
          <w:tcPr>
            <w:tcW w:w="708" w:type="dxa"/>
            <w:vAlign w:val="center"/>
          </w:tcPr>
          <w:p w14:paraId="585D13B4"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05C9C12A"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Cột bóng xoay: ± ≥ 270°</w:t>
            </w:r>
          </w:p>
        </w:tc>
      </w:tr>
      <w:tr w:rsidR="006C44D4" w:rsidRPr="00F82D9F" w14:paraId="144ABF66" w14:textId="77777777" w:rsidTr="001D4E5A">
        <w:tc>
          <w:tcPr>
            <w:tcW w:w="708" w:type="dxa"/>
            <w:vAlign w:val="center"/>
          </w:tcPr>
          <w:p w14:paraId="412A2726"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IV</w:t>
            </w:r>
          </w:p>
        </w:tc>
        <w:tc>
          <w:tcPr>
            <w:tcW w:w="8472" w:type="dxa"/>
            <w:vAlign w:val="center"/>
          </w:tcPr>
          <w:p w14:paraId="092CBC91"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YÊU CẦU KHÁC</w:t>
            </w:r>
          </w:p>
        </w:tc>
      </w:tr>
      <w:tr w:rsidR="006C44D4" w:rsidRPr="00F82D9F" w14:paraId="4614448E" w14:textId="77777777" w:rsidTr="001D4E5A">
        <w:tc>
          <w:tcPr>
            <w:tcW w:w="708" w:type="dxa"/>
            <w:vAlign w:val="center"/>
          </w:tcPr>
          <w:p w14:paraId="129D72CA"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1</w:t>
            </w:r>
          </w:p>
        </w:tc>
        <w:tc>
          <w:tcPr>
            <w:tcW w:w="8472" w:type="dxa"/>
            <w:vAlign w:val="center"/>
          </w:tcPr>
          <w:p w14:paraId="3D4974D8"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Thời gian giao hàng: ≤ 150 ngày. Địa điểm giao hàng: tại nơi sử dụng</w:t>
            </w:r>
          </w:p>
        </w:tc>
      </w:tr>
      <w:tr w:rsidR="006C44D4" w:rsidRPr="00F82D9F" w14:paraId="504E70DE" w14:textId="77777777" w:rsidTr="001D4E5A">
        <w:tc>
          <w:tcPr>
            <w:tcW w:w="708" w:type="dxa"/>
            <w:vAlign w:val="center"/>
          </w:tcPr>
          <w:p w14:paraId="1296DD5F"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2</w:t>
            </w:r>
          </w:p>
        </w:tc>
        <w:tc>
          <w:tcPr>
            <w:tcW w:w="8472" w:type="dxa"/>
            <w:vAlign w:val="center"/>
          </w:tcPr>
          <w:p w14:paraId="40B73A90"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Thời gian bảo hành: ≥ 12 tháng kể từ khi ký kết biên bản bàn giao, nghiệm thu với bên mua, bên bán phải thực hiện bảo trì/hiệu chuẩn theo quy định của nhà sản xuất. Định kỳ thực hiện bảo trì trong thời gian bảo hành ≤ 06 tháng/lần.</w:t>
            </w:r>
          </w:p>
        </w:tc>
      </w:tr>
      <w:tr w:rsidR="006C44D4" w:rsidRPr="00F82D9F" w14:paraId="0F294B13" w14:textId="77777777" w:rsidTr="001D4E5A">
        <w:tc>
          <w:tcPr>
            <w:tcW w:w="708" w:type="dxa"/>
            <w:vAlign w:val="center"/>
          </w:tcPr>
          <w:p w14:paraId="6C4CC438"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3</w:t>
            </w:r>
          </w:p>
        </w:tc>
        <w:tc>
          <w:tcPr>
            <w:tcW w:w="8472" w:type="dxa"/>
            <w:vAlign w:val="center"/>
          </w:tcPr>
          <w:p w14:paraId="581094CC"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Đào tạo chuyển giao công nghệ: Tại nơi sử dụng.</w:t>
            </w:r>
          </w:p>
        </w:tc>
      </w:tr>
      <w:tr w:rsidR="006C44D4" w:rsidRPr="00F82D9F" w14:paraId="62A36CBF" w14:textId="77777777" w:rsidTr="001D4E5A">
        <w:tc>
          <w:tcPr>
            <w:tcW w:w="708" w:type="dxa"/>
            <w:vAlign w:val="center"/>
          </w:tcPr>
          <w:p w14:paraId="3E31E022"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4</w:t>
            </w:r>
          </w:p>
        </w:tc>
        <w:tc>
          <w:tcPr>
            <w:tcW w:w="8472" w:type="dxa"/>
            <w:vAlign w:val="center"/>
          </w:tcPr>
          <w:p w14:paraId="1A705617"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Bảo trì miễn phí nhân công sau bảo hành ≥ 06 tháng.</w:t>
            </w:r>
          </w:p>
        </w:tc>
      </w:tr>
      <w:tr w:rsidR="006C44D4" w:rsidRPr="00F82D9F" w14:paraId="3664DEE4" w14:textId="77777777" w:rsidTr="001D4E5A">
        <w:tc>
          <w:tcPr>
            <w:tcW w:w="708" w:type="dxa"/>
            <w:vAlign w:val="center"/>
          </w:tcPr>
          <w:p w14:paraId="328FC4AA"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5</w:t>
            </w:r>
          </w:p>
        </w:tc>
        <w:tc>
          <w:tcPr>
            <w:tcW w:w="8472" w:type="dxa"/>
            <w:vAlign w:val="center"/>
          </w:tcPr>
          <w:p w14:paraId="5078691A"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Thời gian có mặt để giải quyết sự cố kỹ thuật ≤ 24 giờ kể từ khi nhận được thông báo.</w:t>
            </w:r>
          </w:p>
        </w:tc>
      </w:tr>
      <w:tr w:rsidR="006C44D4" w:rsidRPr="00F82D9F" w14:paraId="5F332A6D" w14:textId="77777777" w:rsidTr="001D4E5A">
        <w:tc>
          <w:tcPr>
            <w:tcW w:w="708" w:type="dxa"/>
            <w:vAlign w:val="center"/>
          </w:tcPr>
          <w:p w14:paraId="56C79F80"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6</w:t>
            </w:r>
          </w:p>
        </w:tc>
        <w:tc>
          <w:tcPr>
            <w:tcW w:w="8472" w:type="dxa"/>
            <w:vAlign w:val="center"/>
          </w:tcPr>
          <w:p w14:paraId="433EE710"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Có cam kết cung cấp phụ tùng và linh kiện thay thế theo model thiết bị đã dự thầu, trong vòng tối thiểu ≥ 8 năm.</w:t>
            </w:r>
          </w:p>
        </w:tc>
      </w:tr>
      <w:tr w:rsidR="006C44D4" w:rsidRPr="00F82D9F" w14:paraId="1D3F9842" w14:textId="77777777" w:rsidTr="001D4E5A">
        <w:tc>
          <w:tcPr>
            <w:tcW w:w="708" w:type="dxa"/>
            <w:vAlign w:val="center"/>
          </w:tcPr>
          <w:p w14:paraId="48EF7ABA"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7</w:t>
            </w:r>
          </w:p>
        </w:tc>
        <w:tc>
          <w:tcPr>
            <w:tcW w:w="8472" w:type="dxa"/>
            <w:vAlign w:val="center"/>
          </w:tcPr>
          <w:p w14:paraId="26441753"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Nhà cung cấp có trách nhiệm kết nối với hệ thống CNTT của bệnh viện (nếu có)</w:t>
            </w:r>
          </w:p>
        </w:tc>
      </w:tr>
      <w:tr w:rsidR="003F2158" w:rsidRPr="00F82D9F" w14:paraId="0DDFF56D" w14:textId="77777777" w:rsidTr="001D4E5A">
        <w:tc>
          <w:tcPr>
            <w:tcW w:w="708" w:type="dxa"/>
            <w:vAlign w:val="center"/>
          </w:tcPr>
          <w:p w14:paraId="3E525D73" w14:textId="183BDB63" w:rsidR="003F2158" w:rsidRPr="00F82D9F" w:rsidRDefault="003F2158" w:rsidP="003F2158">
            <w:pPr>
              <w:spacing w:line="400" w:lineRule="exact"/>
              <w:jc w:val="center"/>
              <w:rPr>
                <w:rFonts w:ascii="Times New Roman" w:eastAsia="Times New Roman" w:hAnsi="Times New Roman" w:cs="Times New Roman"/>
                <w:sz w:val="26"/>
                <w:szCs w:val="26"/>
              </w:rPr>
            </w:pPr>
            <w:r w:rsidRPr="003F2158">
              <w:rPr>
                <w:rFonts w:ascii="Times New Roman" w:eastAsia="Times New Roman" w:hAnsi="Times New Roman" w:cs="Times New Roman"/>
                <w:color w:val="EE0000"/>
                <w:sz w:val="26"/>
                <w:szCs w:val="26"/>
                <w:highlight w:val="yellow"/>
              </w:rPr>
              <w:t>8</w:t>
            </w:r>
          </w:p>
        </w:tc>
        <w:tc>
          <w:tcPr>
            <w:tcW w:w="8472" w:type="dxa"/>
            <w:vAlign w:val="center"/>
          </w:tcPr>
          <w:p w14:paraId="63C9E016" w14:textId="77777777" w:rsidR="003A71FF" w:rsidRDefault="003A71FF" w:rsidP="003A71FF">
            <w:pPr>
              <w:spacing w:line="400" w:lineRule="exact"/>
              <w:rPr>
                <w:rFonts w:ascii="Times New Roman" w:eastAsia="Times New Roman" w:hAnsi="Times New Roman" w:cs="Times New Roman"/>
                <w:color w:val="EE0000"/>
                <w:sz w:val="26"/>
                <w:szCs w:val="26"/>
                <w:highlight w:val="yellow"/>
              </w:rPr>
            </w:pPr>
            <w:r w:rsidRPr="003F2158">
              <w:rPr>
                <w:rFonts w:ascii="Times New Roman" w:eastAsia="Times New Roman" w:hAnsi="Times New Roman" w:cs="Times New Roman"/>
                <w:color w:val="EE0000"/>
                <w:sz w:val="26"/>
                <w:szCs w:val="26"/>
                <w:highlight w:val="yellow"/>
              </w:rPr>
              <w:t xml:space="preserve">Có kỹ sư có chứng chỉ đào tạo </w:t>
            </w:r>
            <w:r>
              <w:rPr>
                <w:rFonts w:ascii="Times New Roman" w:eastAsia="Times New Roman" w:hAnsi="Times New Roman" w:cs="Times New Roman"/>
                <w:color w:val="EE0000"/>
                <w:sz w:val="26"/>
                <w:szCs w:val="26"/>
                <w:highlight w:val="yellow"/>
              </w:rPr>
              <w:t>về thiết bị dự thầu (máy chính)</w:t>
            </w:r>
            <w:r w:rsidRPr="003F2158">
              <w:rPr>
                <w:rFonts w:ascii="Times New Roman" w:eastAsia="Times New Roman" w:hAnsi="Times New Roman" w:cs="Times New Roman"/>
                <w:color w:val="EE0000"/>
                <w:sz w:val="26"/>
                <w:szCs w:val="26"/>
                <w:highlight w:val="yellow"/>
              </w:rPr>
              <w:t xml:space="preserve"> </w:t>
            </w:r>
          </w:p>
          <w:p w14:paraId="78D7E7AE" w14:textId="52A6A05B" w:rsidR="003F2158" w:rsidRPr="00F82D9F" w:rsidRDefault="003A71FF" w:rsidP="003A71FF">
            <w:pPr>
              <w:spacing w:line="400" w:lineRule="exact"/>
              <w:rPr>
                <w:rFonts w:ascii="Times New Roman" w:eastAsia="Times New Roman" w:hAnsi="Times New Roman" w:cs="Times New Roman"/>
                <w:sz w:val="26"/>
                <w:szCs w:val="26"/>
              </w:rPr>
            </w:pPr>
            <w:r>
              <w:rPr>
                <w:rFonts w:ascii="Times New Roman" w:eastAsia="Times New Roman" w:hAnsi="Times New Roman" w:cs="Times New Roman"/>
                <w:color w:val="EE0000"/>
                <w:sz w:val="26"/>
                <w:szCs w:val="26"/>
                <w:highlight w:val="yellow"/>
              </w:rPr>
              <w:t>(C</w:t>
            </w:r>
            <w:r w:rsidRPr="003F2158">
              <w:rPr>
                <w:rFonts w:ascii="Times New Roman" w:eastAsia="Times New Roman" w:hAnsi="Times New Roman" w:cs="Times New Roman"/>
                <w:color w:val="EE0000"/>
                <w:sz w:val="26"/>
                <w:szCs w:val="26"/>
                <w:highlight w:val="yellow"/>
              </w:rPr>
              <w:t>ung cấp chứng chỉ đào tạo và tài liệu chứng minh khả năng huy động nhân sự).</w:t>
            </w:r>
          </w:p>
        </w:tc>
      </w:tr>
    </w:tbl>
    <w:p w14:paraId="0D81FBFC" w14:textId="77777777" w:rsidR="003F2158" w:rsidRPr="003F2158" w:rsidRDefault="003F2158" w:rsidP="003F2158"/>
    <w:p w14:paraId="0F5FFF55" w14:textId="2A475483" w:rsidR="00F27269" w:rsidRPr="00146900" w:rsidRDefault="00F27269" w:rsidP="00F27269">
      <w:pPr>
        <w:pStyle w:val="Heading1"/>
        <w:spacing w:before="0"/>
        <w:rPr>
          <w:rFonts w:ascii="Times New Roman" w:eastAsia="Times New Roman" w:hAnsi="Times New Roman" w:cs="Times New Roman"/>
          <w:color w:val="000000" w:themeColor="text1"/>
          <w:sz w:val="26"/>
          <w:szCs w:val="26"/>
        </w:rPr>
      </w:pPr>
      <w:r w:rsidRPr="00146900">
        <w:rPr>
          <w:rFonts w:ascii="Times New Roman" w:hAnsi="Times New Roman" w:cs="Times New Roman"/>
          <w:color w:val="000000" w:themeColor="text1"/>
          <w:sz w:val="26"/>
          <w:szCs w:val="26"/>
        </w:rPr>
        <w:t>Lô 4: Mua sắm thiết bị Mắt cho sơ sinh</w:t>
      </w:r>
    </w:p>
    <w:p w14:paraId="6E10D401" w14:textId="16BD61C6" w:rsidR="00586AA5" w:rsidRDefault="00F27269" w:rsidP="00F82D9F">
      <w:pPr>
        <w:pStyle w:val="Heading1"/>
        <w:spacing w:before="0"/>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4.1</w:t>
      </w:r>
      <w:r w:rsidR="002C33A9" w:rsidRPr="00146900">
        <w:rPr>
          <w:rFonts w:ascii="Times New Roman" w:eastAsia="Times New Roman" w:hAnsi="Times New Roman" w:cs="Times New Roman"/>
          <w:color w:val="000000"/>
          <w:sz w:val="26"/>
          <w:szCs w:val="26"/>
        </w:rPr>
        <w:t>. Máy soi đáy mắt sử dụng công nghệ AI</w:t>
      </w:r>
      <w:r>
        <w:rPr>
          <w:rFonts w:ascii="Times New Roman" w:eastAsia="Times New Roman" w:hAnsi="Times New Roman" w:cs="Times New Roman"/>
          <w:color w:val="000000"/>
          <w:sz w:val="26"/>
          <w:szCs w:val="26"/>
        </w:rPr>
        <w:t xml:space="preserve">  (STT theo danh mục: 17)</w:t>
      </w:r>
    </w:p>
    <w:tbl>
      <w:tblPr>
        <w:tblStyle w:val="TableGrid"/>
        <w:tblW w:w="9180" w:type="dxa"/>
        <w:tblLook w:val="04A0" w:firstRow="1" w:lastRow="0" w:firstColumn="1" w:lastColumn="0" w:noHBand="0" w:noVBand="1"/>
      </w:tblPr>
      <w:tblGrid>
        <w:gridCol w:w="708"/>
        <w:gridCol w:w="8472"/>
      </w:tblGrid>
      <w:tr w:rsidR="006C44D4" w:rsidRPr="00F82D9F" w14:paraId="79FDBDF2" w14:textId="77777777" w:rsidTr="001D4E5A">
        <w:tc>
          <w:tcPr>
            <w:tcW w:w="708" w:type="dxa"/>
            <w:vAlign w:val="center"/>
          </w:tcPr>
          <w:p w14:paraId="163F91F8"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STT</w:t>
            </w:r>
          </w:p>
        </w:tc>
        <w:tc>
          <w:tcPr>
            <w:tcW w:w="8472" w:type="dxa"/>
            <w:vAlign w:val="center"/>
          </w:tcPr>
          <w:p w14:paraId="1FCF97C2"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NỘI DUNG YÊU CẦU</w:t>
            </w:r>
          </w:p>
        </w:tc>
      </w:tr>
      <w:tr w:rsidR="006C44D4" w:rsidRPr="00F82D9F" w14:paraId="735C1EB4" w14:textId="77777777" w:rsidTr="001D4E5A">
        <w:tc>
          <w:tcPr>
            <w:tcW w:w="708" w:type="dxa"/>
            <w:vAlign w:val="center"/>
          </w:tcPr>
          <w:p w14:paraId="166CF044"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I</w:t>
            </w:r>
          </w:p>
        </w:tc>
        <w:tc>
          <w:tcPr>
            <w:tcW w:w="8472" w:type="dxa"/>
            <w:vAlign w:val="center"/>
          </w:tcPr>
          <w:p w14:paraId="6C4A2436"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YÊU CẦU CHUNG</w:t>
            </w:r>
          </w:p>
        </w:tc>
      </w:tr>
      <w:tr w:rsidR="006C44D4" w:rsidRPr="00F82D9F" w14:paraId="4E243316" w14:textId="77777777" w:rsidTr="001D4E5A">
        <w:tc>
          <w:tcPr>
            <w:tcW w:w="708" w:type="dxa"/>
            <w:vAlign w:val="center"/>
          </w:tcPr>
          <w:p w14:paraId="3012DF98"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1</w:t>
            </w:r>
          </w:p>
        </w:tc>
        <w:tc>
          <w:tcPr>
            <w:tcW w:w="8472" w:type="dxa"/>
            <w:vAlign w:val="center"/>
          </w:tcPr>
          <w:p w14:paraId="5F189BF7"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Năm sản xuất: Năm 2025 trở về sau, mới 100%</w:t>
            </w:r>
          </w:p>
        </w:tc>
      </w:tr>
      <w:tr w:rsidR="006C44D4" w:rsidRPr="00F82D9F" w14:paraId="52F96C17" w14:textId="77777777" w:rsidTr="001D4E5A">
        <w:tc>
          <w:tcPr>
            <w:tcW w:w="708" w:type="dxa"/>
            <w:vAlign w:val="center"/>
          </w:tcPr>
          <w:p w14:paraId="5DC8C375"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2</w:t>
            </w:r>
          </w:p>
        </w:tc>
        <w:tc>
          <w:tcPr>
            <w:tcW w:w="8472" w:type="dxa"/>
            <w:vAlign w:val="center"/>
          </w:tcPr>
          <w:p w14:paraId="79FF51FE"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Đạt tiêu chuẩn quản lý chất lượng ISO 13485</w:t>
            </w:r>
          </w:p>
        </w:tc>
      </w:tr>
      <w:tr w:rsidR="006C44D4" w:rsidRPr="00F82D9F" w14:paraId="73BFB9D4" w14:textId="77777777" w:rsidTr="001D4E5A">
        <w:tc>
          <w:tcPr>
            <w:tcW w:w="708" w:type="dxa"/>
            <w:vAlign w:val="center"/>
          </w:tcPr>
          <w:p w14:paraId="45B4A112"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3</w:t>
            </w:r>
          </w:p>
        </w:tc>
        <w:tc>
          <w:tcPr>
            <w:tcW w:w="8472" w:type="dxa"/>
            <w:vAlign w:val="center"/>
          </w:tcPr>
          <w:p w14:paraId="3D940CE6"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Đạt tiêu chuẩn CE/EU Certificate hoặc FDA (Mỹ) hoặc MDR hoặc tương đương</w:t>
            </w:r>
          </w:p>
        </w:tc>
      </w:tr>
      <w:tr w:rsidR="006C44D4" w:rsidRPr="00F82D9F" w14:paraId="221D883C" w14:textId="77777777" w:rsidTr="001D4E5A">
        <w:tc>
          <w:tcPr>
            <w:tcW w:w="708" w:type="dxa"/>
            <w:vAlign w:val="center"/>
          </w:tcPr>
          <w:p w14:paraId="1D48F7E6"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4</w:t>
            </w:r>
          </w:p>
        </w:tc>
        <w:tc>
          <w:tcPr>
            <w:tcW w:w="8472" w:type="dxa"/>
            <w:vAlign w:val="center"/>
          </w:tcPr>
          <w:p w14:paraId="135AEC07"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Nguồn điện: Sử dụng điện áp tại Việt Nam</w:t>
            </w:r>
          </w:p>
        </w:tc>
      </w:tr>
      <w:tr w:rsidR="006C44D4" w:rsidRPr="00F82D9F" w14:paraId="175AA0C0" w14:textId="77777777" w:rsidTr="001D4E5A">
        <w:tc>
          <w:tcPr>
            <w:tcW w:w="708" w:type="dxa"/>
            <w:vAlign w:val="center"/>
          </w:tcPr>
          <w:p w14:paraId="62002868"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5</w:t>
            </w:r>
          </w:p>
        </w:tc>
        <w:tc>
          <w:tcPr>
            <w:tcW w:w="8472" w:type="dxa"/>
            <w:vAlign w:val="center"/>
          </w:tcPr>
          <w:p w14:paraId="3B1B09FA"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Môi trường hoạt động:</w:t>
            </w:r>
          </w:p>
        </w:tc>
      </w:tr>
      <w:tr w:rsidR="006C44D4" w:rsidRPr="00F82D9F" w14:paraId="3E478DE9" w14:textId="77777777" w:rsidTr="001D4E5A">
        <w:tc>
          <w:tcPr>
            <w:tcW w:w="708" w:type="dxa"/>
            <w:vAlign w:val="center"/>
          </w:tcPr>
          <w:p w14:paraId="0AD5B2EE"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433E0B62"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Nhiệt độ tối đa: ≥ 20°C</w:t>
            </w:r>
          </w:p>
        </w:tc>
      </w:tr>
      <w:tr w:rsidR="006C44D4" w:rsidRPr="00F82D9F" w14:paraId="22110C9C" w14:textId="77777777" w:rsidTr="001D4E5A">
        <w:tc>
          <w:tcPr>
            <w:tcW w:w="708" w:type="dxa"/>
            <w:vAlign w:val="center"/>
          </w:tcPr>
          <w:p w14:paraId="5A1BFF48"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7F1D4C9D"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Độ ẩm tối đa: ≥ 60%</w:t>
            </w:r>
          </w:p>
        </w:tc>
      </w:tr>
      <w:tr w:rsidR="006C44D4" w:rsidRPr="00F82D9F" w14:paraId="55916073" w14:textId="77777777" w:rsidTr="001D4E5A">
        <w:tc>
          <w:tcPr>
            <w:tcW w:w="708" w:type="dxa"/>
            <w:vAlign w:val="center"/>
          </w:tcPr>
          <w:p w14:paraId="031D93F8"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6</w:t>
            </w:r>
          </w:p>
        </w:tc>
        <w:tc>
          <w:tcPr>
            <w:tcW w:w="8472" w:type="dxa"/>
            <w:vAlign w:val="center"/>
          </w:tcPr>
          <w:p w14:paraId="20C235A9"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Xuất xứ: thuộc một trong các quốc gia thuộc nhóm nước G7</w:t>
            </w:r>
          </w:p>
        </w:tc>
      </w:tr>
      <w:tr w:rsidR="006C44D4" w:rsidRPr="00F82D9F" w14:paraId="2B2E99E6" w14:textId="77777777" w:rsidTr="001D4E5A">
        <w:tc>
          <w:tcPr>
            <w:tcW w:w="708" w:type="dxa"/>
            <w:vAlign w:val="center"/>
          </w:tcPr>
          <w:p w14:paraId="452DF445"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II</w:t>
            </w:r>
          </w:p>
        </w:tc>
        <w:tc>
          <w:tcPr>
            <w:tcW w:w="8472" w:type="dxa"/>
            <w:vAlign w:val="center"/>
          </w:tcPr>
          <w:p w14:paraId="0F00C267"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YÊU CẦU CẤU HÌNH</w:t>
            </w:r>
          </w:p>
        </w:tc>
      </w:tr>
      <w:tr w:rsidR="006C44D4" w:rsidRPr="00F82D9F" w14:paraId="217BABF7" w14:textId="77777777" w:rsidTr="001D4E5A">
        <w:tc>
          <w:tcPr>
            <w:tcW w:w="708" w:type="dxa"/>
            <w:vAlign w:val="center"/>
          </w:tcPr>
          <w:p w14:paraId="35D2D40A"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741D420C"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Máy soi đáy mắt sử dụng công nghệ AI kèm phụ kiện tiêu chuẩn, tối thiểu bao gồm:</w:t>
            </w:r>
          </w:p>
        </w:tc>
      </w:tr>
      <w:tr w:rsidR="006C44D4" w:rsidRPr="00F82D9F" w14:paraId="0695646F" w14:textId="77777777" w:rsidTr="001D4E5A">
        <w:tc>
          <w:tcPr>
            <w:tcW w:w="708" w:type="dxa"/>
            <w:vAlign w:val="center"/>
          </w:tcPr>
          <w:p w14:paraId="2080E1E6"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1</w:t>
            </w:r>
          </w:p>
        </w:tc>
        <w:tc>
          <w:tcPr>
            <w:tcW w:w="8472" w:type="dxa"/>
            <w:vAlign w:val="center"/>
          </w:tcPr>
          <w:p w14:paraId="0B66ECC1"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Thân máy chính tích hợp trên xe đẩy: 01 bộ</w:t>
            </w:r>
          </w:p>
        </w:tc>
      </w:tr>
      <w:tr w:rsidR="006C44D4" w:rsidRPr="00F82D9F" w14:paraId="3D47F57A" w14:textId="77777777" w:rsidTr="001D4E5A">
        <w:tc>
          <w:tcPr>
            <w:tcW w:w="708" w:type="dxa"/>
            <w:vAlign w:val="center"/>
          </w:tcPr>
          <w:p w14:paraId="2C3AB245"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2</w:t>
            </w:r>
          </w:p>
        </w:tc>
        <w:tc>
          <w:tcPr>
            <w:tcW w:w="8472" w:type="dxa"/>
            <w:vAlign w:val="center"/>
          </w:tcPr>
          <w:p w14:paraId="62D5C087"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Tay cầm chụp ảnh tích hợp camera: 01 cái</w:t>
            </w:r>
          </w:p>
        </w:tc>
      </w:tr>
      <w:tr w:rsidR="006C44D4" w:rsidRPr="00F82D9F" w14:paraId="4FD73C38" w14:textId="77777777" w:rsidTr="001D4E5A">
        <w:tc>
          <w:tcPr>
            <w:tcW w:w="708" w:type="dxa"/>
            <w:vAlign w:val="center"/>
          </w:tcPr>
          <w:p w14:paraId="0CA11B85"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3</w:t>
            </w:r>
          </w:p>
        </w:tc>
        <w:tc>
          <w:tcPr>
            <w:tcW w:w="8472" w:type="dxa"/>
            <w:vAlign w:val="center"/>
          </w:tcPr>
          <w:p w14:paraId="1BA97AC3"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Ống kính: 01 cái</w:t>
            </w:r>
          </w:p>
        </w:tc>
      </w:tr>
      <w:tr w:rsidR="006C44D4" w:rsidRPr="00F82D9F" w14:paraId="5A7AF581" w14:textId="77777777" w:rsidTr="001D4E5A">
        <w:tc>
          <w:tcPr>
            <w:tcW w:w="708" w:type="dxa"/>
            <w:vAlign w:val="center"/>
          </w:tcPr>
          <w:p w14:paraId="0F2DFEB9"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4</w:t>
            </w:r>
          </w:p>
        </w:tc>
        <w:tc>
          <w:tcPr>
            <w:tcW w:w="8472" w:type="dxa"/>
            <w:vAlign w:val="center"/>
          </w:tcPr>
          <w:p w14:paraId="7291B288"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Bàn đạp điều khiển: 01 cái</w:t>
            </w:r>
          </w:p>
        </w:tc>
      </w:tr>
      <w:tr w:rsidR="006C44D4" w:rsidRPr="00F82D9F" w14:paraId="5049E9D5" w14:textId="77777777" w:rsidTr="001D4E5A">
        <w:tc>
          <w:tcPr>
            <w:tcW w:w="708" w:type="dxa"/>
            <w:vAlign w:val="center"/>
          </w:tcPr>
          <w:p w14:paraId="3A29377F"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5</w:t>
            </w:r>
          </w:p>
        </w:tc>
        <w:tc>
          <w:tcPr>
            <w:tcW w:w="8472" w:type="dxa"/>
            <w:vAlign w:val="center"/>
          </w:tcPr>
          <w:p w14:paraId="5A42D09C"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Màn hình gắn liền trên xe đẩy: 01 cái</w:t>
            </w:r>
          </w:p>
        </w:tc>
      </w:tr>
      <w:tr w:rsidR="006C44D4" w:rsidRPr="00F82D9F" w14:paraId="7E687CE9" w14:textId="77777777" w:rsidTr="001D4E5A">
        <w:tc>
          <w:tcPr>
            <w:tcW w:w="708" w:type="dxa"/>
            <w:vAlign w:val="center"/>
          </w:tcPr>
          <w:p w14:paraId="3E9C5F34"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6</w:t>
            </w:r>
          </w:p>
        </w:tc>
        <w:tc>
          <w:tcPr>
            <w:tcW w:w="8472" w:type="dxa"/>
            <w:vAlign w:val="center"/>
          </w:tcPr>
          <w:p w14:paraId="0FFD2B08"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Bàn phím tích hợp trên xe đẩy: 01 cái</w:t>
            </w:r>
          </w:p>
        </w:tc>
      </w:tr>
      <w:tr w:rsidR="006C44D4" w:rsidRPr="00F82D9F" w14:paraId="0985DF7A" w14:textId="77777777" w:rsidTr="001D4E5A">
        <w:tc>
          <w:tcPr>
            <w:tcW w:w="708" w:type="dxa"/>
            <w:vAlign w:val="center"/>
          </w:tcPr>
          <w:p w14:paraId="098D00E4"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7</w:t>
            </w:r>
          </w:p>
        </w:tc>
        <w:tc>
          <w:tcPr>
            <w:tcW w:w="8472" w:type="dxa"/>
            <w:vAlign w:val="center"/>
          </w:tcPr>
          <w:p w14:paraId="0167E341"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Phần mềm chụp mạch huỳnh quang: 01 bộ</w:t>
            </w:r>
          </w:p>
        </w:tc>
      </w:tr>
      <w:tr w:rsidR="006C44D4" w:rsidRPr="00F82D9F" w14:paraId="0882F0EC" w14:textId="77777777" w:rsidTr="001D4E5A">
        <w:tc>
          <w:tcPr>
            <w:tcW w:w="708" w:type="dxa"/>
            <w:vAlign w:val="center"/>
          </w:tcPr>
          <w:p w14:paraId="6FDAFAE6"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8</w:t>
            </w:r>
          </w:p>
        </w:tc>
        <w:tc>
          <w:tcPr>
            <w:tcW w:w="8472" w:type="dxa"/>
            <w:vAlign w:val="center"/>
          </w:tcPr>
          <w:p w14:paraId="3ED83C02"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Máy in màu phù hợp với máy chính: 01 cái</w:t>
            </w:r>
          </w:p>
        </w:tc>
      </w:tr>
      <w:tr w:rsidR="006C44D4" w:rsidRPr="00F82D9F" w14:paraId="3F315BF9" w14:textId="77777777" w:rsidTr="001D4E5A">
        <w:tc>
          <w:tcPr>
            <w:tcW w:w="708" w:type="dxa"/>
            <w:vAlign w:val="center"/>
          </w:tcPr>
          <w:p w14:paraId="22613932"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9</w:t>
            </w:r>
          </w:p>
        </w:tc>
        <w:tc>
          <w:tcPr>
            <w:tcW w:w="8472" w:type="dxa"/>
            <w:vAlign w:val="center"/>
          </w:tcPr>
          <w:p w14:paraId="06DBF421"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Tài liệu hướng dẫn sử dụng tiếng Anh và tiếng Việt: 01 bộ</w:t>
            </w:r>
          </w:p>
        </w:tc>
      </w:tr>
      <w:tr w:rsidR="006C44D4" w:rsidRPr="00F82D9F" w14:paraId="633F0501" w14:textId="77777777" w:rsidTr="001D4E5A">
        <w:tc>
          <w:tcPr>
            <w:tcW w:w="708" w:type="dxa"/>
            <w:vAlign w:val="center"/>
          </w:tcPr>
          <w:p w14:paraId="63A22BF5"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III</w:t>
            </w:r>
          </w:p>
        </w:tc>
        <w:tc>
          <w:tcPr>
            <w:tcW w:w="8472" w:type="dxa"/>
            <w:vAlign w:val="center"/>
          </w:tcPr>
          <w:p w14:paraId="5F7D414D"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YÊU CẦU CHỈ TIÊU KỸ THUẬT</w:t>
            </w:r>
          </w:p>
        </w:tc>
      </w:tr>
      <w:tr w:rsidR="006C44D4" w:rsidRPr="00F82D9F" w14:paraId="232C4B05" w14:textId="77777777" w:rsidTr="001D4E5A">
        <w:tc>
          <w:tcPr>
            <w:tcW w:w="708" w:type="dxa"/>
            <w:vAlign w:val="center"/>
          </w:tcPr>
          <w:p w14:paraId="03AFF5FF"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107CEA11"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Là hệ thống chụp ảnh nhãn khoa cho phép chụp nhanh chóng, dễ dàng bao gồm chụp võng mạc, giác mạc, bệnh võng mạc ở trẻ sinh non (ROP) và ghi lại hình ảnh các bệnh về mắt ở trẻ em.</w:t>
            </w:r>
          </w:p>
        </w:tc>
      </w:tr>
      <w:tr w:rsidR="006C44D4" w:rsidRPr="00F82D9F" w14:paraId="263D255C" w14:textId="77777777" w:rsidTr="001D4E5A">
        <w:tc>
          <w:tcPr>
            <w:tcW w:w="708" w:type="dxa"/>
            <w:vAlign w:val="center"/>
          </w:tcPr>
          <w:p w14:paraId="7546C52C"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37071854"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Có thể xem được hình ảnh ở chế độ toàn màn hình để hiển thị tối đa chi tiết, giúp phát hiện sớm các bệnh về mắt.</w:t>
            </w:r>
          </w:p>
        </w:tc>
      </w:tr>
      <w:tr w:rsidR="006C44D4" w:rsidRPr="00F82D9F" w14:paraId="5FFA9544" w14:textId="77777777" w:rsidTr="001D4E5A">
        <w:tc>
          <w:tcPr>
            <w:tcW w:w="708" w:type="dxa"/>
            <w:vAlign w:val="center"/>
          </w:tcPr>
          <w:p w14:paraId="12CF01E8"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2A88DFB3"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Thu thập, bảo vệ và truyền dữ liệu một cách dễ dàng.</w:t>
            </w:r>
          </w:p>
        </w:tc>
      </w:tr>
      <w:tr w:rsidR="006C44D4" w:rsidRPr="00F82D9F" w14:paraId="589EE2F4" w14:textId="77777777" w:rsidTr="001D4E5A">
        <w:tc>
          <w:tcPr>
            <w:tcW w:w="708" w:type="dxa"/>
            <w:vAlign w:val="center"/>
          </w:tcPr>
          <w:p w14:paraId="2B3D373C"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667CB0FE"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Có khả năng giảm thời gian tiếp nhận dữ liệu đầu vào của bệnh nhi và loại bỏ việc truyền dữ liệu thủ công nhờ hình ảnh được lưu trữ tập trung.</w:t>
            </w:r>
          </w:p>
        </w:tc>
      </w:tr>
      <w:tr w:rsidR="006C44D4" w:rsidRPr="00F82D9F" w14:paraId="52C21E18" w14:textId="77777777" w:rsidTr="001D4E5A">
        <w:tc>
          <w:tcPr>
            <w:tcW w:w="708" w:type="dxa"/>
            <w:vAlign w:val="center"/>
          </w:tcPr>
          <w:p w14:paraId="62758CF2"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52AD05BE"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Có khả năng tích hợp vào bất kỳ môi trường lồng ấp nào, cho phép nhân viên chăm sóc trẻ sơ sinh trong lồng ấp kiểm soát nhiều hơn quy trình sàng lọc.</w:t>
            </w:r>
          </w:p>
        </w:tc>
      </w:tr>
      <w:tr w:rsidR="006C44D4" w:rsidRPr="00F82D9F" w14:paraId="0D2F774F" w14:textId="77777777" w:rsidTr="001D4E5A">
        <w:tc>
          <w:tcPr>
            <w:tcW w:w="708" w:type="dxa"/>
            <w:vAlign w:val="center"/>
          </w:tcPr>
          <w:p w14:paraId="7C0950E9"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0C7204D1"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Tay cầm mới bao gồm bộ lọc chụp mạch huỳnh quang (FA) để kết nối nhanh chóng với module chụp mạch huỳnh quang.</w:t>
            </w:r>
          </w:p>
        </w:tc>
      </w:tr>
      <w:tr w:rsidR="006C44D4" w:rsidRPr="00F82D9F" w14:paraId="367F4D03" w14:textId="77777777" w:rsidTr="001D4E5A">
        <w:tc>
          <w:tcPr>
            <w:tcW w:w="708" w:type="dxa"/>
            <w:vAlign w:val="center"/>
          </w:tcPr>
          <w:p w14:paraId="7100B9B5"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43E154CE"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Có thể điều chỉnh độ cao đảm bảo vị trí thích hợp và thoải mái cho người vận hành.</w:t>
            </w:r>
          </w:p>
        </w:tc>
      </w:tr>
      <w:tr w:rsidR="006C44D4" w:rsidRPr="00F82D9F" w14:paraId="3BA3DF2F" w14:textId="77777777" w:rsidTr="001D4E5A">
        <w:tc>
          <w:tcPr>
            <w:tcW w:w="708" w:type="dxa"/>
            <w:vAlign w:val="center"/>
          </w:tcPr>
          <w:p w14:paraId="4CBA2E53"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1D9015DF"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Ống kính ≥ 130 độ có thể tháo rời dễ dàng để làm sạch và khử trùng.</w:t>
            </w:r>
          </w:p>
        </w:tc>
      </w:tr>
      <w:tr w:rsidR="006C44D4" w:rsidRPr="00F82D9F" w14:paraId="111926D1" w14:textId="77777777" w:rsidTr="001D4E5A">
        <w:tc>
          <w:tcPr>
            <w:tcW w:w="708" w:type="dxa"/>
            <w:vAlign w:val="center"/>
          </w:tcPr>
          <w:p w14:paraId="18B5D961"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136126C6"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Có khả năng tăng cường quan sát võng mạc có sắc tố sậm màu.</w:t>
            </w:r>
          </w:p>
        </w:tc>
      </w:tr>
      <w:tr w:rsidR="006C44D4" w:rsidRPr="00F82D9F" w14:paraId="01A0CCCB" w14:textId="77777777" w:rsidTr="001D4E5A">
        <w:tc>
          <w:tcPr>
            <w:tcW w:w="708" w:type="dxa"/>
            <w:vAlign w:val="center"/>
          </w:tcPr>
          <w:p w14:paraId="0CF2CBD6"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59829527"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Có công nghệ định hình nguồn sáng giúp cải thiện chi tiết ngoại vi.</w:t>
            </w:r>
          </w:p>
        </w:tc>
      </w:tr>
      <w:tr w:rsidR="006C44D4" w:rsidRPr="00F82D9F" w14:paraId="7412F54F" w14:textId="77777777" w:rsidTr="001D4E5A">
        <w:tc>
          <w:tcPr>
            <w:tcW w:w="708" w:type="dxa"/>
            <w:vAlign w:val="center"/>
          </w:tcPr>
          <w:p w14:paraId="10DD3023"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108C5E86"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xml:space="preserve">Có chức năng chụp mạch huỳnh quang giúp kiểm tra sự tưới máu của các mạch máu võng mạc; Cung cấp hình ảnh rõ nét về các khiếm khuyết rò rỉ và </w:t>
            </w:r>
            <w:r w:rsidRPr="00F82D9F">
              <w:rPr>
                <w:rFonts w:ascii="Times New Roman" w:eastAsia="Times New Roman" w:hAnsi="Times New Roman" w:cs="Times New Roman"/>
                <w:sz w:val="26"/>
                <w:szCs w:val="26"/>
              </w:rPr>
              <w:lastRenderedPageBreak/>
              <w:t>tân mạch trong bệnh võng mạc trẻ sinh non (ROP); Hỗ trợ chẩn đoán nhiều bệnh nhãn khoa trẻ em.</w:t>
            </w:r>
          </w:p>
        </w:tc>
      </w:tr>
      <w:tr w:rsidR="006C44D4" w:rsidRPr="00F82D9F" w14:paraId="0A8C7DAF" w14:textId="77777777" w:rsidTr="001D4E5A">
        <w:tc>
          <w:tcPr>
            <w:tcW w:w="708" w:type="dxa"/>
            <w:vAlign w:val="center"/>
          </w:tcPr>
          <w:p w14:paraId="1659C9DB"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0DA192E1"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Màn hình cảm ứng hoặc tương đương, kích thước ≥ 24 inch trực quan dễ sử dụng và cải tiến quy trình làm việc.</w:t>
            </w:r>
          </w:p>
        </w:tc>
      </w:tr>
      <w:tr w:rsidR="006C44D4" w:rsidRPr="00F82D9F" w14:paraId="6B82E496" w14:textId="77777777" w:rsidTr="001D4E5A">
        <w:tc>
          <w:tcPr>
            <w:tcW w:w="708" w:type="dxa"/>
            <w:vAlign w:val="center"/>
          </w:tcPr>
          <w:p w14:paraId="4ABE620A"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04C3EDB5"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Bàn phím có đèn dùng để sử dụng ở những nơi có ánh sáng yếu được tích hợp trên xe đẩy.</w:t>
            </w:r>
          </w:p>
        </w:tc>
      </w:tr>
      <w:tr w:rsidR="006C44D4" w:rsidRPr="00F82D9F" w14:paraId="6082FC12" w14:textId="77777777" w:rsidTr="001D4E5A">
        <w:tc>
          <w:tcPr>
            <w:tcW w:w="708" w:type="dxa"/>
            <w:vAlign w:val="center"/>
          </w:tcPr>
          <w:p w14:paraId="1788324D"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5EFE6559"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Khung máy điều khiển các hệ thống con dạng mô-đun và các kết nối, bao gồm:</w:t>
            </w:r>
          </w:p>
        </w:tc>
      </w:tr>
      <w:tr w:rsidR="006C44D4" w:rsidRPr="00F82D9F" w14:paraId="3FEE7A41" w14:textId="77777777" w:rsidTr="001D4E5A">
        <w:tc>
          <w:tcPr>
            <w:tcW w:w="708" w:type="dxa"/>
            <w:vAlign w:val="center"/>
          </w:tcPr>
          <w:p w14:paraId="1C0D183B"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3D67532B"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Máy tính tích hợp bộ xử lý hệ thống, thực hiện các chức năng như thu nhận, xuất, nhập và lưu trữ dữ liệu hình ảnh. Ngoài ra, máy tính còn hỗ trợ quản lý dữ liệu người dùng.</w:t>
            </w:r>
          </w:p>
        </w:tc>
      </w:tr>
      <w:tr w:rsidR="006C44D4" w:rsidRPr="00F82D9F" w14:paraId="15843CFF" w14:textId="77777777" w:rsidTr="001D4E5A">
        <w:tc>
          <w:tcPr>
            <w:tcW w:w="708" w:type="dxa"/>
            <w:vAlign w:val="center"/>
          </w:tcPr>
          <w:p w14:paraId="3AD4DD17"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13328E27"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Mô-đun điều khiển thiết bị điều phối các tín hiệu vào/ra (I/O) từ camera, bao gồm cả lấy nét và điều chỉnh cường độ chiếu sáng. Mô-đun này cũng kiểm soát nguồn điện cho các chức năng hệ thống.</w:t>
            </w:r>
          </w:p>
        </w:tc>
      </w:tr>
      <w:tr w:rsidR="006C44D4" w:rsidRPr="00F82D9F" w14:paraId="26D825D6" w14:textId="77777777" w:rsidTr="001D4E5A">
        <w:tc>
          <w:tcPr>
            <w:tcW w:w="708" w:type="dxa"/>
            <w:vAlign w:val="center"/>
          </w:tcPr>
          <w:p w14:paraId="0D24B96A"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54E9C284"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Mô-đun an ninh mạng giúp bảo vệ hệ thống khỏi sự xâm nhập, phần mềm độc hại, và truy cập trái phép vào dữ liệu bệnh nhân.</w:t>
            </w:r>
          </w:p>
        </w:tc>
      </w:tr>
      <w:tr w:rsidR="006C44D4" w:rsidRPr="00F82D9F" w14:paraId="145F59BD" w14:textId="77777777" w:rsidTr="001D4E5A">
        <w:tc>
          <w:tcPr>
            <w:tcW w:w="708" w:type="dxa"/>
            <w:vAlign w:val="center"/>
          </w:tcPr>
          <w:p w14:paraId="4D303B16"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4E57AB9C"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Bốn bánh xe có khoa giúp dễ dàng di chuyển và định vị trong các khoảng không gian hẹp</w:t>
            </w:r>
          </w:p>
        </w:tc>
      </w:tr>
      <w:tr w:rsidR="006C44D4" w:rsidRPr="00F82D9F" w14:paraId="2ED643C5" w14:textId="77777777" w:rsidTr="001D4E5A">
        <w:tc>
          <w:tcPr>
            <w:tcW w:w="708" w:type="dxa"/>
            <w:vAlign w:val="center"/>
          </w:tcPr>
          <w:p w14:paraId="290267E0"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5C57C966"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Tay cầm có camera và bộ lọc cản FA</w:t>
            </w:r>
          </w:p>
        </w:tc>
      </w:tr>
      <w:tr w:rsidR="006C44D4" w:rsidRPr="00F82D9F" w14:paraId="782A7693" w14:textId="77777777" w:rsidTr="001D4E5A">
        <w:tc>
          <w:tcPr>
            <w:tcW w:w="708" w:type="dxa"/>
            <w:vAlign w:val="center"/>
          </w:tcPr>
          <w:p w14:paraId="6CF29DC0"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329AD001"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Có ≥ 3 cổng kết nối với tay cầm gồm:</w:t>
            </w:r>
          </w:p>
        </w:tc>
      </w:tr>
      <w:tr w:rsidR="006C44D4" w:rsidRPr="00F82D9F" w14:paraId="52938745" w14:textId="77777777" w:rsidTr="001D4E5A">
        <w:tc>
          <w:tcPr>
            <w:tcW w:w="708" w:type="dxa"/>
            <w:vAlign w:val="center"/>
          </w:tcPr>
          <w:p w14:paraId="1013D8CC"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6470B318"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Cổng kết nối quang học</w:t>
            </w:r>
          </w:p>
        </w:tc>
      </w:tr>
      <w:tr w:rsidR="006C44D4" w:rsidRPr="00F82D9F" w14:paraId="6A70A880" w14:textId="77777777" w:rsidTr="001D4E5A">
        <w:tc>
          <w:tcPr>
            <w:tcW w:w="708" w:type="dxa"/>
            <w:vAlign w:val="center"/>
          </w:tcPr>
          <w:p w14:paraId="00B93CF5"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5D644324"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Cổng Camera</w:t>
            </w:r>
          </w:p>
        </w:tc>
      </w:tr>
      <w:tr w:rsidR="006C44D4" w:rsidRPr="00F82D9F" w14:paraId="0E33BCE7" w14:textId="77777777" w:rsidTr="001D4E5A">
        <w:tc>
          <w:tcPr>
            <w:tcW w:w="708" w:type="dxa"/>
            <w:vAlign w:val="center"/>
          </w:tcPr>
          <w:p w14:paraId="7EFD156E"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4E2C227C"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 Cổng điều khiển tiêu cự Camera</w:t>
            </w:r>
          </w:p>
        </w:tc>
      </w:tr>
      <w:tr w:rsidR="006C44D4" w:rsidRPr="00F82D9F" w14:paraId="39885FAB" w14:textId="77777777" w:rsidTr="001D4E5A">
        <w:tc>
          <w:tcPr>
            <w:tcW w:w="708" w:type="dxa"/>
            <w:vAlign w:val="center"/>
          </w:tcPr>
          <w:p w14:paraId="71E292D3"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1C27AF9A"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truyền dẫn ánh sáng bằng dây fiber quang học</w:t>
            </w:r>
          </w:p>
        </w:tc>
      </w:tr>
      <w:tr w:rsidR="006C44D4" w:rsidRPr="00F82D9F" w14:paraId="7A5D4DE6" w14:textId="77777777" w:rsidTr="001D4E5A">
        <w:tc>
          <w:tcPr>
            <w:tcW w:w="708" w:type="dxa"/>
            <w:vAlign w:val="center"/>
          </w:tcPr>
          <w:p w14:paraId="3FCAE9DB"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667A3C04"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Bàn đạp chân đa chức năng: tối thiểu phải bao gồm các chức năng như điều chỉnh cường độ sáng, lấy nét, chụp ảnh và quay video</w:t>
            </w:r>
          </w:p>
        </w:tc>
      </w:tr>
      <w:tr w:rsidR="006C44D4" w:rsidRPr="00F82D9F" w14:paraId="4567077A" w14:textId="77777777" w:rsidTr="001D4E5A">
        <w:tc>
          <w:tcPr>
            <w:tcW w:w="708" w:type="dxa"/>
            <w:vAlign w:val="center"/>
          </w:tcPr>
          <w:p w14:paraId="688278B2"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705D4683"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Hệ thống sử dụng ống kính ≥ 130 độ có thể tháo rời giúp dễ dàng vệ sinh</w:t>
            </w:r>
          </w:p>
        </w:tc>
      </w:tr>
      <w:tr w:rsidR="006C44D4" w:rsidRPr="00F82D9F" w14:paraId="4FC15C0F" w14:textId="77777777" w:rsidTr="001D4E5A">
        <w:tc>
          <w:tcPr>
            <w:tcW w:w="708" w:type="dxa"/>
            <w:vAlign w:val="center"/>
          </w:tcPr>
          <w:p w14:paraId="1C969EC7"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5955E865"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Có công nghệ định hình ánh sáng giúp cung cấp ánh sáng và tiêu cự đồng đều trên toàn bộ trường nhìn ≥ 130 độ</w:t>
            </w:r>
          </w:p>
        </w:tc>
      </w:tr>
      <w:tr w:rsidR="006C44D4" w:rsidRPr="00F82D9F" w14:paraId="4A3031ED" w14:textId="77777777" w:rsidTr="001D4E5A">
        <w:tc>
          <w:tcPr>
            <w:tcW w:w="708" w:type="dxa"/>
            <w:vAlign w:val="center"/>
          </w:tcPr>
          <w:p w14:paraId="47F57E78" w14:textId="77777777" w:rsidR="006C44D4" w:rsidRPr="00F82D9F" w:rsidRDefault="006C44D4" w:rsidP="00DB4A32">
            <w:pPr>
              <w:spacing w:line="400" w:lineRule="exact"/>
              <w:jc w:val="center"/>
              <w:rPr>
                <w:rFonts w:ascii="Times New Roman" w:hAnsi="Times New Roman" w:cs="Times New Roman"/>
                <w:sz w:val="26"/>
                <w:szCs w:val="26"/>
              </w:rPr>
            </w:pPr>
          </w:p>
        </w:tc>
        <w:tc>
          <w:tcPr>
            <w:tcW w:w="8472" w:type="dxa"/>
            <w:vAlign w:val="center"/>
          </w:tcPr>
          <w:p w14:paraId="3001A553"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Có cổng kết nối Dicom, giúp tích hợp liền mạch vào hệ thống lưu trữ và chia sẻ dữ liệu y tế</w:t>
            </w:r>
          </w:p>
        </w:tc>
      </w:tr>
      <w:tr w:rsidR="006C44D4" w:rsidRPr="00F82D9F" w14:paraId="6F7CEA06" w14:textId="77777777" w:rsidTr="001D4E5A">
        <w:tc>
          <w:tcPr>
            <w:tcW w:w="708" w:type="dxa"/>
            <w:vAlign w:val="center"/>
          </w:tcPr>
          <w:p w14:paraId="35F82398"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b/>
                <w:sz w:val="26"/>
                <w:szCs w:val="26"/>
              </w:rPr>
              <w:t>IV</w:t>
            </w:r>
          </w:p>
        </w:tc>
        <w:tc>
          <w:tcPr>
            <w:tcW w:w="8472" w:type="dxa"/>
            <w:vAlign w:val="center"/>
          </w:tcPr>
          <w:p w14:paraId="0B7A5789"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b/>
                <w:sz w:val="26"/>
                <w:szCs w:val="26"/>
              </w:rPr>
              <w:t>YÊU CẦU KHÁC</w:t>
            </w:r>
          </w:p>
        </w:tc>
      </w:tr>
      <w:tr w:rsidR="006C44D4" w:rsidRPr="00F82D9F" w14:paraId="7BA41819" w14:textId="77777777" w:rsidTr="001D4E5A">
        <w:tc>
          <w:tcPr>
            <w:tcW w:w="708" w:type="dxa"/>
            <w:vAlign w:val="center"/>
          </w:tcPr>
          <w:p w14:paraId="262ADE6B"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1</w:t>
            </w:r>
          </w:p>
        </w:tc>
        <w:tc>
          <w:tcPr>
            <w:tcW w:w="8472" w:type="dxa"/>
            <w:vAlign w:val="center"/>
          </w:tcPr>
          <w:p w14:paraId="55A37A9F"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Thời gian giao hàng: ≤ 150 ngày. Địa điểm giao hàng: tại nơi sử dụng</w:t>
            </w:r>
          </w:p>
        </w:tc>
      </w:tr>
      <w:tr w:rsidR="006C44D4" w:rsidRPr="00F82D9F" w14:paraId="7A7CDBC8" w14:textId="77777777" w:rsidTr="001D4E5A">
        <w:tc>
          <w:tcPr>
            <w:tcW w:w="708" w:type="dxa"/>
            <w:vAlign w:val="center"/>
          </w:tcPr>
          <w:p w14:paraId="613D7E53"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2</w:t>
            </w:r>
          </w:p>
        </w:tc>
        <w:tc>
          <w:tcPr>
            <w:tcW w:w="8472" w:type="dxa"/>
            <w:vAlign w:val="center"/>
          </w:tcPr>
          <w:p w14:paraId="0F24311D"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Thời gian bảo hành: ≥ 12 tháng kể từ khi ký kết biên bản bàn giao, nghiệm thu với bên mua, bên bán phải thực hiện bảo trì/hiệu chuẩn theo quy định của nhà sản xuất. Định kỳ thực hiện bảo trì trong thời gian bảo hành ≤ 06 tháng/lần.</w:t>
            </w:r>
          </w:p>
        </w:tc>
      </w:tr>
      <w:tr w:rsidR="006C44D4" w:rsidRPr="00F82D9F" w14:paraId="3FAB4808" w14:textId="77777777" w:rsidTr="001D4E5A">
        <w:tc>
          <w:tcPr>
            <w:tcW w:w="708" w:type="dxa"/>
            <w:vAlign w:val="center"/>
          </w:tcPr>
          <w:p w14:paraId="230874FB"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lastRenderedPageBreak/>
              <w:t>3</w:t>
            </w:r>
          </w:p>
        </w:tc>
        <w:tc>
          <w:tcPr>
            <w:tcW w:w="8472" w:type="dxa"/>
            <w:vAlign w:val="center"/>
          </w:tcPr>
          <w:p w14:paraId="167C7543"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Đào tạo chuyển giao công nghệ: Tại nơi sử dụng.</w:t>
            </w:r>
          </w:p>
        </w:tc>
      </w:tr>
      <w:tr w:rsidR="006C44D4" w:rsidRPr="00F82D9F" w14:paraId="058646A0" w14:textId="77777777" w:rsidTr="001D4E5A">
        <w:tc>
          <w:tcPr>
            <w:tcW w:w="708" w:type="dxa"/>
            <w:vAlign w:val="center"/>
          </w:tcPr>
          <w:p w14:paraId="28F739B1"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4</w:t>
            </w:r>
          </w:p>
        </w:tc>
        <w:tc>
          <w:tcPr>
            <w:tcW w:w="8472" w:type="dxa"/>
            <w:vAlign w:val="center"/>
          </w:tcPr>
          <w:p w14:paraId="2F6D0C86"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Bảo trì miễn phí nhân công sau bảo hành ≥ 06 tháng.</w:t>
            </w:r>
          </w:p>
        </w:tc>
      </w:tr>
      <w:tr w:rsidR="006C44D4" w:rsidRPr="00F82D9F" w14:paraId="58234DA7" w14:textId="77777777" w:rsidTr="001D4E5A">
        <w:tc>
          <w:tcPr>
            <w:tcW w:w="708" w:type="dxa"/>
            <w:vAlign w:val="center"/>
          </w:tcPr>
          <w:p w14:paraId="0B5028B7"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5</w:t>
            </w:r>
          </w:p>
        </w:tc>
        <w:tc>
          <w:tcPr>
            <w:tcW w:w="8472" w:type="dxa"/>
            <w:vAlign w:val="center"/>
          </w:tcPr>
          <w:p w14:paraId="1D36BDFD"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Thời gian có mặt để giải quyết sự cố kỹ thuật ≤ 24 giờ kể từ khi nhận được thông báo.</w:t>
            </w:r>
          </w:p>
        </w:tc>
      </w:tr>
      <w:tr w:rsidR="006C44D4" w:rsidRPr="00F82D9F" w14:paraId="055E5735" w14:textId="77777777" w:rsidTr="001D4E5A">
        <w:tc>
          <w:tcPr>
            <w:tcW w:w="708" w:type="dxa"/>
            <w:vAlign w:val="center"/>
          </w:tcPr>
          <w:p w14:paraId="5D66E917"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6</w:t>
            </w:r>
          </w:p>
        </w:tc>
        <w:tc>
          <w:tcPr>
            <w:tcW w:w="8472" w:type="dxa"/>
            <w:vAlign w:val="center"/>
          </w:tcPr>
          <w:p w14:paraId="500906FF"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Có cam kết cung cấp phụ tùng và linh kiện thay thế theo model thiết bị đã dự thầu, trong vòng tối thiểu ≥ 8 năm.</w:t>
            </w:r>
          </w:p>
        </w:tc>
      </w:tr>
      <w:tr w:rsidR="006C44D4" w:rsidRPr="00F82D9F" w14:paraId="08C126E6" w14:textId="77777777" w:rsidTr="001D4E5A">
        <w:tc>
          <w:tcPr>
            <w:tcW w:w="708" w:type="dxa"/>
            <w:vAlign w:val="center"/>
          </w:tcPr>
          <w:p w14:paraId="0F443551" w14:textId="77777777" w:rsidR="006C44D4" w:rsidRPr="00F82D9F" w:rsidRDefault="006C44D4" w:rsidP="00DB4A32">
            <w:pPr>
              <w:spacing w:line="400" w:lineRule="exact"/>
              <w:jc w:val="center"/>
              <w:rPr>
                <w:rFonts w:ascii="Times New Roman" w:hAnsi="Times New Roman" w:cs="Times New Roman"/>
                <w:sz w:val="26"/>
                <w:szCs w:val="26"/>
              </w:rPr>
            </w:pPr>
            <w:r w:rsidRPr="00F82D9F">
              <w:rPr>
                <w:rFonts w:ascii="Times New Roman" w:eastAsia="Times New Roman" w:hAnsi="Times New Roman" w:cs="Times New Roman"/>
                <w:sz w:val="26"/>
                <w:szCs w:val="26"/>
              </w:rPr>
              <w:t>7</w:t>
            </w:r>
          </w:p>
        </w:tc>
        <w:tc>
          <w:tcPr>
            <w:tcW w:w="8472" w:type="dxa"/>
            <w:vAlign w:val="center"/>
          </w:tcPr>
          <w:p w14:paraId="46BE2C95" w14:textId="77777777" w:rsidR="006C44D4" w:rsidRPr="00F82D9F" w:rsidRDefault="006C44D4" w:rsidP="00DB4A32">
            <w:pPr>
              <w:spacing w:line="400" w:lineRule="exact"/>
              <w:rPr>
                <w:rFonts w:ascii="Times New Roman" w:hAnsi="Times New Roman" w:cs="Times New Roman"/>
                <w:sz w:val="26"/>
                <w:szCs w:val="26"/>
              </w:rPr>
            </w:pPr>
            <w:r w:rsidRPr="00F82D9F">
              <w:rPr>
                <w:rFonts w:ascii="Times New Roman" w:eastAsia="Times New Roman" w:hAnsi="Times New Roman" w:cs="Times New Roman"/>
                <w:sz w:val="26"/>
                <w:szCs w:val="26"/>
              </w:rPr>
              <w:t>Nhà cung cấp có trách nhiệm kết nối với hệ thống CNTT của bệnh viện (nếu có)</w:t>
            </w:r>
          </w:p>
        </w:tc>
      </w:tr>
      <w:tr w:rsidR="003F2158" w:rsidRPr="00F82D9F" w14:paraId="526DA28A" w14:textId="77777777" w:rsidTr="001D4E5A">
        <w:tc>
          <w:tcPr>
            <w:tcW w:w="708" w:type="dxa"/>
            <w:vAlign w:val="center"/>
          </w:tcPr>
          <w:p w14:paraId="7417A1EA" w14:textId="735B1BC9" w:rsidR="003F2158" w:rsidRPr="00F82D9F" w:rsidRDefault="003F2158" w:rsidP="003F2158">
            <w:pPr>
              <w:spacing w:line="400" w:lineRule="exact"/>
              <w:jc w:val="center"/>
              <w:rPr>
                <w:rFonts w:ascii="Times New Roman" w:eastAsia="Times New Roman" w:hAnsi="Times New Roman" w:cs="Times New Roman"/>
                <w:sz w:val="26"/>
                <w:szCs w:val="26"/>
              </w:rPr>
            </w:pPr>
            <w:r w:rsidRPr="003F2158">
              <w:rPr>
                <w:rFonts w:ascii="Times New Roman" w:eastAsia="Times New Roman" w:hAnsi="Times New Roman" w:cs="Times New Roman"/>
                <w:color w:val="EE0000"/>
                <w:sz w:val="26"/>
                <w:szCs w:val="26"/>
                <w:highlight w:val="yellow"/>
              </w:rPr>
              <w:t>8</w:t>
            </w:r>
          </w:p>
        </w:tc>
        <w:tc>
          <w:tcPr>
            <w:tcW w:w="8472" w:type="dxa"/>
            <w:vAlign w:val="center"/>
          </w:tcPr>
          <w:p w14:paraId="00E5EF89" w14:textId="77777777" w:rsidR="003A71FF" w:rsidRDefault="003A71FF" w:rsidP="003A71FF">
            <w:pPr>
              <w:spacing w:line="400" w:lineRule="exact"/>
              <w:rPr>
                <w:rFonts w:ascii="Times New Roman" w:eastAsia="Times New Roman" w:hAnsi="Times New Roman" w:cs="Times New Roman"/>
                <w:color w:val="EE0000"/>
                <w:sz w:val="26"/>
                <w:szCs w:val="26"/>
                <w:highlight w:val="yellow"/>
              </w:rPr>
            </w:pPr>
            <w:r w:rsidRPr="003F2158">
              <w:rPr>
                <w:rFonts w:ascii="Times New Roman" w:eastAsia="Times New Roman" w:hAnsi="Times New Roman" w:cs="Times New Roman"/>
                <w:color w:val="EE0000"/>
                <w:sz w:val="26"/>
                <w:szCs w:val="26"/>
                <w:highlight w:val="yellow"/>
              </w:rPr>
              <w:t xml:space="preserve">Có kỹ sư có chứng chỉ đào tạo </w:t>
            </w:r>
            <w:r>
              <w:rPr>
                <w:rFonts w:ascii="Times New Roman" w:eastAsia="Times New Roman" w:hAnsi="Times New Roman" w:cs="Times New Roman"/>
                <w:color w:val="EE0000"/>
                <w:sz w:val="26"/>
                <w:szCs w:val="26"/>
                <w:highlight w:val="yellow"/>
              </w:rPr>
              <w:t>về thiết bị dự thầu (máy chính)</w:t>
            </w:r>
            <w:r w:rsidRPr="003F2158">
              <w:rPr>
                <w:rFonts w:ascii="Times New Roman" w:eastAsia="Times New Roman" w:hAnsi="Times New Roman" w:cs="Times New Roman"/>
                <w:color w:val="EE0000"/>
                <w:sz w:val="26"/>
                <w:szCs w:val="26"/>
                <w:highlight w:val="yellow"/>
              </w:rPr>
              <w:t xml:space="preserve"> </w:t>
            </w:r>
          </w:p>
          <w:p w14:paraId="49AB79D4" w14:textId="1023197D" w:rsidR="003F2158" w:rsidRPr="00F82D9F" w:rsidRDefault="003A71FF" w:rsidP="003A71FF">
            <w:pPr>
              <w:spacing w:line="400" w:lineRule="exact"/>
              <w:rPr>
                <w:rFonts w:ascii="Times New Roman" w:eastAsia="Times New Roman" w:hAnsi="Times New Roman" w:cs="Times New Roman"/>
                <w:sz w:val="26"/>
                <w:szCs w:val="26"/>
              </w:rPr>
            </w:pPr>
            <w:r>
              <w:rPr>
                <w:rFonts w:ascii="Times New Roman" w:eastAsia="Times New Roman" w:hAnsi="Times New Roman" w:cs="Times New Roman"/>
                <w:color w:val="EE0000"/>
                <w:sz w:val="26"/>
                <w:szCs w:val="26"/>
                <w:highlight w:val="yellow"/>
              </w:rPr>
              <w:t>(C</w:t>
            </w:r>
            <w:r w:rsidRPr="003F2158">
              <w:rPr>
                <w:rFonts w:ascii="Times New Roman" w:eastAsia="Times New Roman" w:hAnsi="Times New Roman" w:cs="Times New Roman"/>
                <w:color w:val="EE0000"/>
                <w:sz w:val="26"/>
                <w:szCs w:val="26"/>
                <w:highlight w:val="yellow"/>
              </w:rPr>
              <w:t>ung cấp chứng chỉ đào tạo và tài liệu chứng minh khả năng huy động nhân sự).</w:t>
            </w:r>
          </w:p>
        </w:tc>
      </w:tr>
    </w:tbl>
    <w:p w14:paraId="64246A3B" w14:textId="5BF60543" w:rsidR="00586AA5" w:rsidRPr="00F82D9F" w:rsidRDefault="00586AA5" w:rsidP="00F82D9F">
      <w:pPr>
        <w:spacing w:after="0"/>
        <w:rPr>
          <w:rFonts w:ascii="Times New Roman" w:hAnsi="Times New Roman" w:cs="Times New Roman"/>
          <w:sz w:val="26"/>
          <w:szCs w:val="26"/>
        </w:rPr>
      </w:pPr>
    </w:p>
    <w:sectPr w:rsidR="00586AA5" w:rsidRPr="00F82D9F" w:rsidSect="00034616">
      <w:footerReference w:type="default" r:id="rId8"/>
      <w:pgSz w:w="11909" w:h="16834"/>
      <w:pgMar w:top="1008" w:right="1440" w:bottom="1296" w:left="158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3AE39D" w14:textId="77777777" w:rsidR="00D257A3" w:rsidRDefault="00D257A3">
      <w:pPr>
        <w:spacing w:after="0" w:line="240" w:lineRule="auto"/>
      </w:pPr>
      <w:r>
        <w:separator/>
      </w:r>
    </w:p>
  </w:endnote>
  <w:endnote w:type="continuationSeparator" w:id="0">
    <w:p w14:paraId="344B852D" w14:textId="77777777" w:rsidR="00D257A3" w:rsidRDefault="00D257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B3472" w14:textId="0BFC3384" w:rsidR="00586AA5" w:rsidRDefault="002C33A9">
    <w:pPr>
      <w:pStyle w:val="Footer"/>
      <w:jc w:val="cente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6013D1">
      <w:rPr>
        <w:rFonts w:ascii="Times New Roman" w:hAnsi="Times New Roman"/>
        <w:noProof/>
        <w:sz w:val="24"/>
      </w:rPr>
      <w:t>42</w:t>
    </w:r>
    <w:r>
      <w:rPr>
        <w:rFonts w:ascii="Times New Roman" w:hAnsi="Times New Roman"/>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C5AD68" w14:textId="77777777" w:rsidR="00D257A3" w:rsidRDefault="00D257A3">
      <w:pPr>
        <w:spacing w:after="0" w:line="240" w:lineRule="auto"/>
      </w:pPr>
      <w:r>
        <w:separator/>
      </w:r>
    </w:p>
  </w:footnote>
  <w:footnote w:type="continuationSeparator" w:id="0">
    <w:p w14:paraId="52EBF5E5" w14:textId="77777777" w:rsidR="00D257A3" w:rsidRDefault="00D257A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535780139">
    <w:abstractNumId w:val="8"/>
  </w:num>
  <w:num w:numId="2" w16cid:durableId="144008311">
    <w:abstractNumId w:val="6"/>
  </w:num>
  <w:num w:numId="3" w16cid:durableId="186794042">
    <w:abstractNumId w:val="5"/>
  </w:num>
  <w:num w:numId="4" w16cid:durableId="647517811">
    <w:abstractNumId w:val="4"/>
  </w:num>
  <w:num w:numId="5" w16cid:durableId="1995335670">
    <w:abstractNumId w:val="7"/>
  </w:num>
  <w:num w:numId="6" w16cid:durableId="606618281">
    <w:abstractNumId w:val="3"/>
  </w:num>
  <w:num w:numId="7" w16cid:durableId="1442803907">
    <w:abstractNumId w:val="2"/>
  </w:num>
  <w:num w:numId="8" w16cid:durableId="1486357973">
    <w:abstractNumId w:val="1"/>
  </w:num>
  <w:num w:numId="9" w16cid:durableId="9531736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730"/>
    <w:rsid w:val="00004CC9"/>
    <w:rsid w:val="000139B3"/>
    <w:rsid w:val="00034616"/>
    <w:rsid w:val="0006063C"/>
    <w:rsid w:val="0009596C"/>
    <w:rsid w:val="000C74FA"/>
    <w:rsid w:val="0013042F"/>
    <w:rsid w:val="00146900"/>
    <w:rsid w:val="0015074B"/>
    <w:rsid w:val="001D4E5A"/>
    <w:rsid w:val="00207AED"/>
    <w:rsid w:val="0029639D"/>
    <w:rsid w:val="0029755B"/>
    <w:rsid w:val="002C33A9"/>
    <w:rsid w:val="00326F90"/>
    <w:rsid w:val="00371303"/>
    <w:rsid w:val="003A71FF"/>
    <w:rsid w:val="003F2158"/>
    <w:rsid w:val="004059D4"/>
    <w:rsid w:val="004605E3"/>
    <w:rsid w:val="00530C00"/>
    <w:rsid w:val="00586AA5"/>
    <w:rsid w:val="005A6C27"/>
    <w:rsid w:val="006013D1"/>
    <w:rsid w:val="006C44D4"/>
    <w:rsid w:val="007209E5"/>
    <w:rsid w:val="00756CF2"/>
    <w:rsid w:val="00777B77"/>
    <w:rsid w:val="008226C6"/>
    <w:rsid w:val="008831A6"/>
    <w:rsid w:val="00887595"/>
    <w:rsid w:val="00897BA6"/>
    <w:rsid w:val="008C4665"/>
    <w:rsid w:val="008F3015"/>
    <w:rsid w:val="00954AE4"/>
    <w:rsid w:val="0096714D"/>
    <w:rsid w:val="00A314CD"/>
    <w:rsid w:val="00A749E2"/>
    <w:rsid w:val="00AA1D8D"/>
    <w:rsid w:val="00B47730"/>
    <w:rsid w:val="00B719A0"/>
    <w:rsid w:val="00B90292"/>
    <w:rsid w:val="00BB5D62"/>
    <w:rsid w:val="00CB0664"/>
    <w:rsid w:val="00CF06B1"/>
    <w:rsid w:val="00D257A3"/>
    <w:rsid w:val="00D4527C"/>
    <w:rsid w:val="00DA026F"/>
    <w:rsid w:val="00DE5F40"/>
    <w:rsid w:val="00E418A2"/>
    <w:rsid w:val="00E94B5D"/>
    <w:rsid w:val="00F10C03"/>
    <w:rsid w:val="00F27269"/>
    <w:rsid w:val="00F82D9F"/>
    <w:rsid w:val="00F84631"/>
    <w:rsid w:val="00F85C93"/>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EF82E28"/>
  <w14:defaultImageDpi w14:val="330"/>
  <w15:docId w15:val="{0209A535-3840-480F-9395-A6B2124C9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1F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D576CF-2E01-4309-B79D-8AF43C62B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42</Pages>
  <Words>8505</Words>
  <Characters>48482</Characters>
  <Application>Microsoft Office Word</Application>
  <DocSecurity>0</DocSecurity>
  <Lines>404</Lines>
  <Paragraphs>113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56874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ADMIN</cp:lastModifiedBy>
  <cp:revision>9</cp:revision>
  <dcterms:created xsi:type="dcterms:W3CDTF">2025-12-02T07:09:00Z</dcterms:created>
  <dcterms:modified xsi:type="dcterms:W3CDTF">2025-12-18T08:36:00Z</dcterms:modified>
  <cp:category/>
</cp:coreProperties>
</file>